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36986" w14:textId="77777777" w:rsidR="00EF41B7" w:rsidRPr="006159FE" w:rsidRDefault="00000000">
      <w:pPr>
        <w:jc w:val="center"/>
        <w:rPr>
          <w:rFonts w:ascii="Times New Roman" w:hAnsi="Times New Roman" w:cs="Times New Roman"/>
          <w:color w:val="000000" w:themeColor="text1"/>
        </w:rPr>
      </w:pPr>
      <w:r w:rsidRPr="006159FE">
        <w:rPr>
          <w:rFonts w:ascii="Times New Roman" w:hAnsi="Times New Roman" w:cs="Times New Roman"/>
          <w:b/>
          <w:color w:val="000000" w:themeColor="text1"/>
          <w:sz w:val="28"/>
        </w:rPr>
        <w:t>IEPIRKUMA PRIEKŠMETA TEHNISKAIS APRAKSTS / NOLIKUMS</w:t>
      </w:r>
    </w:p>
    <w:p w14:paraId="6F743263" w14:textId="77777777" w:rsidR="00EF41B7" w:rsidRPr="006159FE" w:rsidRDefault="00000000">
      <w:pPr>
        <w:jc w:val="center"/>
        <w:rPr>
          <w:rFonts w:ascii="Times New Roman" w:hAnsi="Times New Roman" w:cs="Times New Roman"/>
          <w:color w:val="000000" w:themeColor="text1"/>
          <w:sz w:val="28"/>
          <w:szCs w:val="28"/>
        </w:rPr>
      </w:pPr>
      <w:r w:rsidRPr="006159FE">
        <w:rPr>
          <w:rFonts w:ascii="Times New Roman" w:hAnsi="Times New Roman" w:cs="Times New Roman"/>
          <w:b/>
          <w:color w:val="000000" w:themeColor="text1"/>
          <w:sz w:val="28"/>
          <w:szCs w:val="28"/>
        </w:rPr>
        <w:t xml:space="preserve">Nr. </w:t>
      </w:r>
      <w:r w:rsidR="00B90786" w:rsidRPr="006159FE">
        <w:rPr>
          <w:rFonts w:ascii="Times New Roman" w:hAnsi="Times New Roman" w:cs="Times New Roman"/>
          <w:b/>
          <w:color w:val="000000" w:themeColor="text1"/>
          <w:sz w:val="28"/>
          <w:szCs w:val="28"/>
        </w:rPr>
        <w:t>1</w:t>
      </w:r>
    </w:p>
    <w:p w14:paraId="57BDF1C8" w14:textId="2B7338F1" w:rsidR="00EF41B7" w:rsidRPr="006159FE" w:rsidRDefault="00B90786" w:rsidP="00B90786">
      <w:pPr>
        <w:spacing w:after="60"/>
        <w:jc w:val="center"/>
        <w:rPr>
          <w:rFonts w:ascii="Times New Roman" w:hAnsi="Times New Roman" w:cs="Times New Roman"/>
          <w:b/>
          <w:bCs/>
          <w:sz w:val="24"/>
          <w:szCs w:val="24"/>
        </w:rPr>
      </w:pPr>
      <w:r w:rsidRPr="006159FE">
        <w:rPr>
          <w:rFonts w:ascii="Times New Roman" w:hAnsi="Times New Roman" w:cs="Times New Roman"/>
          <w:b/>
          <w:bCs/>
          <w:sz w:val="24"/>
          <w:szCs w:val="24"/>
        </w:rPr>
        <w:t xml:space="preserve">“1 </w:t>
      </w:r>
      <w:proofErr w:type="spellStart"/>
      <w:r w:rsidR="007F38CF">
        <w:rPr>
          <w:rFonts w:ascii="Times New Roman" w:hAnsi="Times New Roman" w:cs="Times New Roman"/>
          <w:b/>
          <w:bCs/>
          <w:sz w:val="24"/>
          <w:szCs w:val="24"/>
        </w:rPr>
        <w:t>ratiņa</w:t>
      </w:r>
      <w:proofErr w:type="spellEnd"/>
      <w:r w:rsidR="007F38CF">
        <w:rPr>
          <w:rFonts w:ascii="Times New Roman" w:hAnsi="Times New Roman" w:cs="Times New Roman"/>
          <w:b/>
          <w:bCs/>
          <w:sz w:val="24"/>
          <w:szCs w:val="24"/>
        </w:rPr>
        <w:t>/</w:t>
      </w:r>
      <w:proofErr w:type="spellStart"/>
      <w:r w:rsidRPr="006159FE">
        <w:rPr>
          <w:rFonts w:ascii="Times New Roman" w:hAnsi="Times New Roman" w:cs="Times New Roman"/>
          <w:b/>
          <w:bCs/>
          <w:sz w:val="24"/>
          <w:szCs w:val="24"/>
        </w:rPr>
        <w:t>rāmja</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gaļas</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produktu</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termiskās</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apstrādes</w:t>
      </w:r>
      <w:proofErr w:type="spellEnd"/>
      <w:r w:rsidRPr="006159FE">
        <w:rPr>
          <w:rFonts w:ascii="Times New Roman" w:hAnsi="Times New Roman" w:cs="Times New Roman"/>
          <w:b/>
          <w:bCs/>
          <w:sz w:val="24"/>
          <w:szCs w:val="24"/>
        </w:rPr>
        <w:t xml:space="preserve"> un </w:t>
      </w:r>
      <w:proofErr w:type="spellStart"/>
      <w:r w:rsidRPr="006159FE">
        <w:rPr>
          <w:rFonts w:ascii="Times New Roman" w:hAnsi="Times New Roman" w:cs="Times New Roman"/>
          <w:b/>
          <w:bCs/>
          <w:sz w:val="24"/>
          <w:szCs w:val="24"/>
        </w:rPr>
        <w:t>kūpināšanas</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kameras</w:t>
      </w:r>
      <w:proofErr w:type="spellEnd"/>
      <w:r w:rsidRPr="006159FE">
        <w:rPr>
          <w:rFonts w:ascii="Times New Roman" w:hAnsi="Times New Roman" w:cs="Times New Roman"/>
          <w:b/>
          <w:bCs/>
          <w:sz w:val="24"/>
          <w:szCs w:val="24"/>
        </w:rPr>
        <w:t xml:space="preserve"> </w:t>
      </w:r>
      <w:proofErr w:type="spellStart"/>
      <w:r w:rsidRPr="006159FE">
        <w:rPr>
          <w:rFonts w:ascii="Times New Roman" w:hAnsi="Times New Roman" w:cs="Times New Roman"/>
          <w:b/>
          <w:bCs/>
          <w:sz w:val="24"/>
          <w:szCs w:val="24"/>
        </w:rPr>
        <w:t>piegāde</w:t>
      </w:r>
      <w:proofErr w:type="spellEnd"/>
      <w:r w:rsidRPr="006159FE">
        <w:rPr>
          <w:rFonts w:ascii="Times New Roman" w:hAnsi="Times New Roman" w:cs="Times New Roman"/>
          <w:b/>
          <w:bCs/>
          <w:sz w:val="24"/>
          <w:szCs w:val="24"/>
        </w:rPr>
        <w:t xml:space="preserve"> un </w:t>
      </w:r>
      <w:proofErr w:type="spellStart"/>
      <w:r w:rsidRPr="006159FE">
        <w:rPr>
          <w:rFonts w:ascii="Times New Roman" w:hAnsi="Times New Roman" w:cs="Times New Roman"/>
          <w:b/>
          <w:bCs/>
          <w:sz w:val="24"/>
          <w:szCs w:val="24"/>
        </w:rPr>
        <w:t>uzstādīšana</w:t>
      </w:r>
      <w:proofErr w:type="spellEnd"/>
      <w:r w:rsidRPr="006159FE">
        <w:rPr>
          <w:rFonts w:ascii="Times New Roman" w:hAnsi="Times New Roman" w:cs="Times New Roman"/>
          <w:b/>
          <w:bCs/>
          <w:sz w:val="24"/>
          <w:szCs w:val="24"/>
        </w:rPr>
        <w:t>”</w:t>
      </w:r>
    </w:p>
    <w:p w14:paraId="2CF15C33" w14:textId="77777777" w:rsidR="00B90786" w:rsidRPr="006159FE" w:rsidRDefault="00E158BE" w:rsidP="00B90786">
      <w:pPr>
        <w:pStyle w:val="NoSpacing"/>
        <w:ind w:firstLine="720"/>
        <w:jc w:val="both"/>
        <w:rPr>
          <w:rFonts w:ascii="Times New Roman" w:hAnsi="Times New Roman" w:cs="Times New Roman"/>
          <w:sz w:val="24"/>
          <w:szCs w:val="24"/>
        </w:rPr>
      </w:pPr>
      <w:proofErr w:type="spellStart"/>
      <w:r w:rsidRPr="006159FE">
        <w:rPr>
          <w:rFonts w:ascii="Times New Roman" w:hAnsi="Times New Roman" w:cs="Times New Roman"/>
          <w:sz w:val="24"/>
          <w:szCs w:val="24"/>
        </w:rPr>
        <w:t>Iepirkums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tiek</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veikts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projekta</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Gaļas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pārstrādes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uzņēmuma</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modernizācija</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ieviešot</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modernas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ražošanas</w:t>
      </w:r>
      <w:proofErr w:type="spellEnd"/>
      <w:r w:rsidRPr="006159FE">
        <w:rPr>
          <w:rFonts w:ascii="Times New Roman" w:hAnsi="Times New Roman" w:cs="Times New Roman"/>
          <w:sz w:val="24"/>
          <w:szCs w:val="24"/>
        </w:rPr>
        <w:t xml:space="preserve"> un </w:t>
      </w:r>
      <w:proofErr w:type="spellStart"/>
      <w:r w:rsidRPr="006159FE">
        <w:rPr>
          <w:rFonts w:ascii="Times New Roman" w:hAnsi="Times New Roman" w:cs="Times New Roman"/>
          <w:sz w:val="24"/>
          <w:szCs w:val="24"/>
        </w:rPr>
        <w:t>loģistikas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tehnoloģijas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pārstrādes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jaudas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efektivitātes</w:t>
      </w:r>
      <w:proofErr w:type="spellEnd"/>
      <w:r w:rsidRPr="006159FE">
        <w:rPr>
          <w:rFonts w:ascii="Times New Roman" w:hAnsi="Times New Roman" w:cs="Times New Roman"/>
          <w:sz w:val="24"/>
          <w:szCs w:val="24"/>
        </w:rPr>
        <w:t xml:space="preserve"> un </w:t>
      </w:r>
      <w:proofErr w:type="spellStart"/>
      <w:r w:rsidRPr="006159FE">
        <w:rPr>
          <w:rFonts w:ascii="Times New Roman" w:hAnsi="Times New Roman" w:cs="Times New Roman"/>
          <w:sz w:val="24"/>
          <w:szCs w:val="24"/>
        </w:rPr>
        <w:t>konkurētspējas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paaugstināšanai</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ietvaros</w:t>
      </w:r>
      <w:proofErr w:type="spellEnd"/>
      <w:r w:rsidRPr="006159FE">
        <w:rPr>
          <w:rFonts w:ascii="Times New Roman" w:hAnsi="Times New Roman" w:cs="Times New Roman"/>
          <w:sz w:val="24"/>
          <w:szCs w:val="24"/>
        </w:rPr>
        <w:t>.</w:t>
      </w:r>
    </w:p>
    <w:p w14:paraId="426AE280" w14:textId="77777777" w:rsidR="00EF41B7" w:rsidRPr="006159FE" w:rsidRDefault="00E158BE" w:rsidP="00B90786">
      <w:pPr>
        <w:pStyle w:val="NoSpacing"/>
        <w:ind w:firstLine="720"/>
        <w:jc w:val="both"/>
        <w:rPr>
          <w:rFonts w:ascii="Times New Roman" w:hAnsi="Times New Roman" w:cs="Times New Roman"/>
          <w:sz w:val="24"/>
          <w:szCs w:val="24"/>
        </w:rPr>
      </w:pPr>
      <w:proofErr w:type="spellStart"/>
      <w:r w:rsidRPr="006159FE">
        <w:rPr>
          <w:rFonts w:ascii="Times New Roman" w:hAnsi="Times New Roman" w:cs="Times New Roman"/>
          <w:sz w:val="24"/>
          <w:szCs w:val="24"/>
        </w:rPr>
        <w:t>Projekts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tiek</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īstenots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ar</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Eiropas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Savienības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Eiropas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Lauksaimniecības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fonda</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lauku</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attīstībai</w:t>
      </w:r>
      <w:proofErr w:type="spellEnd"/>
      <w:r w:rsidRPr="006159FE">
        <w:rPr>
          <w:rFonts w:ascii="Times New Roman" w:hAnsi="Times New Roman" w:cs="Times New Roman"/>
          <w:sz w:val="24"/>
          <w:szCs w:val="24"/>
        </w:rPr>
        <w:t xml:space="preserve"> (ELFLA) un </w:t>
      </w:r>
      <w:proofErr w:type="spellStart"/>
      <w:r w:rsidRPr="006159FE">
        <w:rPr>
          <w:rFonts w:ascii="Times New Roman" w:hAnsi="Times New Roman" w:cs="Times New Roman"/>
          <w:sz w:val="24"/>
          <w:szCs w:val="24"/>
        </w:rPr>
        <w:t>Latvijas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valsts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budžeta</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līdzfinansējumu</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Kopējās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lauksaimniecības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politikas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stratēģiskā</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plāna</w:t>
      </w:r>
      <w:proofErr w:type="spellEnd"/>
      <w:r w:rsidRPr="006159FE">
        <w:rPr>
          <w:rFonts w:ascii="Times New Roman" w:hAnsi="Times New Roman" w:cs="Times New Roman"/>
          <w:sz w:val="24"/>
          <w:szCs w:val="24"/>
        </w:rPr>
        <w:t xml:space="preserve"> 2023.–2027. </w:t>
      </w:r>
      <w:proofErr w:type="spellStart"/>
      <w:r w:rsidRPr="006159FE">
        <w:rPr>
          <w:rFonts w:ascii="Times New Roman" w:hAnsi="Times New Roman" w:cs="Times New Roman"/>
          <w:sz w:val="24"/>
          <w:szCs w:val="24"/>
        </w:rPr>
        <w:t>gadam</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intervencē</w:t>
      </w:r>
      <w:proofErr w:type="spellEnd"/>
      <w:r w:rsidRPr="006159FE">
        <w:rPr>
          <w:rFonts w:ascii="Times New Roman" w:hAnsi="Times New Roman" w:cs="Times New Roman"/>
          <w:sz w:val="24"/>
          <w:szCs w:val="24"/>
        </w:rPr>
        <w:t xml:space="preserve"> LA 4.2. “</w:t>
      </w:r>
      <w:proofErr w:type="spellStart"/>
      <w:r w:rsidRPr="006159FE">
        <w:rPr>
          <w:rFonts w:ascii="Times New Roman" w:hAnsi="Times New Roman" w:cs="Times New Roman"/>
          <w:sz w:val="24"/>
          <w:szCs w:val="24"/>
        </w:rPr>
        <w:t>Atbalsts</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ieguldījumiem</w:t>
      </w:r>
      <w:proofErr w:type="spellEnd"/>
      <w:r w:rsidRPr="006159FE">
        <w:rPr>
          <w:rFonts w:ascii="Times New Roman" w:hAnsi="Times New Roman" w:cs="Times New Roman"/>
          <w:sz w:val="24"/>
          <w:szCs w:val="24"/>
        </w:rPr>
        <w:t xml:space="preserve"> </w:t>
      </w:r>
      <w:proofErr w:type="spellStart"/>
      <w:r w:rsidRPr="006159FE">
        <w:rPr>
          <w:rFonts w:ascii="Times New Roman" w:hAnsi="Times New Roman" w:cs="Times New Roman"/>
          <w:sz w:val="24"/>
          <w:szCs w:val="24"/>
        </w:rPr>
        <w:t>pārstrādē</w:t>
      </w:r>
      <w:proofErr w:type="spellEnd"/>
      <w:r w:rsidRPr="006159FE">
        <w:rPr>
          <w:rFonts w:ascii="Times New Roman" w:hAnsi="Times New Roman" w:cs="Times New Roman"/>
          <w:sz w:val="24"/>
          <w:szCs w:val="24"/>
        </w:rPr>
        <w:t>”.</w:t>
      </w:r>
    </w:p>
    <w:p w14:paraId="19801767" w14:textId="77777777" w:rsidR="006159FE" w:rsidRDefault="006159FE">
      <w:pPr>
        <w:spacing w:before="160" w:after="80"/>
        <w:rPr>
          <w:rFonts w:ascii="Times New Roman" w:hAnsi="Times New Roman" w:cs="Times New Roman"/>
          <w:b/>
          <w:color w:val="000000" w:themeColor="text1"/>
          <w:sz w:val="24"/>
        </w:rPr>
      </w:pPr>
    </w:p>
    <w:p w14:paraId="620E8828" w14:textId="77777777" w:rsidR="00EF41B7" w:rsidRPr="00C577F3" w:rsidRDefault="00000000" w:rsidP="00C577F3">
      <w:pPr>
        <w:pStyle w:val="ListParagraph"/>
        <w:numPr>
          <w:ilvl w:val="0"/>
          <w:numId w:val="10"/>
        </w:numPr>
        <w:spacing w:before="160" w:after="80"/>
        <w:rPr>
          <w:rFonts w:ascii="Times New Roman" w:hAnsi="Times New Roman" w:cs="Times New Roman"/>
          <w:color w:val="000000" w:themeColor="text1"/>
        </w:rPr>
      </w:pPr>
      <w:r w:rsidRPr="00C577F3">
        <w:rPr>
          <w:rFonts w:ascii="Times New Roman" w:hAnsi="Times New Roman" w:cs="Times New Roman"/>
          <w:b/>
          <w:color w:val="000000" w:themeColor="text1"/>
          <w:sz w:val="24"/>
        </w:rPr>
        <w:t>PASŪTĪTĀJS</w:t>
      </w:r>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948"/>
        <w:gridCol w:w="6350"/>
      </w:tblGrid>
      <w:tr w:rsidR="0099022A" w:rsidRPr="006159FE" w14:paraId="566684DA" w14:textId="77777777" w:rsidTr="0099022A">
        <w:trPr>
          <w:jc w:val="center"/>
        </w:trPr>
        <w:tc>
          <w:tcPr>
            <w:tcW w:w="2948" w:type="dxa"/>
            <w:shd w:val="clear" w:color="auto" w:fill="D6E3BC" w:themeFill="accent3" w:themeFillTint="66"/>
          </w:tcPr>
          <w:p w14:paraId="628A5A25" w14:textId="77777777" w:rsidR="00EF41B7" w:rsidRPr="000248BA" w:rsidRDefault="00616A6F">
            <w:pPr>
              <w:rPr>
                <w:rFonts w:ascii="Times New Roman" w:hAnsi="Times New Roman" w:cs="Times New Roman"/>
                <w:b/>
                <w:bCs/>
                <w:color w:val="000000" w:themeColor="text1"/>
                <w:sz w:val="20"/>
                <w:szCs w:val="20"/>
              </w:rPr>
            </w:pPr>
            <w:proofErr w:type="spellStart"/>
            <w:r w:rsidRPr="000248BA">
              <w:rPr>
                <w:rFonts w:ascii="Times New Roman" w:hAnsi="Times New Roman" w:cs="Times New Roman"/>
                <w:b/>
                <w:bCs/>
                <w:color w:val="000000" w:themeColor="text1"/>
                <w:sz w:val="20"/>
                <w:szCs w:val="20"/>
              </w:rPr>
              <w:t>Pozīcija</w:t>
            </w:r>
            <w:proofErr w:type="spellEnd"/>
          </w:p>
        </w:tc>
        <w:tc>
          <w:tcPr>
            <w:tcW w:w="6350" w:type="dxa"/>
            <w:shd w:val="clear" w:color="auto" w:fill="D6E3BC" w:themeFill="accent3" w:themeFillTint="66"/>
          </w:tcPr>
          <w:p w14:paraId="70B121B1" w14:textId="77777777" w:rsidR="00EF41B7" w:rsidRPr="000248BA" w:rsidRDefault="00000000">
            <w:pPr>
              <w:rPr>
                <w:rFonts w:ascii="Times New Roman" w:hAnsi="Times New Roman" w:cs="Times New Roman"/>
                <w:b/>
                <w:bCs/>
                <w:color w:val="000000" w:themeColor="text1"/>
                <w:sz w:val="20"/>
                <w:szCs w:val="20"/>
              </w:rPr>
            </w:pPr>
            <w:proofErr w:type="spellStart"/>
            <w:r w:rsidRPr="000248BA">
              <w:rPr>
                <w:rFonts w:ascii="Times New Roman" w:hAnsi="Times New Roman" w:cs="Times New Roman"/>
                <w:b/>
                <w:bCs/>
                <w:color w:val="000000" w:themeColor="text1"/>
                <w:sz w:val="20"/>
                <w:szCs w:val="20"/>
              </w:rPr>
              <w:t>Informācija</w:t>
            </w:r>
            <w:proofErr w:type="spellEnd"/>
          </w:p>
        </w:tc>
      </w:tr>
      <w:tr w:rsidR="0099022A" w:rsidRPr="006159FE" w14:paraId="35E1A2A9" w14:textId="77777777">
        <w:trPr>
          <w:jc w:val="center"/>
        </w:trPr>
        <w:tc>
          <w:tcPr>
            <w:tcW w:w="2948" w:type="dxa"/>
          </w:tcPr>
          <w:p w14:paraId="36037B48"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Pasūtītājs</w:t>
            </w:r>
            <w:proofErr w:type="spellEnd"/>
          </w:p>
        </w:tc>
        <w:tc>
          <w:tcPr>
            <w:tcW w:w="6350" w:type="dxa"/>
          </w:tcPr>
          <w:p w14:paraId="3E9D5C10" w14:textId="77777777" w:rsidR="00EF41B7" w:rsidRPr="006159FE" w:rsidRDefault="00000000" w:rsidP="0000487E">
            <w:pPr>
              <w:rPr>
                <w:rFonts w:ascii="Times New Roman" w:hAnsi="Times New Roman" w:cs="Times New Roman"/>
                <w:color w:val="000000" w:themeColor="text1"/>
                <w:sz w:val="20"/>
                <w:szCs w:val="20"/>
              </w:rPr>
            </w:pPr>
            <w:r w:rsidRPr="006159FE">
              <w:rPr>
                <w:rFonts w:ascii="Times New Roman" w:hAnsi="Times New Roman" w:cs="Times New Roman"/>
                <w:color w:val="000000" w:themeColor="text1"/>
                <w:sz w:val="20"/>
                <w:szCs w:val="20"/>
              </w:rPr>
              <w:t>SIA “PRIMO KK”</w:t>
            </w:r>
          </w:p>
        </w:tc>
      </w:tr>
      <w:tr w:rsidR="0099022A" w:rsidRPr="006159FE" w14:paraId="748F7587" w14:textId="77777777">
        <w:trPr>
          <w:jc w:val="center"/>
        </w:trPr>
        <w:tc>
          <w:tcPr>
            <w:tcW w:w="2948" w:type="dxa"/>
          </w:tcPr>
          <w:p w14:paraId="2C2A06DC"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Reģistrācijas</w:t>
            </w:r>
            <w:proofErr w:type="spellEnd"/>
            <w:r w:rsidRPr="006159FE">
              <w:rPr>
                <w:rFonts w:ascii="Times New Roman" w:hAnsi="Times New Roman" w:cs="Times New Roman"/>
                <w:bCs/>
                <w:color w:val="000000" w:themeColor="text1"/>
                <w:sz w:val="20"/>
                <w:szCs w:val="20"/>
              </w:rPr>
              <w:t xml:space="preserve"> Nr.</w:t>
            </w:r>
          </w:p>
        </w:tc>
        <w:tc>
          <w:tcPr>
            <w:tcW w:w="6350" w:type="dxa"/>
          </w:tcPr>
          <w:p w14:paraId="6355FB1D" w14:textId="77777777" w:rsidR="00EF41B7" w:rsidRPr="006159FE" w:rsidRDefault="00000000" w:rsidP="0000487E">
            <w:pPr>
              <w:rPr>
                <w:rFonts w:ascii="Times New Roman" w:hAnsi="Times New Roman" w:cs="Times New Roman"/>
                <w:color w:val="000000" w:themeColor="text1"/>
                <w:sz w:val="20"/>
                <w:szCs w:val="20"/>
              </w:rPr>
            </w:pPr>
            <w:r w:rsidRPr="006159FE">
              <w:rPr>
                <w:rFonts w:ascii="Times New Roman" w:hAnsi="Times New Roman" w:cs="Times New Roman"/>
                <w:color w:val="000000" w:themeColor="text1"/>
                <w:sz w:val="20"/>
                <w:szCs w:val="20"/>
              </w:rPr>
              <w:t>41503052594</w:t>
            </w:r>
          </w:p>
        </w:tc>
      </w:tr>
      <w:tr w:rsidR="0099022A" w:rsidRPr="006159FE" w14:paraId="5A6048E4" w14:textId="77777777">
        <w:trPr>
          <w:jc w:val="center"/>
        </w:trPr>
        <w:tc>
          <w:tcPr>
            <w:tcW w:w="2948" w:type="dxa"/>
          </w:tcPr>
          <w:p w14:paraId="3E9CAEC2" w14:textId="77777777" w:rsidR="00EF41B7" w:rsidRPr="006159FE" w:rsidRDefault="00000000">
            <w:pPr>
              <w:rPr>
                <w:rFonts w:ascii="Times New Roman" w:hAnsi="Times New Roman" w:cs="Times New Roman"/>
                <w:bCs/>
                <w:color w:val="000000" w:themeColor="text1"/>
                <w:sz w:val="20"/>
                <w:szCs w:val="20"/>
              </w:rPr>
            </w:pPr>
            <w:r w:rsidRPr="006159FE">
              <w:rPr>
                <w:rFonts w:ascii="Times New Roman" w:hAnsi="Times New Roman" w:cs="Times New Roman"/>
                <w:bCs/>
                <w:color w:val="000000" w:themeColor="text1"/>
                <w:sz w:val="20"/>
                <w:szCs w:val="20"/>
              </w:rPr>
              <w:t xml:space="preserve">PVN </w:t>
            </w:r>
            <w:proofErr w:type="spellStart"/>
            <w:r w:rsidRPr="006159FE">
              <w:rPr>
                <w:rFonts w:ascii="Times New Roman" w:hAnsi="Times New Roman" w:cs="Times New Roman"/>
                <w:bCs/>
                <w:color w:val="000000" w:themeColor="text1"/>
                <w:sz w:val="20"/>
                <w:szCs w:val="20"/>
              </w:rPr>
              <w:t>reģistrācijas</w:t>
            </w:r>
            <w:proofErr w:type="spellEnd"/>
            <w:r w:rsidRPr="006159FE">
              <w:rPr>
                <w:rFonts w:ascii="Times New Roman" w:hAnsi="Times New Roman" w:cs="Times New Roman"/>
                <w:bCs/>
                <w:color w:val="000000" w:themeColor="text1"/>
                <w:sz w:val="20"/>
                <w:szCs w:val="20"/>
              </w:rPr>
              <w:t xml:space="preserve"> Nr.</w:t>
            </w:r>
          </w:p>
        </w:tc>
        <w:tc>
          <w:tcPr>
            <w:tcW w:w="6350" w:type="dxa"/>
          </w:tcPr>
          <w:p w14:paraId="1BE925EA" w14:textId="77777777" w:rsidR="00EF41B7" w:rsidRPr="006159FE" w:rsidRDefault="00000000" w:rsidP="0000487E">
            <w:pPr>
              <w:rPr>
                <w:rFonts w:ascii="Times New Roman" w:hAnsi="Times New Roman" w:cs="Times New Roman"/>
                <w:color w:val="000000" w:themeColor="text1"/>
                <w:sz w:val="20"/>
                <w:szCs w:val="20"/>
              </w:rPr>
            </w:pPr>
            <w:r w:rsidRPr="006159FE">
              <w:rPr>
                <w:rFonts w:ascii="Times New Roman" w:hAnsi="Times New Roman" w:cs="Times New Roman"/>
                <w:color w:val="000000" w:themeColor="text1"/>
                <w:sz w:val="20"/>
                <w:szCs w:val="20"/>
              </w:rPr>
              <w:t>LV41503052594</w:t>
            </w:r>
          </w:p>
        </w:tc>
      </w:tr>
      <w:tr w:rsidR="0099022A" w:rsidRPr="006159FE" w14:paraId="7F404B89" w14:textId="77777777">
        <w:trPr>
          <w:jc w:val="center"/>
        </w:trPr>
        <w:tc>
          <w:tcPr>
            <w:tcW w:w="2948" w:type="dxa"/>
          </w:tcPr>
          <w:p w14:paraId="3AD92639"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Juridiskā</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adrese</w:t>
            </w:r>
            <w:proofErr w:type="spellEnd"/>
          </w:p>
        </w:tc>
        <w:tc>
          <w:tcPr>
            <w:tcW w:w="6350" w:type="dxa"/>
          </w:tcPr>
          <w:p w14:paraId="379C38EA" w14:textId="77777777" w:rsidR="00EF41B7" w:rsidRPr="006159FE" w:rsidRDefault="00000000" w:rsidP="0000487E">
            <w:pPr>
              <w:rPr>
                <w:rFonts w:ascii="Times New Roman" w:hAnsi="Times New Roman" w:cs="Times New Roman"/>
                <w:color w:val="000000" w:themeColor="text1"/>
                <w:sz w:val="20"/>
                <w:szCs w:val="20"/>
              </w:rPr>
            </w:pPr>
            <w:proofErr w:type="spellStart"/>
            <w:r w:rsidRPr="006159FE">
              <w:rPr>
                <w:rFonts w:ascii="Times New Roman" w:hAnsi="Times New Roman" w:cs="Times New Roman"/>
                <w:color w:val="000000" w:themeColor="text1"/>
                <w:sz w:val="20"/>
                <w:szCs w:val="20"/>
              </w:rPr>
              <w:t>Raiņa</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bulvāris</w:t>
            </w:r>
            <w:proofErr w:type="spellEnd"/>
            <w:r w:rsidRPr="006159FE">
              <w:rPr>
                <w:rFonts w:ascii="Times New Roman" w:hAnsi="Times New Roman" w:cs="Times New Roman"/>
                <w:color w:val="000000" w:themeColor="text1"/>
                <w:sz w:val="20"/>
                <w:szCs w:val="20"/>
              </w:rPr>
              <w:t xml:space="preserve"> 22, </w:t>
            </w:r>
            <w:proofErr w:type="spellStart"/>
            <w:r w:rsidRPr="006159FE">
              <w:rPr>
                <w:rFonts w:ascii="Times New Roman" w:hAnsi="Times New Roman" w:cs="Times New Roman"/>
                <w:color w:val="000000" w:themeColor="text1"/>
                <w:sz w:val="20"/>
                <w:szCs w:val="20"/>
              </w:rPr>
              <w:t>Preiļi</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Preiļu</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nov.</w:t>
            </w:r>
            <w:proofErr w:type="spellEnd"/>
            <w:r w:rsidRPr="006159FE">
              <w:rPr>
                <w:rFonts w:ascii="Times New Roman" w:hAnsi="Times New Roman" w:cs="Times New Roman"/>
                <w:color w:val="000000" w:themeColor="text1"/>
                <w:sz w:val="20"/>
                <w:szCs w:val="20"/>
              </w:rPr>
              <w:t>, LV-5301</w:t>
            </w:r>
          </w:p>
        </w:tc>
      </w:tr>
      <w:tr w:rsidR="0099022A" w:rsidRPr="006159FE" w14:paraId="4A1D291A" w14:textId="77777777">
        <w:trPr>
          <w:jc w:val="center"/>
        </w:trPr>
        <w:tc>
          <w:tcPr>
            <w:tcW w:w="2948" w:type="dxa"/>
          </w:tcPr>
          <w:p w14:paraId="609EC180"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Faktiskā</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adrese</w:t>
            </w:r>
            <w:proofErr w:type="spellEnd"/>
          </w:p>
        </w:tc>
        <w:tc>
          <w:tcPr>
            <w:tcW w:w="6350" w:type="dxa"/>
          </w:tcPr>
          <w:p w14:paraId="457239B8" w14:textId="77777777" w:rsidR="00EF41B7" w:rsidRPr="006159FE" w:rsidRDefault="00000000" w:rsidP="0000487E">
            <w:pPr>
              <w:rPr>
                <w:rFonts w:ascii="Times New Roman" w:hAnsi="Times New Roman" w:cs="Times New Roman"/>
                <w:color w:val="000000" w:themeColor="text1"/>
                <w:sz w:val="20"/>
                <w:szCs w:val="20"/>
              </w:rPr>
            </w:pPr>
            <w:proofErr w:type="spellStart"/>
            <w:r w:rsidRPr="006159FE">
              <w:rPr>
                <w:rFonts w:ascii="Times New Roman" w:hAnsi="Times New Roman" w:cs="Times New Roman"/>
                <w:color w:val="000000" w:themeColor="text1"/>
                <w:sz w:val="20"/>
                <w:szCs w:val="20"/>
              </w:rPr>
              <w:t>Brīvības</w:t>
            </w:r>
            <w:proofErr w:type="spellEnd"/>
            <w:r w:rsidRPr="006159FE">
              <w:rPr>
                <w:rFonts w:ascii="Times New Roman" w:hAnsi="Times New Roman" w:cs="Times New Roman"/>
                <w:color w:val="000000" w:themeColor="text1"/>
                <w:sz w:val="20"/>
                <w:szCs w:val="20"/>
              </w:rPr>
              <w:t xml:space="preserve"> 75, </w:t>
            </w:r>
            <w:proofErr w:type="spellStart"/>
            <w:r w:rsidRPr="006159FE">
              <w:rPr>
                <w:rFonts w:ascii="Times New Roman" w:hAnsi="Times New Roman" w:cs="Times New Roman"/>
                <w:color w:val="000000" w:themeColor="text1"/>
                <w:sz w:val="20"/>
                <w:szCs w:val="20"/>
              </w:rPr>
              <w:t>Preiļi</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Preiļu</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nov.</w:t>
            </w:r>
            <w:proofErr w:type="spellEnd"/>
            <w:r w:rsidRPr="006159FE">
              <w:rPr>
                <w:rFonts w:ascii="Times New Roman" w:hAnsi="Times New Roman" w:cs="Times New Roman"/>
                <w:color w:val="000000" w:themeColor="text1"/>
                <w:sz w:val="20"/>
                <w:szCs w:val="20"/>
              </w:rPr>
              <w:t>, LV-5301</w:t>
            </w:r>
          </w:p>
        </w:tc>
      </w:tr>
      <w:tr w:rsidR="0099022A" w:rsidRPr="006159FE" w14:paraId="48CFA017" w14:textId="77777777">
        <w:trPr>
          <w:jc w:val="center"/>
        </w:trPr>
        <w:tc>
          <w:tcPr>
            <w:tcW w:w="2948" w:type="dxa"/>
          </w:tcPr>
          <w:p w14:paraId="5BBE9B71"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Paredzamā</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līguma</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izpildes</w:t>
            </w:r>
            <w:proofErr w:type="spellEnd"/>
            <w:r w:rsidRPr="006159FE">
              <w:rPr>
                <w:rFonts w:ascii="Times New Roman" w:hAnsi="Times New Roman" w:cs="Times New Roman"/>
                <w:bCs/>
                <w:color w:val="000000" w:themeColor="text1"/>
                <w:sz w:val="20"/>
                <w:szCs w:val="20"/>
              </w:rPr>
              <w:t xml:space="preserve"> / </w:t>
            </w:r>
            <w:proofErr w:type="spellStart"/>
            <w:r w:rsidRPr="006159FE">
              <w:rPr>
                <w:rFonts w:ascii="Times New Roman" w:hAnsi="Times New Roman" w:cs="Times New Roman"/>
                <w:bCs/>
                <w:color w:val="000000" w:themeColor="text1"/>
                <w:sz w:val="20"/>
                <w:szCs w:val="20"/>
              </w:rPr>
              <w:t>piegādes</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vieta</w:t>
            </w:r>
            <w:proofErr w:type="spellEnd"/>
          </w:p>
        </w:tc>
        <w:tc>
          <w:tcPr>
            <w:tcW w:w="6350" w:type="dxa"/>
          </w:tcPr>
          <w:p w14:paraId="3A5E2574" w14:textId="77777777" w:rsidR="00EF41B7" w:rsidRPr="006159FE" w:rsidRDefault="00000000" w:rsidP="0000487E">
            <w:pPr>
              <w:rPr>
                <w:rFonts w:ascii="Times New Roman" w:hAnsi="Times New Roman" w:cs="Times New Roman"/>
                <w:color w:val="000000" w:themeColor="text1"/>
                <w:sz w:val="20"/>
                <w:szCs w:val="20"/>
              </w:rPr>
            </w:pPr>
            <w:proofErr w:type="spellStart"/>
            <w:r w:rsidRPr="006159FE">
              <w:rPr>
                <w:rFonts w:ascii="Times New Roman" w:hAnsi="Times New Roman" w:cs="Times New Roman"/>
                <w:color w:val="000000" w:themeColor="text1"/>
                <w:sz w:val="20"/>
                <w:szCs w:val="20"/>
              </w:rPr>
              <w:t>Brīvības</w:t>
            </w:r>
            <w:proofErr w:type="spellEnd"/>
            <w:r w:rsidRPr="006159FE">
              <w:rPr>
                <w:rFonts w:ascii="Times New Roman" w:hAnsi="Times New Roman" w:cs="Times New Roman"/>
                <w:color w:val="000000" w:themeColor="text1"/>
                <w:sz w:val="20"/>
                <w:szCs w:val="20"/>
              </w:rPr>
              <w:t xml:space="preserve"> 75, </w:t>
            </w:r>
            <w:proofErr w:type="spellStart"/>
            <w:r w:rsidRPr="006159FE">
              <w:rPr>
                <w:rFonts w:ascii="Times New Roman" w:hAnsi="Times New Roman" w:cs="Times New Roman"/>
                <w:color w:val="000000" w:themeColor="text1"/>
                <w:sz w:val="20"/>
                <w:szCs w:val="20"/>
              </w:rPr>
              <w:t>Preiļi</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Preiļu</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nov.</w:t>
            </w:r>
            <w:proofErr w:type="spellEnd"/>
            <w:r w:rsidRPr="006159FE">
              <w:rPr>
                <w:rFonts w:ascii="Times New Roman" w:hAnsi="Times New Roman" w:cs="Times New Roman"/>
                <w:color w:val="000000" w:themeColor="text1"/>
                <w:sz w:val="20"/>
                <w:szCs w:val="20"/>
              </w:rPr>
              <w:t>, LV-5301</w:t>
            </w:r>
          </w:p>
        </w:tc>
      </w:tr>
      <w:tr w:rsidR="0099022A" w:rsidRPr="006159FE" w14:paraId="20FAD1A1" w14:textId="77777777">
        <w:trPr>
          <w:jc w:val="center"/>
        </w:trPr>
        <w:tc>
          <w:tcPr>
            <w:tcW w:w="2948" w:type="dxa"/>
          </w:tcPr>
          <w:p w14:paraId="603D8119"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Kontaktpersona</w:t>
            </w:r>
            <w:proofErr w:type="spellEnd"/>
          </w:p>
        </w:tc>
        <w:tc>
          <w:tcPr>
            <w:tcW w:w="6350" w:type="dxa"/>
          </w:tcPr>
          <w:p w14:paraId="328E87C1" w14:textId="77777777" w:rsidR="00EF41B7" w:rsidRPr="006159FE" w:rsidRDefault="0099022A" w:rsidP="0000487E">
            <w:pPr>
              <w:rPr>
                <w:rFonts w:ascii="Times New Roman" w:hAnsi="Times New Roman" w:cs="Times New Roman"/>
                <w:color w:val="000000" w:themeColor="text1"/>
                <w:sz w:val="20"/>
                <w:szCs w:val="20"/>
              </w:rPr>
            </w:pPr>
            <w:r w:rsidRPr="006159FE">
              <w:rPr>
                <w:rFonts w:ascii="Times New Roman" w:hAnsi="Times New Roman" w:cs="Times New Roman"/>
                <w:color w:val="000000" w:themeColor="text1"/>
                <w:sz w:val="20"/>
                <w:szCs w:val="20"/>
              </w:rPr>
              <w:t xml:space="preserve">Juris </w:t>
            </w:r>
            <w:proofErr w:type="spellStart"/>
            <w:r w:rsidRPr="006159FE">
              <w:rPr>
                <w:rFonts w:ascii="Times New Roman" w:hAnsi="Times New Roman" w:cs="Times New Roman"/>
                <w:color w:val="000000" w:themeColor="text1"/>
                <w:sz w:val="20"/>
                <w:szCs w:val="20"/>
              </w:rPr>
              <w:t>Vucāns</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valdes</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loceklis</w:t>
            </w:r>
            <w:proofErr w:type="spellEnd"/>
            <w:r w:rsidRPr="006159FE">
              <w:rPr>
                <w:rFonts w:ascii="Times New Roman" w:hAnsi="Times New Roman" w:cs="Times New Roman"/>
                <w:color w:val="000000" w:themeColor="text1"/>
                <w:sz w:val="20"/>
                <w:szCs w:val="20"/>
              </w:rPr>
              <w:t>, +37122825051, juris.vucans@gmail.com</w:t>
            </w:r>
          </w:p>
        </w:tc>
      </w:tr>
      <w:tr w:rsidR="00BC1735" w:rsidRPr="006159FE" w14:paraId="2B52A44C" w14:textId="77777777">
        <w:trPr>
          <w:jc w:val="center"/>
        </w:trPr>
        <w:tc>
          <w:tcPr>
            <w:tcW w:w="2948" w:type="dxa"/>
          </w:tcPr>
          <w:p w14:paraId="5148D126" w14:textId="77777777" w:rsidR="00BC1735" w:rsidRPr="000248BA" w:rsidRDefault="00BC1735">
            <w:pPr>
              <w:rPr>
                <w:rFonts w:ascii="Times New Roman" w:hAnsi="Times New Roman" w:cs="Times New Roman"/>
                <w:bCs/>
                <w:color w:val="000000" w:themeColor="text1"/>
                <w:sz w:val="20"/>
                <w:szCs w:val="20"/>
              </w:rPr>
            </w:pPr>
            <w:proofErr w:type="spellStart"/>
            <w:r w:rsidRPr="000248BA">
              <w:rPr>
                <w:rFonts w:ascii="Times New Roman" w:hAnsi="Times New Roman" w:cs="Times New Roman"/>
                <w:bCs/>
                <w:color w:val="000000" w:themeColor="text1"/>
                <w:sz w:val="20"/>
                <w:szCs w:val="20"/>
              </w:rPr>
              <w:t>Papildu</w:t>
            </w:r>
            <w:proofErr w:type="spellEnd"/>
            <w:r w:rsidRPr="000248BA">
              <w:rPr>
                <w:rFonts w:ascii="Times New Roman" w:hAnsi="Times New Roman" w:cs="Times New Roman"/>
                <w:bCs/>
                <w:color w:val="000000" w:themeColor="text1"/>
                <w:sz w:val="20"/>
                <w:szCs w:val="20"/>
              </w:rPr>
              <w:t xml:space="preserve"> </w:t>
            </w:r>
            <w:proofErr w:type="spellStart"/>
            <w:r w:rsidRPr="000248BA">
              <w:rPr>
                <w:rFonts w:ascii="Times New Roman" w:hAnsi="Times New Roman" w:cs="Times New Roman"/>
                <w:bCs/>
                <w:color w:val="000000" w:themeColor="text1"/>
                <w:sz w:val="20"/>
                <w:szCs w:val="20"/>
              </w:rPr>
              <w:t>informācija</w:t>
            </w:r>
            <w:proofErr w:type="spellEnd"/>
          </w:p>
        </w:tc>
        <w:tc>
          <w:tcPr>
            <w:tcW w:w="6350" w:type="dxa"/>
          </w:tcPr>
          <w:p w14:paraId="718C7977" w14:textId="546694D1" w:rsidR="00BC1735" w:rsidRPr="0018728E" w:rsidRDefault="00BC1735" w:rsidP="0000487E">
            <w:pPr>
              <w:rPr>
                <w:rFonts w:ascii="Times New Roman" w:hAnsi="Times New Roman" w:cs="Times New Roman"/>
                <w:color w:val="000000" w:themeColor="text1"/>
                <w:sz w:val="20"/>
                <w:szCs w:val="20"/>
              </w:rPr>
            </w:pPr>
            <w:proofErr w:type="spellStart"/>
            <w:r w:rsidRPr="0018728E">
              <w:rPr>
                <w:rFonts w:ascii="Times New Roman" w:hAnsi="Times New Roman" w:cs="Times New Roman"/>
                <w:color w:val="000000" w:themeColor="text1"/>
                <w:sz w:val="20"/>
                <w:szCs w:val="20"/>
              </w:rPr>
              <w:t>Papildu</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informāciju</w:t>
            </w:r>
            <w:proofErr w:type="spellEnd"/>
            <w:r w:rsidRPr="0018728E">
              <w:rPr>
                <w:rFonts w:ascii="Times New Roman" w:hAnsi="Times New Roman" w:cs="Times New Roman"/>
                <w:color w:val="000000" w:themeColor="text1"/>
                <w:sz w:val="20"/>
                <w:szCs w:val="20"/>
              </w:rPr>
              <w:t xml:space="preserve"> var </w:t>
            </w:r>
            <w:proofErr w:type="spellStart"/>
            <w:r w:rsidRPr="0018728E">
              <w:rPr>
                <w:rFonts w:ascii="Times New Roman" w:hAnsi="Times New Roman" w:cs="Times New Roman"/>
                <w:color w:val="000000" w:themeColor="text1"/>
                <w:sz w:val="20"/>
                <w:szCs w:val="20"/>
              </w:rPr>
              <w:t>saņemt</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laika</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posmā</w:t>
            </w:r>
            <w:proofErr w:type="spellEnd"/>
            <w:r w:rsidRPr="0018728E">
              <w:rPr>
                <w:rFonts w:ascii="Times New Roman" w:hAnsi="Times New Roman" w:cs="Times New Roman"/>
                <w:color w:val="000000" w:themeColor="text1"/>
                <w:sz w:val="20"/>
                <w:szCs w:val="20"/>
              </w:rPr>
              <w:t xml:space="preserve"> no 2</w:t>
            </w:r>
            <w:r w:rsidR="00BB70C9" w:rsidRPr="0018728E">
              <w:rPr>
                <w:rFonts w:ascii="Times New Roman" w:hAnsi="Times New Roman" w:cs="Times New Roman"/>
                <w:color w:val="000000" w:themeColor="text1"/>
                <w:sz w:val="20"/>
                <w:szCs w:val="20"/>
              </w:rPr>
              <w:t>9</w:t>
            </w:r>
            <w:r w:rsidRPr="0018728E">
              <w:rPr>
                <w:rFonts w:ascii="Times New Roman" w:hAnsi="Times New Roman" w:cs="Times New Roman"/>
                <w:color w:val="000000" w:themeColor="text1"/>
                <w:sz w:val="20"/>
                <w:szCs w:val="20"/>
              </w:rPr>
              <w:t xml:space="preserve">.05.2026 </w:t>
            </w:r>
            <w:proofErr w:type="spellStart"/>
            <w:r w:rsidRPr="0018728E">
              <w:rPr>
                <w:rFonts w:ascii="Times New Roman" w:hAnsi="Times New Roman" w:cs="Times New Roman"/>
                <w:color w:val="000000" w:themeColor="text1"/>
                <w:sz w:val="20"/>
                <w:szCs w:val="20"/>
              </w:rPr>
              <w:t>līdz</w:t>
            </w:r>
            <w:proofErr w:type="spellEnd"/>
            <w:r w:rsidRPr="0018728E">
              <w:rPr>
                <w:rFonts w:ascii="Times New Roman" w:hAnsi="Times New Roman" w:cs="Times New Roman"/>
                <w:color w:val="000000" w:themeColor="text1"/>
                <w:sz w:val="20"/>
                <w:szCs w:val="20"/>
              </w:rPr>
              <w:t xml:space="preserve"> </w:t>
            </w:r>
            <w:r w:rsidR="00DD2DBA" w:rsidRPr="0018728E">
              <w:rPr>
                <w:rFonts w:ascii="Times New Roman" w:hAnsi="Times New Roman" w:cs="Times New Roman"/>
                <w:color w:val="000000" w:themeColor="text1"/>
                <w:sz w:val="20"/>
                <w:szCs w:val="20"/>
              </w:rPr>
              <w:t>14</w:t>
            </w:r>
            <w:r w:rsidRPr="0018728E">
              <w:rPr>
                <w:rFonts w:ascii="Times New Roman" w:hAnsi="Times New Roman" w:cs="Times New Roman"/>
                <w:color w:val="000000" w:themeColor="text1"/>
                <w:sz w:val="20"/>
                <w:szCs w:val="20"/>
              </w:rPr>
              <w:t>.06.2026</w:t>
            </w:r>
          </w:p>
          <w:p w14:paraId="351CC231" w14:textId="77777777" w:rsidR="00BC1735" w:rsidRPr="0018728E" w:rsidRDefault="00BC1735" w:rsidP="0000487E">
            <w:pPr>
              <w:rPr>
                <w:rFonts w:ascii="Times New Roman" w:hAnsi="Times New Roman" w:cs="Times New Roman"/>
                <w:color w:val="000000" w:themeColor="text1"/>
                <w:sz w:val="20"/>
                <w:szCs w:val="20"/>
              </w:rPr>
            </w:pPr>
            <w:r w:rsidRPr="0018728E">
              <w:rPr>
                <w:rFonts w:ascii="Times New Roman" w:hAnsi="Times New Roman" w:cs="Times New Roman"/>
                <w:color w:val="000000" w:themeColor="text1"/>
                <w:sz w:val="20"/>
                <w:szCs w:val="20"/>
              </w:rPr>
              <w:t xml:space="preserve">no </w:t>
            </w:r>
            <w:proofErr w:type="spellStart"/>
            <w:r w:rsidRPr="0018728E">
              <w:rPr>
                <w:rFonts w:ascii="Times New Roman" w:hAnsi="Times New Roman" w:cs="Times New Roman"/>
                <w:color w:val="000000" w:themeColor="text1"/>
                <w:sz w:val="20"/>
                <w:szCs w:val="20"/>
              </w:rPr>
              <w:t>plkst</w:t>
            </w:r>
            <w:proofErr w:type="spellEnd"/>
            <w:r w:rsidRPr="0018728E">
              <w:rPr>
                <w:rFonts w:ascii="Times New Roman" w:hAnsi="Times New Roman" w:cs="Times New Roman"/>
                <w:color w:val="000000" w:themeColor="text1"/>
                <w:sz w:val="20"/>
                <w:szCs w:val="20"/>
              </w:rPr>
              <w:t xml:space="preserve">. 13:00 </w:t>
            </w:r>
            <w:proofErr w:type="spellStart"/>
            <w:r w:rsidRPr="0018728E">
              <w:rPr>
                <w:rFonts w:ascii="Times New Roman" w:hAnsi="Times New Roman" w:cs="Times New Roman"/>
                <w:color w:val="000000" w:themeColor="text1"/>
                <w:sz w:val="20"/>
                <w:szCs w:val="20"/>
              </w:rPr>
              <w:t>līdz</w:t>
            </w:r>
            <w:proofErr w:type="spellEnd"/>
            <w:r w:rsidRPr="0018728E">
              <w:rPr>
                <w:rFonts w:ascii="Times New Roman" w:hAnsi="Times New Roman" w:cs="Times New Roman"/>
                <w:color w:val="000000" w:themeColor="text1"/>
                <w:sz w:val="20"/>
                <w:szCs w:val="20"/>
              </w:rPr>
              <w:t xml:space="preserve"> 17:00.</w:t>
            </w:r>
          </w:p>
        </w:tc>
      </w:tr>
      <w:tr w:rsidR="0099022A" w:rsidRPr="006159FE" w14:paraId="45496EBE" w14:textId="77777777">
        <w:trPr>
          <w:jc w:val="center"/>
        </w:trPr>
        <w:tc>
          <w:tcPr>
            <w:tcW w:w="2948" w:type="dxa"/>
          </w:tcPr>
          <w:p w14:paraId="1C75D0ED" w14:textId="77777777" w:rsidR="00EF41B7" w:rsidRPr="000248BA" w:rsidRDefault="00000000">
            <w:pPr>
              <w:rPr>
                <w:rFonts w:ascii="Times New Roman" w:hAnsi="Times New Roman" w:cs="Times New Roman"/>
                <w:bCs/>
                <w:color w:val="000000" w:themeColor="text1"/>
                <w:sz w:val="20"/>
                <w:szCs w:val="20"/>
              </w:rPr>
            </w:pPr>
            <w:proofErr w:type="spellStart"/>
            <w:r w:rsidRPr="000248BA">
              <w:rPr>
                <w:rFonts w:ascii="Times New Roman" w:hAnsi="Times New Roman" w:cs="Times New Roman"/>
                <w:bCs/>
                <w:color w:val="000000" w:themeColor="text1"/>
                <w:sz w:val="20"/>
                <w:szCs w:val="20"/>
              </w:rPr>
              <w:t>Piedāvājumu</w:t>
            </w:r>
            <w:proofErr w:type="spellEnd"/>
            <w:r w:rsidRPr="000248BA">
              <w:rPr>
                <w:rFonts w:ascii="Times New Roman" w:hAnsi="Times New Roman" w:cs="Times New Roman"/>
                <w:bCs/>
                <w:color w:val="000000" w:themeColor="text1"/>
                <w:sz w:val="20"/>
                <w:szCs w:val="20"/>
              </w:rPr>
              <w:t xml:space="preserve"> </w:t>
            </w:r>
            <w:proofErr w:type="spellStart"/>
            <w:r w:rsidRPr="000248BA">
              <w:rPr>
                <w:rFonts w:ascii="Times New Roman" w:hAnsi="Times New Roman" w:cs="Times New Roman"/>
                <w:bCs/>
                <w:color w:val="000000" w:themeColor="text1"/>
                <w:sz w:val="20"/>
                <w:szCs w:val="20"/>
              </w:rPr>
              <w:t>iesniegšanas</w:t>
            </w:r>
            <w:proofErr w:type="spellEnd"/>
            <w:r w:rsidRPr="000248BA">
              <w:rPr>
                <w:rFonts w:ascii="Times New Roman" w:hAnsi="Times New Roman" w:cs="Times New Roman"/>
                <w:bCs/>
                <w:color w:val="000000" w:themeColor="text1"/>
                <w:sz w:val="20"/>
                <w:szCs w:val="20"/>
              </w:rPr>
              <w:t xml:space="preserve"> </w:t>
            </w:r>
            <w:proofErr w:type="spellStart"/>
            <w:r w:rsidRPr="000248BA">
              <w:rPr>
                <w:rFonts w:ascii="Times New Roman" w:hAnsi="Times New Roman" w:cs="Times New Roman"/>
                <w:bCs/>
                <w:color w:val="000000" w:themeColor="text1"/>
                <w:sz w:val="20"/>
                <w:szCs w:val="20"/>
              </w:rPr>
              <w:t>termiņš</w:t>
            </w:r>
            <w:proofErr w:type="spellEnd"/>
            <w:r w:rsidRPr="000248BA">
              <w:rPr>
                <w:rFonts w:ascii="Times New Roman" w:hAnsi="Times New Roman" w:cs="Times New Roman"/>
                <w:bCs/>
                <w:color w:val="000000" w:themeColor="text1"/>
                <w:sz w:val="20"/>
                <w:szCs w:val="20"/>
              </w:rPr>
              <w:t xml:space="preserve"> un </w:t>
            </w:r>
            <w:proofErr w:type="spellStart"/>
            <w:r w:rsidRPr="000248BA">
              <w:rPr>
                <w:rFonts w:ascii="Times New Roman" w:hAnsi="Times New Roman" w:cs="Times New Roman"/>
                <w:bCs/>
                <w:color w:val="000000" w:themeColor="text1"/>
                <w:sz w:val="20"/>
                <w:szCs w:val="20"/>
              </w:rPr>
              <w:t>veids</w:t>
            </w:r>
            <w:proofErr w:type="spellEnd"/>
          </w:p>
        </w:tc>
        <w:tc>
          <w:tcPr>
            <w:tcW w:w="6350" w:type="dxa"/>
          </w:tcPr>
          <w:p w14:paraId="6EDCDB5A" w14:textId="7371AEDD" w:rsidR="00BC1735" w:rsidRPr="0018728E" w:rsidRDefault="00BC1735" w:rsidP="0000487E">
            <w:pPr>
              <w:rPr>
                <w:rFonts w:ascii="Times New Roman" w:hAnsi="Times New Roman" w:cs="Times New Roman"/>
                <w:color w:val="000000" w:themeColor="text1"/>
                <w:sz w:val="20"/>
                <w:szCs w:val="20"/>
              </w:rPr>
            </w:pPr>
            <w:proofErr w:type="spellStart"/>
            <w:r w:rsidRPr="0018728E">
              <w:rPr>
                <w:rFonts w:ascii="Times New Roman" w:hAnsi="Times New Roman" w:cs="Times New Roman"/>
                <w:color w:val="000000" w:themeColor="text1"/>
                <w:sz w:val="20"/>
                <w:szCs w:val="20"/>
              </w:rPr>
              <w:t>līdz</w:t>
            </w:r>
            <w:proofErr w:type="spellEnd"/>
            <w:r w:rsidRPr="0018728E">
              <w:rPr>
                <w:rFonts w:ascii="Times New Roman" w:hAnsi="Times New Roman" w:cs="Times New Roman"/>
                <w:color w:val="000000" w:themeColor="text1"/>
                <w:sz w:val="20"/>
                <w:szCs w:val="20"/>
              </w:rPr>
              <w:t xml:space="preserve"> 1</w:t>
            </w:r>
            <w:r w:rsidR="00DD2DBA" w:rsidRPr="0018728E">
              <w:rPr>
                <w:rFonts w:ascii="Times New Roman" w:hAnsi="Times New Roman" w:cs="Times New Roman"/>
                <w:color w:val="000000" w:themeColor="text1"/>
                <w:sz w:val="20"/>
                <w:szCs w:val="20"/>
              </w:rPr>
              <w:t>5</w:t>
            </w:r>
            <w:r w:rsidRPr="0018728E">
              <w:rPr>
                <w:rFonts w:ascii="Times New Roman" w:hAnsi="Times New Roman" w:cs="Times New Roman"/>
                <w:color w:val="000000" w:themeColor="text1"/>
                <w:sz w:val="20"/>
                <w:szCs w:val="20"/>
              </w:rPr>
              <w:t xml:space="preserve">.06.2026 </w:t>
            </w:r>
            <w:proofErr w:type="spellStart"/>
            <w:r w:rsidRPr="0018728E">
              <w:rPr>
                <w:rFonts w:ascii="Times New Roman" w:hAnsi="Times New Roman" w:cs="Times New Roman"/>
                <w:color w:val="000000" w:themeColor="text1"/>
                <w:sz w:val="20"/>
                <w:szCs w:val="20"/>
              </w:rPr>
              <w:t>plkst</w:t>
            </w:r>
            <w:proofErr w:type="spellEnd"/>
            <w:r w:rsidRPr="0018728E">
              <w:rPr>
                <w:rFonts w:ascii="Times New Roman" w:hAnsi="Times New Roman" w:cs="Times New Roman"/>
                <w:color w:val="000000" w:themeColor="text1"/>
                <w:sz w:val="20"/>
                <w:szCs w:val="20"/>
              </w:rPr>
              <w:t xml:space="preserve">. 13:00, </w:t>
            </w:r>
            <w:proofErr w:type="spellStart"/>
            <w:r w:rsidRPr="0018728E">
              <w:rPr>
                <w:rFonts w:ascii="Times New Roman" w:hAnsi="Times New Roman" w:cs="Times New Roman"/>
                <w:color w:val="000000" w:themeColor="text1"/>
                <w:sz w:val="20"/>
                <w:szCs w:val="20"/>
              </w:rPr>
              <w:t>iesniedzot</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piedāvājumu</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elektroniski</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uz</w:t>
            </w:r>
            <w:proofErr w:type="spellEnd"/>
          </w:p>
          <w:p w14:paraId="29D801EF" w14:textId="77777777" w:rsidR="00BC1735" w:rsidRPr="0018728E" w:rsidRDefault="00BC1735" w:rsidP="0000487E">
            <w:pPr>
              <w:rPr>
                <w:rFonts w:ascii="Times New Roman" w:hAnsi="Times New Roman" w:cs="Times New Roman"/>
                <w:color w:val="000000" w:themeColor="text1"/>
                <w:sz w:val="20"/>
                <w:szCs w:val="20"/>
              </w:rPr>
            </w:pPr>
            <w:proofErr w:type="spellStart"/>
            <w:r w:rsidRPr="0018728E">
              <w:rPr>
                <w:rFonts w:ascii="Times New Roman" w:hAnsi="Times New Roman" w:cs="Times New Roman"/>
                <w:color w:val="000000" w:themeColor="text1"/>
                <w:sz w:val="20"/>
                <w:szCs w:val="20"/>
              </w:rPr>
              <w:t>Pasūtītāja</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norādīto</w:t>
            </w:r>
            <w:proofErr w:type="spellEnd"/>
            <w:r w:rsidRPr="0018728E">
              <w:rPr>
                <w:rFonts w:ascii="Times New Roman" w:hAnsi="Times New Roman" w:cs="Times New Roman"/>
                <w:color w:val="000000" w:themeColor="text1"/>
                <w:sz w:val="20"/>
                <w:szCs w:val="20"/>
              </w:rPr>
              <w:t xml:space="preserve"> e-</w:t>
            </w:r>
            <w:proofErr w:type="spellStart"/>
            <w:r w:rsidRPr="0018728E">
              <w:rPr>
                <w:rFonts w:ascii="Times New Roman" w:hAnsi="Times New Roman" w:cs="Times New Roman"/>
                <w:color w:val="000000" w:themeColor="text1"/>
                <w:sz w:val="20"/>
                <w:szCs w:val="20"/>
              </w:rPr>
              <w:t>pastu</w:t>
            </w:r>
            <w:proofErr w:type="spellEnd"/>
            <w:r w:rsidRPr="0018728E">
              <w:rPr>
                <w:rFonts w:ascii="Times New Roman" w:hAnsi="Times New Roman" w:cs="Times New Roman"/>
                <w:color w:val="000000" w:themeColor="text1"/>
                <w:sz w:val="20"/>
                <w:szCs w:val="20"/>
              </w:rPr>
              <w:t xml:space="preserve"> primokk@inbox.lv, </w:t>
            </w:r>
            <w:proofErr w:type="spellStart"/>
            <w:r w:rsidRPr="0018728E">
              <w:rPr>
                <w:rFonts w:ascii="Times New Roman" w:hAnsi="Times New Roman" w:cs="Times New Roman"/>
                <w:color w:val="000000" w:themeColor="text1"/>
                <w:sz w:val="20"/>
                <w:szCs w:val="20"/>
              </w:rPr>
              <w:t>parakstītu</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ar</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drošu</w:t>
            </w:r>
            <w:proofErr w:type="spellEnd"/>
          </w:p>
          <w:p w14:paraId="5ECEF993" w14:textId="77777777" w:rsidR="00EF41B7" w:rsidRPr="0018728E" w:rsidRDefault="00BC1735" w:rsidP="0000487E">
            <w:pPr>
              <w:rPr>
                <w:rFonts w:ascii="Times New Roman" w:hAnsi="Times New Roman" w:cs="Times New Roman"/>
                <w:color w:val="000000" w:themeColor="text1"/>
                <w:sz w:val="20"/>
                <w:szCs w:val="20"/>
              </w:rPr>
            </w:pPr>
            <w:proofErr w:type="spellStart"/>
            <w:r w:rsidRPr="0018728E">
              <w:rPr>
                <w:rFonts w:ascii="Times New Roman" w:hAnsi="Times New Roman" w:cs="Times New Roman"/>
                <w:color w:val="000000" w:themeColor="text1"/>
                <w:sz w:val="20"/>
                <w:szCs w:val="20"/>
              </w:rPr>
              <w:t>elektronisku</w:t>
            </w:r>
            <w:proofErr w:type="spellEnd"/>
            <w:r w:rsidRPr="0018728E">
              <w:rPr>
                <w:rFonts w:ascii="Times New Roman" w:hAnsi="Times New Roman" w:cs="Times New Roman"/>
                <w:color w:val="000000" w:themeColor="text1"/>
                <w:sz w:val="20"/>
                <w:szCs w:val="20"/>
              </w:rPr>
              <w:t xml:space="preserve"> </w:t>
            </w:r>
            <w:proofErr w:type="spellStart"/>
            <w:r w:rsidRPr="0018728E">
              <w:rPr>
                <w:rFonts w:ascii="Times New Roman" w:hAnsi="Times New Roman" w:cs="Times New Roman"/>
                <w:color w:val="000000" w:themeColor="text1"/>
                <w:sz w:val="20"/>
                <w:szCs w:val="20"/>
              </w:rPr>
              <w:t>parakstu</w:t>
            </w:r>
            <w:proofErr w:type="spellEnd"/>
          </w:p>
        </w:tc>
      </w:tr>
      <w:tr w:rsidR="00430E3C" w:rsidRPr="006159FE" w14:paraId="2F90CD1E" w14:textId="77777777">
        <w:trPr>
          <w:jc w:val="center"/>
        </w:trPr>
        <w:tc>
          <w:tcPr>
            <w:tcW w:w="2948" w:type="dxa"/>
          </w:tcPr>
          <w:p w14:paraId="2D2A4FE8" w14:textId="77777777" w:rsidR="00430E3C" w:rsidRPr="006159FE" w:rsidRDefault="00430E3C">
            <w:pPr>
              <w:rPr>
                <w:rFonts w:ascii="Times New Roman" w:hAnsi="Times New Roman" w:cs="Times New Roman"/>
                <w:bCs/>
                <w:color w:val="000000" w:themeColor="text1"/>
                <w:sz w:val="20"/>
                <w:szCs w:val="20"/>
              </w:rPr>
            </w:pPr>
            <w:proofErr w:type="spellStart"/>
            <w:r w:rsidRPr="00430E3C">
              <w:rPr>
                <w:rFonts w:ascii="Times New Roman" w:hAnsi="Times New Roman" w:cs="Times New Roman"/>
                <w:bCs/>
                <w:color w:val="000000" w:themeColor="text1"/>
                <w:sz w:val="20"/>
                <w:szCs w:val="20"/>
              </w:rPr>
              <w:t>Iepirkuma</w:t>
            </w:r>
            <w:proofErr w:type="spellEnd"/>
            <w:r w:rsidRPr="00430E3C">
              <w:rPr>
                <w:rFonts w:ascii="Times New Roman" w:hAnsi="Times New Roman" w:cs="Times New Roman"/>
                <w:bCs/>
                <w:color w:val="000000" w:themeColor="text1"/>
                <w:sz w:val="20"/>
                <w:szCs w:val="20"/>
              </w:rPr>
              <w:t xml:space="preserve"> </w:t>
            </w:r>
            <w:proofErr w:type="spellStart"/>
            <w:r w:rsidRPr="00430E3C">
              <w:rPr>
                <w:rFonts w:ascii="Times New Roman" w:hAnsi="Times New Roman" w:cs="Times New Roman"/>
                <w:bCs/>
                <w:color w:val="000000" w:themeColor="text1"/>
                <w:sz w:val="20"/>
                <w:szCs w:val="20"/>
              </w:rPr>
              <w:t>identifikācija</w:t>
            </w:r>
            <w:proofErr w:type="spellEnd"/>
          </w:p>
        </w:tc>
        <w:tc>
          <w:tcPr>
            <w:tcW w:w="6350" w:type="dxa"/>
          </w:tcPr>
          <w:p w14:paraId="4B484BCD" w14:textId="6A0C1BF0" w:rsidR="00430E3C" w:rsidRPr="006159FE" w:rsidRDefault="00430E3C" w:rsidP="0000487E">
            <w:pPr>
              <w:rPr>
                <w:rFonts w:ascii="Times New Roman" w:hAnsi="Times New Roman" w:cs="Times New Roman"/>
                <w:color w:val="000000" w:themeColor="text1"/>
                <w:sz w:val="20"/>
                <w:szCs w:val="20"/>
                <w:highlight w:val="yellow"/>
              </w:rPr>
            </w:pPr>
            <w:proofErr w:type="spellStart"/>
            <w:r w:rsidRPr="00430E3C">
              <w:rPr>
                <w:rFonts w:ascii="Times New Roman" w:hAnsi="Times New Roman" w:cs="Times New Roman"/>
                <w:color w:val="000000" w:themeColor="text1"/>
                <w:sz w:val="20"/>
                <w:szCs w:val="20"/>
              </w:rPr>
              <w:t>iepirkuma</w:t>
            </w:r>
            <w:proofErr w:type="spellEnd"/>
            <w:r w:rsidRPr="00430E3C">
              <w:rPr>
                <w:rFonts w:ascii="Times New Roman" w:hAnsi="Times New Roman" w:cs="Times New Roman"/>
                <w:color w:val="000000" w:themeColor="text1"/>
                <w:sz w:val="20"/>
                <w:szCs w:val="20"/>
              </w:rPr>
              <w:t xml:space="preserve"> </w:t>
            </w:r>
            <w:proofErr w:type="spellStart"/>
            <w:r w:rsidRPr="00430E3C">
              <w:rPr>
                <w:rFonts w:ascii="Times New Roman" w:hAnsi="Times New Roman" w:cs="Times New Roman"/>
                <w:color w:val="000000" w:themeColor="text1"/>
                <w:sz w:val="20"/>
                <w:szCs w:val="20"/>
              </w:rPr>
              <w:t>identifikācijas</w:t>
            </w:r>
            <w:proofErr w:type="spellEnd"/>
            <w:r w:rsidRPr="00430E3C">
              <w:rPr>
                <w:rFonts w:ascii="Times New Roman" w:hAnsi="Times New Roman" w:cs="Times New Roman"/>
                <w:color w:val="000000" w:themeColor="text1"/>
                <w:sz w:val="20"/>
                <w:szCs w:val="20"/>
              </w:rPr>
              <w:t xml:space="preserve"> Nr.</w:t>
            </w:r>
            <w:r w:rsidR="00F32A6E">
              <w:rPr>
                <w:rFonts w:ascii="Times New Roman" w:hAnsi="Times New Roman" w:cs="Times New Roman"/>
                <w:color w:val="000000" w:themeColor="text1"/>
                <w:sz w:val="20"/>
                <w:szCs w:val="20"/>
              </w:rPr>
              <w:t xml:space="preserve"> </w:t>
            </w:r>
            <w:r w:rsidRPr="00430E3C">
              <w:rPr>
                <w:rFonts w:ascii="Times New Roman" w:hAnsi="Times New Roman" w:cs="Times New Roman"/>
                <w:color w:val="000000" w:themeColor="text1"/>
                <w:sz w:val="20"/>
                <w:szCs w:val="20"/>
              </w:rPr>
              <w:t>1</w:t>
            </w:r>
          </w:p>
        </w:tc>
      </w:tr>
      <w:tr w:rsidR="0000487E" w:rsidRPr="006159FE" w14:paraId="73C646CE" w14:textId="77777777">
        <w:trPr>
          <w:jc w:val="center"/>
        </w:trPr>
        <w:tc>
          <w:tcPr>
            <w:tcW w:w="2948" w:type="dxa"/>
          </w:tcPr>
          <w:p w14:paraId="6119C2FA" w14:textId="77777777" w:rsidR="0000487E" w:rsidRPr="000248BA" w:rsidRDefault="0000487E">
            <w:pPr>
              <w:rPr>
                <w:rFonts w:ascii="Times New Roman" w:hAnsi="Times New Roman" w:cs="Times New Roman"/>
                <w:bCs/>
                <w:color w:val="000000" w:themeColor="text1"/>
                <w:sz w:val="20"/>
                <w:szCs w:val="20"/>
              </w:rPr>
            </w:pPr>
            <w:r w:rsidRPr="000248BA">
              <w:rPr>
                <w:rFonts w:ascii="Times New Roman" w:hAnsi="Times New Roman" w:cs="Times New Roman"/>
                <w:bCs/>
                <w:color w:val="000000" w:themeColor="text1"/>
                <w:sz w:val="20"/>
                <w:szCs w:val="20"/>
              </w:rPr>
              <w:t xml:space="preserve">CPV </w:t>
            </w:r>
            <w:proofErr w:type="spellStart"/>
            <w:r w:rsidRPr="000248BA">
              <w:rPr>
                <w:rFonts w:ascii="Times New Roman" w:hAnsi="Times New Roman" w:cs="Times New Roman"/>
                <w:bCs/>
                <w:color w:val="000000" w:themeColor="text1"/>
                <w:sz w:val="20"/>
                <w:szCs w:val="20"/>
              </w:rPr>
              <w:t>kods</w:t>
            </w:r>
            <w:proofErr w:type="spellEnd"/>
          </w:p>
        </w:tc>
        <w:tc>
          <w:tcPr>
            <w:tcW w:w="6350" w:type="dxa"/>
          </w:tcPr>
          <w:p w14:paraId="3459CACF" w14:textId="77777777" w:rsidR="0000487E" w:rsidRPr="000248BA" w:rsidRDefault="00A526D9" w:rsidP="0000487E">
            <w:pPr>
              <w:rPr>
                <w:rFonts w:ascii="Times New Roman" w:hAnsi="Times New Roman" w:cs="Times New Roman"/>
                <w:color w:val="000000" w:themeColor="text1"/>
                <w:sz w:val="20"/>
                <w:szCs w:val="20"/>
              </w:rPr>
            </w:pPr>
            <w:r w:rsidRPr="000248BA">
              <w:rPr>
                <w:rFonts w:ascii="Times New Roman" w:hAnsi="Times New Roman" w:cs="Times New Roman"/>
                <w:color w:val="000000" w:themeColor="text1"/>
                <w:sz w:val="20"/>
                <w:szCs w:val="20"/>
              </w:rPr>
              <w:t xml:space="preserve">42215200-8 </w:t>
            </w:r>
            <w:proofErr w:type="spellStart"/>
            <w:r w:rsidRPr="000248BA">
              <w:rPr>
                <w:rFonts w:ascii="Times New Roman" w:hAnsi="Times New Roman" w:cs="Times New Roman"/>
                <w:color w:val="000000" w:themeColor="text1"/>
                <w:sz w:val="20"/>
                <w:szCs w:val="20"/>
              </w:rPr>
              <w:t>Pārtikas</w:t>
            </w:r>
            <w:proofErr w:type="spellEnd"/>
            <w:r w:rsidRPr="000248BA">
              <w:rPr>
                <w:rFonts w:ascii="Times New Roman" w:hAnsi="Times New Roman" w:cs="Times New Roman"/>
                <w:color w:val="000000" w:themeColor="text1"/>
                <w:sz w:val="20"/>
                <w:szCs w:val="20"/>
              </w:rPr>
              <w:t xml:space="preserve"> </w:t>
            </w:r>
            <w:proofErr w:type="spellStart"/>
            <w:r w:rsidRPr="000248BA">
              <w:rPr>
                <w:rFonts w:ascii="Times New Roman" w:hAnsi="Times New Roman" w:cs="Times New Roman"/>
                <w:color w:val="000000" w:themeColor="text1"/>
                <w:sz w:val="20"/>
                <w:szCs w:val="20"/>
              </w:rPr>
              <w:t>pārstrādes</w:t>
            </w:r>
            <w:proofErr w:type="spellEnd"/>
            <w:r w:rsidRPr="000248BA">
              <w:rPr>
                <w:rFonts w:ascii="Times New Roman" w:hAnsi="Times New Roman" w:cs="Times New Roman"/>
                <w:color w:val="000000" w:themeColor="text1"/>
                <w:sz w:val="20"/>
                <w:szCs w:val="20"/>
              </w:rPr>
              <w:t xml:space="preserve"> </w:t>
            </w:r>
            <w:proofErr w:type="spellStart"/>
            <w:r w:rsidRPr="000248BA">
              <w:rPr>
                <w:rFonts w:ascii="Times New Roman" w:hAnsi="Times New Roman" w:cs="Times New Roman"/>
                <w:color w:val="000000" w:themeColor="text1"/>
                <w:sz w:val="20"/>
                <w:szCs w:val="20"/>
              </w:rPr>
              <w:t>iekārtas</w:t>
            </w:r>
            <w:proofErr w:type="spellEnd"/>
          </w:p>
        </w:tc>
      </w:tr>
      <w:tr w:rsidR="0099022A" w:rsidRPr="006159FE" w14:paraId="0D115048" w14:textId="77777777">
        <w:trPr>
          <w:jc w:val="center"/>
        </w:trPr>
        <w:tc>
          <w:tcPr>
            <w:tcW w:w="2948" w:type="dxa"/>
          </w:tcPr>
          <w:p w14:paraId="18974459"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Piedāvājuma</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derīguma</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termiņš</w:t>
            </w:r>
            <w:proofErr w:type="spellEnd"/>
          </w:p>
        </w:tc>
        <w:tc>
          <w:tcPr>
            <w:tcW w:w="6350" w:type="dxa"/>
          </w:tcPr>
          <w:p w14:paraId="7E25D961" w14:textId="77777777" w:rsidR="00EF41B7" w:rsidRPr="006159FE" w:rsidRDefault="00000000" w:rsidP="0000487E">
            <w:pPr>
              <w:rPr>
                <w:rFonts w:ascii="Times New Roman" w:hAnsi="Times New Roman" w:cs="Times New Roman"/>
                <w:color w:val="000000" w:themeColor="text1"/>
                <w:sz w:val="20"/>
                <w:szCs w:val="20"/>
              </w:rPr>
            </w:pPr>
            <w:proofErr w:type="spellStart"/>
            <w:r w:rsidRPr="006159FE">
              <w:rPr>
                <w:rFonts w:ascii="Times New Roman" w:hAnsi="Times New Roman" w:cs="Times New Roman"/>
                <w:color w:val="000000" w:themeColor="text1"/>
                <w:sz w:val="20"/>
                <w:szCs w:val="20"/>
              </w:rPr>
              <w:t>Piedāvājums</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ir</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derīgs</w:t>
            </w:r>
            <w:proofErr w:type="spellEnd"/>
            <w:r w:rsidRPr="006159FE">
              <w:rPr>
                <w:rFonts w:ascii="Times New Roman" w:hAnsi="Times New Roman" w:cs="Times New Roman"/>
                <w:color w:val="000000" w:themeColor="text1"/>
                <w:sz w:val="20"/>
                <w:szCs w:val="20"/>
              </w:rPr>
              <w:t xml:space="preserve"> </w:t>
            </w:r>
            <w:r w:rsidR="00BC1735" w:rsidRPr="000248BA">
              <w:rPr>
                <w:rFonts w:ascii="Times New Roman" w:hAnsi="Times New Roman" w:cs="Times New Roman"/>
                <w:color w:val="000000" w:themeColor="text1"/>
                <w:sz w:val="20"/>
                <w:szCs w:val="20"/>
              </w:rPr>
              <w:t>6</w:t>
            </w:r>
            <w:r w:rsidRPr="000248BA">
              <w:rPr>
                <w:rFonts w:ascii="Times New Roman" w:hAnsi="Times New Roman" w:cs="Times New Roman"/>
                <w:color w:val="000000" w:themeColor="text1"/>
                <w:sz w:val="20"/>
                <w:szCs w:val="20"/>
              </w:rPr>
              <w:t xml:space="preserve"> (</w:t>
            </w:r>
            <w:proofErr w:type="spellStart"/>
            <w:r w:rsidR="00BC1735" w:rsidRPr="000248BA">
              <w:rPr>
                <w:rFonts w:ascii="Times New Roman" w:hAnsi="Times New Roman" w:cs="Times New Roman"/>
                <w:color w:val="000000" w:themeColor="text1"/>
                <w:sz w:val="20"/>
                <w:szCs w:val="20"/>
              </w:rPr>
              <w:t>seš</w:t>
            </w:r>
            <w:r w:rsidRPr="000248BA">
              <w:rPr>
                <w:rFonts w:ascii="Times New Roman" w:hAnsi="Times New Roman" w:cs="Times New Roman"/>
                <w:color w:val="000000" w:themeColor="text1"/>
                <w:sz w:val="20"/>
                <w:szCs w:val="20"/>
              </w:rPr>
              <w:t>us</w:t>
            </w:r>
            <w:proofErr w:type="spellEnd"/>
            <w:r w:rsidRPr="000248BA">
              <w:rPr>
                <w:rFonts w:ascii="Times New Roman" w:hAnsi="Times New Roman" w:cs="Times New Roman"/>
                <w:color w:val="000000" w:themeColor="text1"/>
                <w:sz w:val="20"/>
                <w:szCs w:val="20"/>
              </w:rPr>
              <w:t>)</w:t>
            </w:r>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mēnešus</w:t>
            </w:r>
            <w:proofErr w:type="spellEnd"/>
            <w:r w:rsidRPr="006159FE">
              <w:rPr>
                <w:rFonts w:ascii="Times New Roman" w:hAnsi="Times New Roman" w:cs="Times New Roman"/>
                <w:color w:val="000000" w:themeColor="text1"/>
                <w:sz w:val="20"/>
                <w:szCs w:val="20"/>
              </w:rPr>
              <w:t xml:space="preserve"> no </w:t>
            </w:r>
            <w:proofErr w:type="spellStart"/>
            <w:r w:rsidRPr="006159FE">
              <w:rPr>
                <w:rFonts w:ascii="Times New Roman" w:hAnsi="Times New Roman" w:cs="Times New Roman"/>
                <w:color w:val="000000" w:themeColor="text1"/>
                <w:sz w:val="20"/>
                <w:szCs w:val="20"/>
              </w:rPr>
              <w:t>piedāvājuma</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iesniegšanas</w:t>
            </w:r>
            <w:proofErr w:type="spellEnd"/>
            <w:r w:rsidRPr="006159FE">
              <w:rPr>
                <w:rFonts w:ascii="Times New Roman" w:hAnsi="Times New Roman" w:cs="Times New Roman"/>
                <w:color w:val="000000" w:themeColor="text1"/>
                <w:sz w:val="20"/>
                <w:szCs w:val="20"/>
              </w:rPr>
              <w:t xml:space="preserve"> </w:t>
            </w:r>
            <w:proofErr w:type="spellStart"/>
            <w:r w:rsidRPr="006159FE">
              <w:rPr>
                <w:rFonts w:ascii="Times New Roman" w:hAnsi="Times New Roman" w:cs="Times New Roman"/>
                <w:color w:val="000000" w:themeColor="text1"/>
                <w:sz w:val="20"/>
                <w:szCs w:val="20"/>
              </w:rPr>
              <w:t>dienas</w:t>
            </w:r>
            <w:proofErr w:type="spellEnd"/>
            <w:r w:rsidRPr="006159FE">
              <w:rPr>
                <w:rFonts w:ascii="Times New Roman" w:hAnsi="Times New Roman" w:cs="Times New Roman"/>
                <w:color w:val="000000" w:themeColor="text1"/>
                <w:sz w:val="20"/>
                <w:szCs w:val="20"/>
              </w:rPr>
              <w:t>.</w:t>
            </w:r>
          </w:p>
        </w:tc>
      </w:tr>
      <w:tr w:rsidR="0099022A" w:rsidRPr="006159FE" w14:paraId="39A4F96B" w14:textId="77777777">
        <w:trPr>
          <w:jc w:val="center"/>
        </w:trPr>
        <w:tc>
          <w:tcPr>
            <w:tcW w:w="2948" w:type="dxa"/>
          </w:tcPr>
          <w:p w14:paraId="6C419F50" w14:textId="77777777" w:rsidR="00EF41B7" w:rsidRPr="006159FE" w:rsidRDefault="00000000">
            <w:pPr>
              <w:rPr>
                <w:rFonts w:ascii="Times New Roman" w:hAnsi="Times New Roman" w:cs="Times New Roman"/>
                <w:bCs/>
                <w:color w:val="000000" w:themeColor="text1"/>
                <w:sz w:val="20"/>
                <w:szCs w:val="20"/>
              </w:rPr>
            </w:pPr>
            <w:proofErr w:type="spellStart"/>
            <w:r w:rsidRPr="006159FE">
              <w:rPr>
                <w:rFonts w:ascii="Times New Roman" w:hAnsi="Times New Roman" w:cs="Times New Roman"/>
                <w:bCs/>
                <w:color w:val="000000" w:themeColor="text1"/>
                <w:sz w:val="20"/>
                <w:szCs w:val="20"/>
              </w:rPr>
              <w:t>Norēķinu</w:t>
            </w:r>
            <w:proofErr w:type="spellEnd"/>
            <w:r w:rsidRPr="006159FE">
              <w:rPr>
                <w:rFonts w:ascii="Times New Roman" w:hAnsi="Times New Roman" w:cs="Times New Roman"/>
                <w:bCs/>
                <w:color w:val="000000" w:themeColor="text1"/>
                <w:sz w:val="20"/>
                <w:szCs w:val="20"/>
              </w:rPr>
              <w:t xml:space="preserve"> </w:t>
            </w:r>
            <w:proofErr w:type="spellStart"/>
            <w:r w:rsidRPr="006159FE">
              <w:rPr>
                <w:rFonts w:ascii="Times New Roman" w:hAnsi="Times New Roman" w:cs="Times New Roman"/>
                <w:bCs/>
                <w:color w:val="000000" w:themeColor="text1"/>
                <w:sz w:val="20"/>
                <w:szCs w:val="20"/>
              </w:rPr>
              <w:t>rekvizīti</w:t>
            </w:r>
            <w:proofErr w:type="spellEnd"/>
          </w:p>
        </w:tc>
        <w:tc>
          <w:tcPr>
            <w:tcW w:w="6350" w:type="dxa"/>
          </w:tcPr>
          <w:p w14:paraId="2C89B301" w14:textId="77777777" w:rsidR="00EF41B7" w:rsidRPr="006159FE" w:rsidRDefault="00000000" w:rsidP="0000487E">
            <w:pPr>
              <w:rPr>
                <w:rFonts w:ascii="Times New Roman" w:hAnsi="Times New Roman" w:cs="Times New Roman"/>
                <w:color w:val="000000" w:themeColor="text1"/>
                <w:sz w:val="20"/>
                <w:szCs w:val="20"/>
              </w:rPr>
            </w:pPr>
            <w:r w:rsidRPr="006159FE">
              <w:rPr>
                <w:rFonts w:ascii="Times New Roman" w:hAnsi="Times New Roman" w:cs="Times New Roman"/>
                <w:color w:val="000000" w:themeColor="text1"/>
                <w:sz w:val="20"/>
                <w:szCs w:val="20"/>
              </w:rPr>
              <w:t>Banka: CITADELE</w:t>
            </w:r>
            <w:r w:rsidRPr="006159FE">
              <w:rPr>
                <w:rFonts w:ascii="Times New Roman" w:hAnsi="Times New Roman" w:cs="Times New Roman"/>
                <w:color w:val="000000" w:themeColor="text1"/>
                <w:sz w:val="20"/>
                <w:szCs w:val="20"/>
              </w:rPr>
              <w:br/>
              <w:t>SWIFT: PARXLV22</w:t>
            </w:r>
            <w:r w:rsidRPr="006159FE">
              <w:rPr>
                <w:rFonts w:ascii="Times New Roman" w:hAnsi="Times New Roman" w:cs="Times New Roman"/>
                <w:color w:val="000000" w:themeColor="text1"/>
                <w:sz w:val="20"/>
                <w:szCs w:val="20"/>
              </w:rPr>
              <w:br/>
              <w:t>Konts: LV23PARX0015192210001</w:t>
            </w:r>
          </w:p>
        </w:tc>
      </w:tr>
    </w:tbl>
    <w:p w14:paraId="09013F5D" w14:textId="77777777" w:rsidR="006159FE" w:rsidRDefault="006159FE">
      <w:pPr>
        <w:spacing w:before="160" w:after="80"/>
        <w:rPr>
          <w:rFonts w:ascii="Times New Roman" w:hAnsi="Times New Roman" w:cs="Times New Roman"/>
          <w:b/>
          <w:color w:val="000000" w:themeColor="text1"/>
          <w:sz w:val="24"/>
        </w:rPr>
      </w:pPr>
    </w:p>
    <w:p w14:paraId="0FE87CD3" w14:textId="77777777" w:rsidR="00EF41B7" w:rsidRPr="00C577F3" w:rsidRDefault="00000000" w:rsidP="00C577F3">
      <w:pPr>
        <w:pStyle w:val="ListParagraph"/>
        <w:numPr>
          <w:ilvl w:val="0"/>
          <w:numId w:val="10"/>
        </w:numPr>
        <w:spacing w:before="160" w:after="80"/>
        <w:rPr>
          <w:rFonts w:ascii="Times New Roman" w:hAnsi="Times New Roman" w:cs="Times New Roman"/>
          <w:color w:val="000000" w:themeColor="text1"/>
        </w:rPr>
      </w:pPr>
      <w:r w:rsidRPr="00C577F3">
        <w:rPr>
          <w:rFonts w:ascii="Times New Roman" w:hAnsi="Times New Roman" w:cs="Times New Roman"/>
          <w:b/>
          <w:color w:val="000000" w:themeColor="text1"/>
          <w:sz w:val="24"/>
        </w:rPr>
        <w:t>IEPIRKUMA PRIEKŠMETS</w:t>
      </w:r>
    </w:p>
    <w:p w14:paraId="65095A4E" w14:textId="20AFA174" w:rsidR="00EF41B7" w:rsidRPr="006159FE" w:rsidRDefault="00000000" w:rsidP="006159FE">
      <w:pPr>
        <w:pStyle w:val="NoSpacing"/>
        <w:ind w:firstLine="720"/>
        <w:jc w:val="both"/>
        <w:rPr>
          <w:rFonts w:ascii="Times New Roman" w:hAnsi="Times New Roman" w:cs="Times New Roman"/>
        </w:rPr>
      </w:pPr>
      <w:proofErr w:type="spellStart"/>
      <w:r w:rsidRPr="006159FE">
        <w:rPr>
          <w:rFonts w:ascii="Times New Roman" w:hAnsi="Times New Roman" w:cs="Times New Roman"/>
        </w:rPr>
        <w:t>Iepirkuma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priekšmets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ir</w:t>
      </w:r>
      <w:proofErr w:type="spellEnd"/>
      <w:r w:rsidRPr="006159FE">
        <w:rPr>
          <w:rFonts w:ascii="Times New Roman" w:hAnsi="Times New Roman" w:cs="Times New Roman"/>
        </w:rPr>
        <w:t xml:space="preserve"> 1 (</w:t>
      </w:r>
      <w:proofErr w:type="spellStart"/>
      <w:r w:rsidRPr="006159FE">
        <w:rPr>
          <w:rFonts w:ascii="Times New Roman" w:hAnsi="Times New Roman" w:cs="Times New Roman"/>
        </w:rPr>
        <w:t>vienas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jaunas</w:t>
      </w:r>
      <w:proofErr w:type="spellEnd"/>
      <w:r w:rsidR="00616A6F" w:rsidRPr="006159FE">
        <w:rPr>
          <w:rFonts w:ascii="Times New Roman" w:hAnsi="Times New Roman" w:cs="Times New Roman"/>
        </w:rPr>
        <w:t xml:space="preserve"> 1 </w:t>
      </w:r>
      <w:proofErr w:type="spellStart"/>
      <w:r w:rsidR="001F0D0C">
        <w:rPr>
          <w:rFonts w:ascii="Times New Roman" w:hAnsi="Times New Roman" w:cs="Times New Roman"/>
        </w:rPr>
        <w:t>ratiņa</w:t>
      </w:r>
      <w:proofErr w:type="spellEnd"/>
      <w:r w:rsidR="001F0D0C">
        <w:rPr>
          <w:rFonts w:ascii="Times New Roman" w:hAnsi="Times New Roman" w:cs="Times New Roman"/>
        </w:rPr>
        <w:t>/</w:t>
      </w:r>
      <w:proofErr w:type="spellStart"/>
      <w:r w:rsidR="00616A6F" w:rsidRPr="006159FE">
        <w:rPr>
          <w:rFonts w:ascii="Times New Roman" w:hAnsi="Times New Roman" w:cs="Times New Roman"/>
        </w:rPr>
        <w:t>rāmja</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gaļas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produktu</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termiskās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apstrādes</w:t>
      </w:r>
      <w:proofErr w:type="spellEnd"/>
      <w:r w:rsidR="00616A6F" w:rsidRPr="006159FE">
        <w:rPr>
          <w:rFonts w:ascii="Times New Roman" w:hAnsi="Times New Roman" w:cs="Times New Roman"/>
        </w:rPr>
        <w:t xml:space="preserve"> un </w:t>
      </w:r>
      <w:proofErr w:type="spellStart"/>
      <w:r w:rsidR="00616A6F" w:rsidRPr="006159FE">
        <w:rPr>
          <w:rFonts w:ascii="Times New Roman" w:hAnsi="Times New Roman" w:cs="Times New Roman"/>
        </w:rPr>
        <w:t>kūpināšanas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kameras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piegāde</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uzstādīšana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ieregulēšana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testēšana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nodošana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ekspluatācijā</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tehniskās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dokumentācijas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nodošana</w:t>
      </w:r>
      <w:proofErr w:type="spellEnd"/>
      <w:r w:rsidRPr="006159FE">
        <w:rPr>
          <w:rFonts w:ascii="Times New Roman" w:hAnsi="Times New Roman" w:cs="Times New Roman"/>
        </w:rPr>
        <w:t xml:space="preserve"> un </w:t>
      </w:r>
      <w:proofErr w:type="spellStart"/>
      <w:r w:rsidRPr="006159FE">
        <w:rPr>
          <w:rFonts w:ascii="Times New Roman" w:hAnsi="Times New Roman" w:cs="Times New Roman"/>
        </w:rPr>
        <w:t>Pasūtītāja</w:t>
      </w:r>
      <w:proofErr w:type="spellEnd"/>
      <w:r w:rsidR="00616A6F" w:rsidRPr="006159FE">
        <w:rPr>
          <w:rFonts w:ascii="Times New Roman" w:hAnsi="Times New Roman" w:cs="Times New Roman"/>
        </w:rPr>
        <w:t xml:space="preserve"> 3 (</w:t>
      </w:r>
      <w:proofErr w:type="spellStart"/>
      <w:r w:rsidR="00616A6F" w:rsidRPr="006159FE">
        <w:rPr>
          <w:rFonts w:ascii="Times New Roman" w:hAnsi="Times New Roman" w:cs="Times New Roman"/>
        </w:rPr>
        <w:t>trīs</w:t>
      </w:r>
      <w:proofErr w:type="spellEnd"/>
      <w:r w:rsidR="00616A6F" w:rsidRPr="006159FE">
        <w:rPr>
          <w:rFonts w:ascii="Times New Roman" w:hAnsi="Times New Roman" w:cs="Times New Roman"/>
        </w:rPr>
        <w:t>)</w:t>
      </w:r>
      <w:r w:rsidRPr="006159FE">
        <w:rPr>
          <w:rFonts w:ascii="Times New Roman" w:hAnsi="Times New Roman" w:cs="Times New Roman"/>
        </w:rPr>
        <w:t xml:space="preserve"> </w:t>
      </w:r>
      <w:proofErr w:type="spellStart"/>
      <w:r w:rsidRPr="006159FE">
        <w:rPr>
          <w:rFonts w:ascii="Times New Roman" w:hAnsi="Times New Roman" w:cs="Times New Roman"/>
        </w:rPr>
        <w:t>darbinieku</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apmācība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Kamera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paredzēta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gaļas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produktu</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termiskai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apstrādei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žāvēšanai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sildīšanai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apsārtināšanai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kūpināšanai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karstai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kūpināšanai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vārīšanai</w:t>
      </w:r>
      <w:proofErr w:type="spellEnd"/>
      <w:r w:rsidRPr="006159FE">
        <w:rPr>
          <w:rFonts w:ascii="Times New Roman" w:hAnsi="Times New Roman" w:cs="Times New Roman"/>
        </w:rPr>
        <w:t>/</w:t>
      </w:r>
      <w:proofErr w:type="spellStart"/>
      <w:r w:rsidRPr="006159FE">
        <w:rPr>
          <w:rFonts w:ascii="Times New Roman" w:hAnsi="Times New Roman" w:cs="Times New Roman"/>
        </w:rPr>
        <w:t>karstgaisa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gatavošanai</w:t>
      </w:r>
      <w:proofErr w:type="spellEnd"/>
      <w:r w:rsidRPr="006159FE">
        <w:rPr>
          <w:rFonts w:ascii="Times New Roman" w:hAnsi="Times New Roman" w:cs="Times New Roman"/>
        </w:rPr>
        <w:t xml:space="preserve"> un </w:t>
      </w:r>
      <w:proofErr w:type="spellStart"/>
      <w:r w:rsidRPr="006159FE">
        <w:rPr>
          <w:rFonts w:ascii="Times New Roman" w:hAnsi="Times New Roman" w:cs="Times New Roman"/>
        </w:rPr>
        <w:t>līdzīgiem</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pārtikas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ražošanas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procesiem</w:t>
      </w:r>
      <w:proofErr w:type="spellEnd"/>
      <w:r w:rsidRPr="006159FE">
        <w:rPr>
          <w:rFonts w:ascii="Times New Roman" w:hAnsi="Times New Roman" w:cs="Times New Roman"/>
        </w:rPr>
        <w:t>.</w:t>
      </w:r>
    </w:p>
    <w:p w14:paraId="32DA5042" w14:textId="2FE01E98" w:rsidR="00EF41B7" w:rsidRPr="006159FE" w:rsidRDefault="00000000" w:rsidP="006159FE">
      <w:pPr>
        <w:pStyle w:val="NoSpacing"/>
        <w:ind w:firstLine="720"/>
        <w:jc w:val="both"/>
        <w:rPr>
          <w:rFonts w:ascii="Times New Roman" w:hAnsi="Times New Roman" w:cs="Times New Roman"/>
        </w:rPr>
      </w:pPr>
      <w:proofErr w:type="spellStart"/>
      <w:r w:rsidRPr="006159FE">
        <w:rPr>
          <w:rFonts w:ascii="Times New Roman" w:hAnsi="Times New Roman" w:cs="Times New Roman"/>
        </w:rPr>
        <w:t>Tehniskā</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specifikācija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sagatavota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profesionālai</w:t>
      </w:r>
      <w:proofErr w:type="spellEnd"/>
      <w:r w:rsidR="00616A6F" w:rsidRPr="006159FE">
        <w:rPr>
          <w:rFonts w:ascii="Times New Roman" w:hAnsi="Times New Roman" w:cs="Times New Roman"/>
        </w:rPr>
        <w:t xml:space="preserve"> 1 </w:t>
      </w:r>
      <w:proofErr w:type="spellStart"/>
      <w:r w:rsidR="001F0D0C">
        <w:rPr>
          <w:rFonts w:ascii="Times New Roman" w:hAnsi="Times New Roman" w:cs="Times New Roman"/>
        </w:rPr>
        <w:t>ratiņa</w:t>
      </w:r>
      <w:proofErr w:type="spellEnd"/>
      <w:r w:rsidR="001F0D0C">
        <w:rPr>
          <w:rFonts w:ascii="Times New Roman" w:hAnsi="Times New Roman" w:cs="Times New Roman"/>
        </w:rPr>
        <w:t>/</w:t>
      </w:r>
      <w:proofErr w:type="spellStart"/>
      <w:r w:rsidR="00616A6F" w:rsidRPr="006159FE">
        <w:rPr>
          <w:rFonts w:ascii="Times New Roman" w:hAnsi="Times New Roman" w:cs="Times New Roman"/>
        </w:rPr>
        <w:t>rāmja</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gaļas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produktu</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termiskās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apstrādes</w:t>
      </w:r>
      <w:proofErr w:type="spellEnd"/>
      <w:r w:rsidR="00616A6F" w:rsidRPr="006159FE">
        <w:rPr>
          <w:rFonts w:ascii="Times New Roman" w:hAnsi="Times New Roman" w:cs="Times New Roman"/>
        </w:rPr>
        <w:t xml:space="preserve"> un </w:t>
      </w:r>
      <w:proofErr w:type="spellStart"/>
      <w:r w:rsidR="00616A6F" w:rsidRPr="006159FE">
        <w:rPr>
          <w:rFonts w:ascii="Times New Roman" w:hAnsi="Times New Roman" w:cs="Times New Roman"/>
        </w:rPr>
        <w:t>kūpināšanas</w:t>
      </w:r>
      <w:proofErr w:type="spellEnd"/>
      <w:r w:rsidR="00616A6F" w:rsidRPr="006159FE">
        <w:rPr>
          <w:rFonts w:ascii="Times New Roman" w:hAnsi="Times New Roman" w:cs="Times New Roman"/>
        </w:rPr>
        <w:t xml:space="preserve"> </w:t>
      </w:r>
      <w:proofErr w:type="spellStart"/>
      <w:r w:rsidR="00616A6F" w:rsidRPr="006159FE">
        <w:rPr>
          <w:rFonts w:ascii="Times New Roman" w:hAnsi="Times New Roman" w:cs="Times New Roman"/>
        </w:rPr>
        <w:t>kamerai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vai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funkcionāli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līdzvērtīgam</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risinājumam</w:t>
      </w:r>
      <w:proofErr w:type="spellEnd"/>
      <w:r w:rsidRPr="006159FE">
        <w:rPr>
          <w:rFonts w:ascii="Times New Roman" w:hAnsi="Times New Roman" w:cs="Times New Roman"/>
        </w:rPr>
        <w:t xml:space="preserve">. Nav </w:t>
      </w:r>
      <w:proofErr w:type="spellStart"/>
      <w:r w:rsidRPr="006159FE">
        <w:rPr>
          <w:rFonts w:ascii="Times New Roman" w:hAnsi="Times New Roman" w:cs="Times New Roman"/>
        </w:rPr>
        <w:t>pieļaujama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piedāvājuma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noraidīšana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tikai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tādēļ</w:t>
      </w:r>
      <w:proofErr w:type="spellEnd"/>
      <w:r w:rsidRPr="006159FE">
        <w:rPr>
          <w:rFonts w:ascii="Times New Roman" w:hAnsi="Times New Roman" w:cs="Times New Roman"/>
        </w:rPr>
        <w:t xml:space="preserve">, ka </w:t>
      </w:r>
      <w:proofErr w:type="spellStart"/>
      <w:r w:rsidRPr="006159FE">
        <w:rPr>
          <w:rFonts w:ascii="Times New Roman" w:hAnsi="Times New Roman" w:cs="Times New Roman"/>
        </w:rPr>
        <w:t>piedāvāts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cits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ražotājs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vai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modelis</w:t>
      </w:r>
      <w:proofErr w:type="spellEnd"/>
      <w:r w:rsidRPr="006159FE">
        <w:rPr>
          <w:rFonts w:ascii="Times New Roman" w:hAnsi="Times New Roman" w:cs="Times New Roman"/>
        </w:rPr>
        <w:t xml:space="preserve">, ja pretendents </w:t>
      </w:r>
      <w:proofErr w:type="spellStart"/>
      <w:r w:rsidRPr="006159FE">
        <w:rPr>
          <w:rFonts w:ascii="Times New Roman" w:hAnsi="Times New Roman" w:cs="Times New Roman"/>
        </w:rPr>
        <w:t>pierāda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tehnisko</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funkcionālo</w:t>
      </w:r>
      <w:proofErr w:type="spellEnd"/>
      <w:r w:rsidRPr="006159FE">
        <w:rPr>
          <w:rFonts w:ascii="Times New Roman" w:hAnsi="Times New Roman" w:cs="Times New Roman"/>
        </w:rPr>
        <w:t xml:space="preserve"> un </w:t>
      </w:r>
      <w:proofErr w:type="spellStart"/>
      <w:r w:rsidRPr="006159FE">
        <w:rPr>
          <w:rFonts w:ascii="Times New Roman" w:hAnsi="Times New Roman" w:cs="Times New Roman"/>
        </w:rPr>
        <w:t>ekspluatācijas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līdzvērtību</w:t>
      </w:r>
      <w:proofErr w:type="spellEnd"/>
      <w:r w:rsidRPr="006159FE">
        <w:rPr>
          <w:rFonts w:ascii="Times New Roman" w:hAnsi="Times New Roman" w:cs="Times New Roman"/>
        </w:rPr>
        <w:t>.</w:t>
      </w:r>
    </w:p>
    <w:p w14:paraId="7C45B95B" w14:textId="21397E9C" w:rsidR="00616A6F" w:rsidRPr="006159FE" w:rsidRDefault="00616A6F" w:rsidP="006159FE">
      <w:pPr>
        <w:pStyle w:val="NoSpacing"/>
        <w:ind w:firstLine="720"/>
        <w:jc w:val="both"/>
        <w:rPr>
          <w:rFonts w:ascii="Times New Roman" w:hAnsi="Times New Roman" w:cs="Times New Roman"/>
        </w:rPr>
      </w:pPr>
      <w:proofErr w:type="spellStart"/>
      <w:r w:rsidRPr="006159FE">
        <w:rPr>
          <w:rFonts w:ascii="Times New Roman" w:hAnsi="Times New Roman" w:cs="Times New Roman"/>
        </w:rPr>
        <w:t>Iepirkums</w:t>
      </w:r>
      <w:proofErr w:type="spellEnd"/>
      <w:r w:rsidRPr="006159FE">
        <w:rPr>
          <w:rFonts w:ascii="Times New Roman" w:hAnsi="Times New Roman" w:cs="Times New Roman"/>
        </w:rPr>
        <w:t xml:space="preserve"> nav </w:t>
      </w:r>
      <w:proofErr w:type="spellStart"/>
      <w:r w:rsidRPr="006159FE">
        <w:rPr>
          <w:rFonts w:ascii="Times New Roman" w:hAnsi="Times New Roman" w:cs="Times New Roman"/>
        </w:rPr>
        <w:t>sadalīts</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daļās</w:t>
      </w:r>
      <w:proofErr w:type="spellEnd"/>
      <w:r w:rsidRPr="006159FE">
        <w:rPr>
          <w:rFonts w:ascii="Times New Roman" w:hAnsi="Times New Roman" w:cs="Times New Roman"/>
        </w:rPr>
        <w:t xml:space="preserve">. Pretendents </w:t>
      </w:r>
      <w:proofErr w:type="spellStart"/>
      <w:r w:rsidRPr="006159FE">
        <w:rPr>
          <w:rFonts w:ascii="Times New Roman" w:hAnsi="Times New Roman" w:cs="Times New Roman"/>
        </w:rPr>
        <w:t>iesniedz</w:t>
      </w:r>
      <w:proofErr w:type="spellEnd"/>
      <w:r w:rsidRPr="006159FE">
        <w:rPr>
          <w:rFonts w:ascii="Times New Roman" w:hAnsi="Times New Roman" w:cs="Times New Roman"/>
        </w:rPr>
        <w:t xml:space="preserve"> </w:t>
      </w:r>
      <w:proofErr w:type="spellStart"/>
      <w:r w:rsidRPr="000248BA">
        <w:rPr>
          <w:rFonts w:ascii="Times New Roman" w:hAnsi="Times New Roman" w:cs="Times New Roman"/>
        </w:rPr>
        <w:t>tikai</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vienu</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piedāvājumu</w:t>
      </w:r>
      <w:proofErr w:type="spellEnd"/>
      <w:r w:rsidRPr="006159FE">
        <w:rPr>
          <w:rFonts w:ascii="Times New Roman" w:hAnsi="Times New Roman" w:cs="Times New Roman"/>
        </w:rPr>
        <w:t xml:space="preserve"> par </w:t>
      </w:r>
      <w:proofErr w:type="spellStart"/>
      <w:r w:rsidRPr="006159FE">
        <w:rPr>
          <w:rFonts w:ascii="Times New Roman" w:hAnsi="Times New Roman" w:cs="Times New Roman"/>
        </w:rPr>
        <w:t>pilnu</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iepirkuma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priekšmeta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apjomu</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Piedāvājuma</w:t>
      </w:r>
      <w:proofErr w:type="spellEnd"/>
      <w:r w:rsidRPr="006159FE">
        <w:rPr>
          <w:rFonts w:ascii="Times New Roman" w:hAnsi="Times New Roman" w:cs="Times New Roman"/>
        </w:rPr>
        <w:t xml:space="preserve"> </w:t>
      </w:r>
      <w:proofErr w:type="spellStart"/>
      <w:r w:rsidRPr="006159FE">
        <w:rPr>
          <w:rFonts w:ascii="Times New Roman" w:hAnsi="Times New Roman" w:cs="Times New Roman"/>
        </w:rPr>
        <w:t>varianti</w:t>
      </w:r>
      <w:proofErr w:type="spellEnd"/>
      <w:r w:rsidRPr="006159FE">
        <w:rPr>
          <w:rFonts w:ascii="Times New Roman" w:hAnsi="Times New Roman" w:cs="Times New Roman"/>
        </w:rPr>
        <w:t xml:space="preserve"> nav </w:t>
      </w:r>
      <w:proofErr w:type="spellStart"/>
      <w:r w:rsidRPr="006159FE">
        <w:rPr>
          <w:rFonts w:ascii="Times New Roman" w:hAnsi="Times New Roman" w:cs="Times New Roman"/>
        </w:rPr>
        <w:t>pieļaujami</w:t>
      </w:r>
      <w:proofErr w:type="spellEnd"/>
      <w:r w:rsidRPr="006159FE">
        <w:rPr>
          <w:rFonts w:ascii="Times New Roman" w:hAnsi="Times New Roman" w:cs="Times New Roman"/>
        </w:rPr>
        <w:t>.</w:t>
      </w:r>
      <w:r w:rsidR="001C5985">
        <w:rPr>
          <w:rFonts w:ascii="Times New Roman" w:hAnsi="Times New Roman" w:cs="Times New Roman"/>
        </w:rPr>
        <w:t xml:space="preserve"> </w:t>
      </w:r>
      <w:proofErr w:type="spellStart"/>
      <w:r w:rsidR="001C5985" w:rsidRPr="001C5985">
        <w:rPr>
          <w:rFonts w:ascii="Times New Roman" w:hAnsi="Times New Roman" w:cs="Times New Roman"/>
        </w:rPr>
        <w:t>Piegāde</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paredzēta</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kā</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pilnībā</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pabeigts</w:t>
      </w:r>
      <w:proofErr w:type="spellEnd"/>
      <w:r w:rsidR="001C5985" w:rsidRPr="001C5985">
        <w:rPr>
          <w:rFonts w:ascii="Times New Roman" w:hAnsi="Times New Roman" w:cs="Times New Roman"/>
        </w:rPr>
        <w:t xml:space="preserve"> un </w:t>
      </w:r>
      <w:proofErr w:type="spellStart"/>
      <w:r w:rsidR="001C5985" w:rsidRPr="001C5985">
        <w:rPr>
          <w:rFonts w:ascii="Times New Roman" w:hAnsi="Times New Roman" w:cs="Times New Roman"/>
        </w:rPr>
        <w:t>ekspluatācijai</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gatavs</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risinājums</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drīkst</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iesaistīt</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apakšuzņēmējus</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vai</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sadarbības</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partnerus</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taču</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pret</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Pasūtītāju</w:t>
      </w:r>
      <w:proofErr w:type="spellEnd"/>
      <w:r w:rsidR="001C5985" w:rsidRPr="001C5985">
        <w:rPr>
          <w:rFonts w:ascii="Times New Roman" w:hAnsi="Times New Roman" w:cs="Times New Roman"/>
        </w:rPr>
        <w:t xml:space="preserve"> par gala </w:t>
      </w:r>
      <w:proofErr w:type="spellStart"/>
      <w:r w:rsidR="001C5985" w:rsidRPr="001C5985">
        <w:rPr>
          <w:rFonts w:ascii="Times New Roman" w:hAnsi="Times New Roman" w:cs="Times New Roman"/>
        </w:rPr>
        <w:t>nodošanu</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atbild</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viens</w:t>
      </w:r>
      <w:proofErr w:type="spellEnd"/>
      <w:r w:rsidR="001C5985" w:rsidRPr="001C5985">
        <w:rPr>
          <w:rFonts w:ascii="Times New Roman" w:hAnsi="Times New Roman" w:cs="Times New Roman"/>
        </w:rPr>
        <w:t xml:space="preserve"> Pretendents, kas </w:t>
      </w:r>
      <w:proofErr w:type="spellStart"/>
      <w:r w:rsidR="001C5985" w:rsidRPr="001C5985">
        <w:rPr>
          <w:rFonts w:ascii="Times New Roman" w:hAnsi="Times New Roman" w:cs="Times New Roman"/>
        </w:rPr>
        <w:t>ir</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arī</w:t>
      </w:r>
      <w:proofErr w:type="spellEnd"/>
      <w:r w:rsidR="001C5985" w:rsidRPr="001C5985">
        <w:rPr>
          <w:rFonts w:ascii="Times New Roman" w:hAnsi="Times New Roman" w:cs="Times New Roman"/>
        </w:rPr>
        <w:t xml:space="preserve"> </w:t>
      </w:r>
      <w:proofErr w:type="spellStart"/>
      <w:r w:rsidR="001C5985" w:rsidRPr="001C5985">
        <w:rPr>
          <w:rFonts w:ascii="Times New Roman" w:hAnsi="Times New Roman" w:cs="Times New Roman"/>
        </w:rPr>
        <w:t>līgumslēdzējs</w:t>
      </w:r>
      <w:proofErr w:type="spellEnd"/>
      <w:r w:rsidR="001C5985" w:rsidRPr="001C5985">
        <w:rPr>
          <w:rFonts w:ascii="Times New Roman" w:hAnsi="Times New Roman" w:cs="Times New Roman"/>
        </w:rPr>
        <w:t>.</w:t>
      </w:r>
      <w:r w:rsidRPr="006159FE">
        <w:rPr>
          <w:rFonts w:ascii="Times New Roman" w:hAnsi="Times New Roman" w:cs="Times New Roman"/>
        </w:rPr>
        <w:t xml:space="preserve"> </w:t>
      </w:r>
    </w:p>
    <w:p w14:paraId="1DA6443E" w14:textId="77777777" w:rsidR="00040AAA" w:rsidRDefault="003B6719" w:rsidP="006159FE">
      <w:pPr>
        <w:pStyle w:val="NoSpacing"/>
        <w:ind w:firstLine="720"/>
        <w:jc w:val="both"/>
        <w:rPr>
          <w:rFonts w:ascii="Times New Roman" w:hAnsi="Times New Roman" w:cs="Times New Roman"/>
          <w:color w:val="000000" w:themeColor="text1"/>
        </w:rPr>
      </w:pPr>
      <w:proofErr w:type="spellStart"/>
      <w:r w:rsidRPr="003B6719">
        <w:rPr>
          <w:rFonts w:ascii="Times New Roman" w:hAnsi="Times New Roman" w:cs="Times New Roman"/>
          <w:color w:val="000000" w:themeColor="text1"/>
        </w:rPr>
        <w:t>Tehniskajā</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specifikācijā</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norādītajiem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konkrētajiem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izmēriem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materiāliem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procesiem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standartiem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tehnoloģijām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marķējumiem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vai</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dokumentiem</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piemērojams</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jēdziens</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vai</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ekvivalents</w:t>
      </w:r>
      <w:proofErr w:type="spellEnd"/>
      <w:r w:rsidRPr="003B6719">
        <w:rPr>
          <w:rFonts w:ascii="Times New Roman" w:hAnsi="Times New Roman" w:cs="Times New Roman"/>
          <w:color w:val="000000" w:themeColor="text1"/>
        </w:rPr>
        <w:t xml:space="preserve">”, ja </w:t>
      </w:r>
      <w:proofErr w:type="spellStart"/>
      <w:r w:rsidRPr="003B6719">
        <w:rPr>
          <w:rFonts w:ascii="Times New Roman" w:hAnsi="Times New Roman" w:cs="Times New Roman"/>
          <w:color w:val="000000" w:themeColor="text1"/>
        </w:rPr>
        <w:t>ekvivalents</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risinājums</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nodrošina</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vismaz</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līdzvērtīgu</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funkcionalitāti</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drošību</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higiēnu</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uzstādīšanas</w:t>
      </w:r>
      <w:proofErr w:type="spellEnd"/>
      <w:r w:rsidRPr="003B6719">
        <w:rPr>
          <w:rFonts w:ascii="Times New Roman" w:hAnsi="Times New Roman" w:cs="Times New Roman"/>
          <w:color w:val="000000" w:themeColor="text1"/>
        </w:rPr>
        <w:t xml:space="preserve"> un </w:t>
      </w:r>
      <w:proofErr w:type="spellStart"/>
      <w:r w:rsidRPr="003B6719">
        <w:rPr>
          <w:rFonts w:ascii="Times New Roman" w:hAnsi="Times New Roman" w:cs="Times New Roman"/>
          <w:color w:val="000000" w:themeColor="text1"/>
        </w:rPr>
        <w:t>ekspluatācijas</w:t>
      </w:r>
      <w:proofErr w:type="spellEnd"/>
      <w:r w:rsidRPr="003B6719">
        <w:rPr>
          <w:rFonts w:ascii="Times New Roman" w:hAnsi="Times New Roman" w:cs="Times New Roman"/>
          <w:color w:val="000000" w:themeColor="text1"/>
        </w:rPr>
        <w:t xml:space="preserve"> </w:t>
      </w:r>
      <w:proofErr w:type="spellStart"/>
      <w:r w:rsidRPr="003B6719">
        <w:rPr>
          <w:rFonts w:ascii="Times New Roman" w:hAnsi="Times New Roman" w:cs="Times New Roman"/>
          <w:color w:val="000000" w:themeColor="text1"/>
        </w:rPr>
        <w:t>atbilstību</w:t>
      </w:r>
      <w:proofErr w:type="spellEnd"/>
      <w:r w:rsidRPr="003B6719">
        <w:rPr>
          <w:rFonts w:ascii="Times New Roman" w:hAnsi="Times New Roman" w:cs="Times New Roman"/>
          <w:color w:val="000000" w:themeColor="text1"/>
        </w:rPr>
        <w:t>.</w:t>
      </w:r>
    </w:p>
    <w:p w14:paraId="501326B7" w14:textId="58ED2B62" w:rsidR="003B6719" w:rsidRDefault="00040AAA" w:rsidP="006159FE">
      <w:pPr>
        <w:pStyle w:val="NoSpacing"/>
        <w:ind w:firstLine="720"/>
        <w:jc w:val="both"/>
        <w:rPr>
          <w:rFonts w:ascii="Times New Roman" w:hAnsi="Times New Roman" w:cs="Times New Roman"/>
          <w:color w:val="000000" w:themeColor="text1"/>
        </w:rPr>
      </w:pPr>
      <w:proofErr w:type="spellStart"/>
      <w:r w:rsidRPr="00040AAA">
        <w:rPr>
          <w:rFonts w:ascii="Times New Roman" w:hAnsi="Times New Roman" w:cs="Times New Roman"/>
          <w:color w:val="000000" w:themeColor="text1"/>
        </w:rPr>
        <w:lastRenderedPageBreak/>
        <w:t>Pretendentam</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līdzvērtība</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ir</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jāpierāda</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ar</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tehnisko</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dokumentāciju</w:t>
      </w:r>
      <w:proofErr w:type="spellEnd"/>
      <w:r w:rsidRPr="00040AAA">
        <w:rPr>
          <w:rFonts w:ascii="Times New Roman" w:hAnsi="Times New Roman" w:cs="Times New Roman"/>
          <w:color w:val="000000" w:themeColor="text1"/>
        </w:rPr>
        <w:t xml:space="preserve">. Pretendents </w:t>
      </w:r>
      <w:proofErr w:type="spellStart"/>
      <w:r w:rsidRPr="00040AAA">
        <w:rPr>
          <w:rFonts w:ascii="Times New Roman" w:hAnsi="Times New Roman" w:cs="Times New Roman"/>
          <w:color w:val="000000" w:themeColor="text1"/>
        </w:rPr>
        <w:t>aizpilda</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kolonnu</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Piegādātāja</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atzīmes</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norādot</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Atbilst</w:t>
      </w:r>
      <w:proofErr w:type="spellEnd"/>
      <w:r w:rsidRPr="00040AAA">
        <w:rPr>
          <w:rFonts w:ascii="Times New Roman" w:hAnsi="Times New Roman" w:cs="Times New Roman"/>
          <w:color w:val="000000" w:themeColor="text1"/>
        </w:rPr>
        <w:t>”, “</w:t>
      </w:r>
      <w:proofErr w:type="spellStart"/>
      <w:r w:rsidRPr="00040AAA">
        <w:rPr>
          <w:rFonts w:ascii="Times New Roman" w:hAnsi="Times New Roman" w:cs="Times New Roman"/>
          <w:color w:val="000000" w:themeColor="text1"/>
        </w:rPr>
        <w:t>Neatbilst</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vai</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Piedāvāts</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ekvivalents</w:t>
      </w:r>
      <w:proofErr w:type="spellEnd"/>
      <w:r w:rsidRPr="00040AAA">
        <w:rPr>
          <w:rFonts w:ascii="Times New Roman" w:hAnsi="Times New Roman" w:cs="Times New Roman"/>
          <w:color w:val="000000" w:themeColor="text1"/>
        </w:rPr>
        <w:t>/</w:t>
      </w:r>
      <w:proofErr w:type="spellStart"/>
      <w:r w:rsidRPr="00040AAA">
        <w:rPr>
          <w:rFonts w:ascii="Times New Roman" w:hAnsi="Times New Roman" w:cs="Times New Roman"/>
          <w:color w:val="000000" w:themeColor="text1"/>
        </w:rPr>
        <w:t>labāks</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risinājums</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kā</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arī</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sniedzot</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atsauci</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uz</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pievienoto</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tehnisko</w:t>
      </w:r>
      <w:proofErr w:type="spellEnd"/>
      <w:r w:rsidRPr="00040AAA">
        <w:rPr>
          <w:rFonts w:ascii="Times New Roman" w:hAnsi="Times New Roman" w:cs="Times New Roman"/>
          <w:color w:val="000000" w:themeColor="text1"/>
        </w:rPr>
        <w:t xml:space="preserve"> </w:t>
      </w:r>
      <w:proofErr w:type="spellStart"/>
      <w:r w:rsidRPr="00040AAA">
        <w:rPr>
          <w:rFonts w:ascii="Times New Roman" w:hAnsi="Times New Roman" w:cs="Times New Roman"/>
          <w:color w:val="000000" w:themeColor="text1"/>
        </w:rPr>
        <w:t>dokumentāciju</w:t>
      </w:r>
      <w:proofErr w:type="spellEnd"/>
      <w:r w:rsidRPr="00040AAA">
        <w:rPr>
          <w:rFonts w:ascii="Times New Roman" w:hAnsi="Times New Roman" w:cs="Times New Roman"/>
          <w:color w:val="000000" w:themeColor="text1"/>
        </w:rPr>
        <w:t>.</w:t>
      </w:r>
    </w:p>
    <w:p w14:paraId="680E7244" w14:textId="4264A8AC" w:rsidR="00197FCD" w:rsidRPr="00197FCD" w:rsidRDefault="00782E96" w:rsidP="00197FCD">
      <w:pPr>
        <w:pStyle w:val="ListParagraph"/>
        <w:numPr>
          <w:ilvl w:val="0"/>
          <w:numId w:val="10"/>
        </w:numPr>
        <w:spacing w:before="160" w:after="80"/>
        <w:rPr>
          <w:rFonts w:ascii="Times New Roman" w:hAnsi="Times New Roman" w:cs="Times New Roman"/>
          <w:b/>
          <w:sz w:val="24"/>
          <w:szCs w:val="24"/>
        </w:rPr>
      </w:pPr>
      <w:r w:rsidRPr="00197FCD">
        <w:rPr>
          <w:rFonts w:ascii="Times New Roman" w:hAnsi="Times New Roman" w:cs="Times New Roman"/>
          <w:b/>
          <w:sz w:val="24"/>
          <w:szCs w:val="24"/>
        </w:rPr>
        <w:t>IEPIRKUMA PRIEKŠMETA TEHNISKĀ SPECIFIKĀCIJA</w:t>
      </w:r>
    </w:p>
    <w:p w14:paraId="42812B7B" w14:textId="77777777" w:rsidR="00EF41B7" w:rsidRPr="007E5DFF" w:rsidRDefault="00000000">
      <w:pPr>
        <w:spacing w:before="160" w:after="80"/>
        <w:rPr>
          <w:rFonts w:ascii="Times New Roman" w:hAnsi="Times New Roman" w:cs="Times New Roman"/>
          <w:color w:val="000000" w:themeColor="text1"/>
        </w:rPr>
      </w:pPr>
      <w:r w:rsidRPr="007E5DFF">
        <w:rPr>
          <w:rFonts w:ascii="Times New Roman" w:hAnsi="Times New Roman" w:cs="Times New Roman"/>
          <w:b/>
          <w:color w:val="000000" w:themeColor="text1"/>
          <w:sz w:val="24"/>
        </w:rPr>
        <w:t xml:space="preserve">I. </w:t>
      </w:r>
      <w:proofErr w:type="spellStart"/>
      <w:r w:rsidRPr="007E5DFF">
        <w:rPr>
          <w:rFonts w:ascii="Times New Roman" w:hAnsi="Times New Roman" w:cs="Times New Roman"/>
          <w:b/>
          <w:color w:val="000000" w:themeColor="text1"/>
          <w:sz w:val="24"/>
        </w:rPr>
        <w:t>Tehniskās</w:t>
      </w:r>
      <w:proofErr w:type="spellEnd"/>
      <w:r w:rsidRPr="007E5DFF">
        <w:rPr>
          <w:rFonts w:ascii="Times New Roman" w:hAnsi="Times New Roman" w:cs="Times New Roman"/>
          <w:b/>
          <w:color w:val="000000" w:themeColor="text1"/>
          <w:sz w:val="24"/>
        </w:rPr>
        <w:t xml:space="preserve"> </w:t>
      </w:r>
      <w:proofErr w:type="spellStart"/>
      <w:r w:rsidRPr="007E5DFF">
        <w:rPr>
          <w:rFonts w:ascii="Times New Roman" w:hAnsi="Times New Roman" w:cs="Times New Roman"/>
          <w:b/>
          <w:color w:val="000000" w:themeColor="text1"/>
          <w:sz w:val="24"/>
        </w:rPr>
        <w:t>prasības</w:t>
      </w:r>
      <w:proofErr w:type="spellEnd"/>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10"/>
        <w:gridCol w:w="2268"/>
        <w:gridCol w:w="4706"/>
        <w:gridCol w:w="2041"/>
      </w:tblGrid>
      <w:tr w:rsidR="0099022A" w:rsidRPr="007E5DFF" w14:paraId="0813F4C2" w14:textId="77777777" w:rsidTr="0099022A">
        <w:trPr>
          <w:tblHeader/>
          <w:jc w:val="center"/>
        </w:trPr>
        <w:tc>
          <w:tcPr>
            <w:tcW w:w="510" w:type="dxa"/>
            <w:shd w:val="clear" w:color="auto" w:fill="D6E3BC" w:themeFill="accent3" w:themeFillTint="66"/>
          </w:tcPr>
          <w:p w14:paraId="706DF23C"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b/>
                <w:color w:val="000000" w:themeColor="text1"/>
                <w:szCs w:val="18"/>
              </w:rPr>
              <w:t>Nr.</w:t>
            </w:r>
          </w:p>
        </w:tc>
        <w:tc>
          <w:tcPr>
            <w:tcW w:w="2268" w:type="dxa"/>
            <w:shd w:val="clear" w:color="auto" w:fill="D6E3BC" w:themeFill="accent3" w:themeFillTint="66"/>
          </w:tcPr>
          <w:p w14:paraId="44F2DEDC"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b/>
                <w:color w:val="000000" w:themeColor="text1"/>
                <w:szCs w:val="18"/>
              </w:rPr>
              <w:t>Prasība</w:t>
            </w:r>
            <w:proofErr w:type="spellEnd"/>
            <w:r w:rsidRPr="007E5DFF">
              <w:rPr>
                <w:rFonts w:ascii="Times New Roman" w:hAnsi="Times New Roman" w:cs="Times New Roman"/>
                <w:b/>
                <w:color w:val="000000" w:themeColor="text1"/>
                <w:szCs w:val="18"/>
              </w:rPr>
              <w:t xml:space="preserve"> / </w:t>
            </w:r>
            <w:proofErr w:type="spellStart"/>
            <w:r w:rsidRPr="007E5DFF">
              <w:rPr>
                <w:rFonts w:ascii="Times New Roman" w:hAnsi="Times New Roman" w:cs="Times New Roman"/>
                <w:b/>
                <w:color w:val="000000" w:themeColor="text1"/>
                <w:szCs w:val="18"/>
              </w:rPr>
              <w:t>parametrs</w:t>
            </w:r>
            <w:proofErr w:type="spellEnd"/>
          </w:p>
        </w:tc>
        <w:tc>
          <w:tcPr>
            <w:tcW w:w="4706" w:type="dxa"/>
            <w:shd w:val="clear" w:color="auto" w:fill="D6E3BC" w:themeFill="accent3" w:themeFillTint="66"/>
          </w:tcPr>
          <w:p w14:paraId="345C6987"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b/>
                <w:color w:val="000000" w:themeColor="text1"/>
                <w:szCs w:val="18"/>
              </w:rPr>
              <w:t>Minimālā</w:t>
            </w:r>
            <w:proofErr w:type="spellEnd"/>
            <w:r w:rsidRPr="007E5DFF">
              <w:rPr>
                <w:rFonts w:ascii="Times New Roman" w:hAnsi="Times New Roman" w:cs="Times New Roman"/>
                <w:b/>
                <w:color w:val="000000" w:themeColor="text1"/>
                <w:szCs w:val="18"/>
              </w:rPr>
              <w:t xml:space="preserve"> </w:t>
            </w:r>
            <w:proofErr w:type="spellStart"/>
            <w:r w:rsidRPr="007E5DFF">
              <w:rPr>
                <w:rFonts w:ascii="Times New Roman" w:hAnsi="Times New Roman" w:cs="Times New Roman"/>
                <w:b/>
                <w:color w:val="000000" w:themeColor="text1"/>
                <w:szCs w:val="18"/>
              </w:rPr>
              <w:t>prasība</w:t>
            </w:r>
            <w:proofErr w:type="spellEnd"/>
          </w:p>
        </w:tc>
        <w:tc>
          <w:tcPr>
            <w:tcW w:w="2041" w:type="dxa"/>
            <w:shd w:val="clear" w:color="auto" w:fill="D6E3BC" w:themeFill="accent3" w:themeFillTint="66"/>
          </w:tcPr>
          <w:p w14:paraId="58491E15" w14:textId="77777777" w:rsidR="00EF41B7" w:rsidRPr="007E5DFF" w:rsidRDefault="00000000" w:rsidP="00206A4B">
            <w:pPr>
              <w:jc w:val="center"/>
              <w:rPr>
                <w:rFonts w:ascii="Times New Roman" w:hAnsi="Times New Roman" w:cs="Times New Roman"/>
                <w:color w:val="000000" w:themeColor="text1"/>
                <w:szCs w:val="18"/>
              </w:rPr>
            </w:pPr>
            <w:proofErr w:type="spellStart"/>
            <w:r w:rsidRPr="007E5DFF">
              <w:rPr>
                <w:rFonts w:ascii="Times New Roman" w:hAnsi="Times New Roman" w:cs="Times New Roman"/>
                <w:b/>
                <w:color w:val="000000" w:themeColor="text1"/>
                <w:szCs w:val="18"/>
              </w:rPr>
              <w:t>Piegādātāja</w:t>
            </w:r>
            <w:proofErr w:type="spellEnd"/>
            <w:r w:rsidRPr="007E5DFF">
              <w:rPr>
                <w:rFonts w:ascii="Times New Roman" w:hAnsi="Times New Roman" w:cs="Times New Roman"/>
                <w:b/>
                <w:color w:val="000000" w:themeColor="text1"/>
                <w:szCs w:val="18"/>
              </w:rPr>
              <w:t xml:space="preserve"> </w:t>
            </w:r>
            <w:proofErr w:type="spellStart"/>
            <w:r w:rsidRPr="007E5DFF">
              <w:rPr>
                <w:rFonts w:ascii="Times New Roman" w:hAnsi="Times New Roman" w:cs="Times New Roman"/>
                <w:b/>
                <w:color w:val="000000" w:themeColor="text1"/>
                <w:szCs w:val="18"/>
              </w:rPr>
              <w:t>atzīmes</w:t>
            </w:r>
            <w:proofErr w:type="spellEnd"/>
            <w:r w:rsidRPr="007E5DFF">
              <w:rPr>
                <w:rFonts w:ascii="Times New Roman" w:hAnsi="Times New Roman" w:cs="Times New Roman"/>
                <w:b/>
                <w:color w:val="000000" w:themeColor="text1"/>
                <w:szCs w:val="18"/>
              </w:rPr>
              <w:t xml:space="preserve"> (</w:t>
            </w:r>
            <w:proofErr w:type="spellStart"/>
            <w:r w:rsidRPr="007E5DFF">
              <w:rPr>
                <w:rFonts w:ascii="Times New Roman" w:hAnsi="Times New Roman" w:cs="Times New Roman"/>
                <w:b/>
                <w:color w:val="000000" w:themeColor="text1"/>
                <w:szCs w:val="18"/>
              </w:rPr>
              <w:t>aizpilda</w:t>
            </w:r>
            <w:proofErr w:type="spellEnd"/>
            <w:r w:rsidRPr="007E5DFF">
              <w:rPr>
                <w:rFonts w:ascii="Times New Roman" w:hAnsi="Times New Roman" w:cs="Times New Roman"/>
                <w:b/>
                <w:color w:val="000000" w:themeColor="text1"/>
                <w:szCs w:val="18"/>
              </w:rPr>
              <w:t xml:space="preserve"> pretendents)</w:t>
            </w:r>
          </w:p>
        </w:tc>
      </w:tr>
      <w:tr w:rsidR="0099022A" w:rsidRPr="007E5DFF" w14:paraId="1710A23A" w14:textId="77777777">
        <w:trPr>
          <w:jc w:val="center"/>
        </w:trPr>
        <w:tc>
          <w:tcPr>
            <w:tcW w:w="510" w:type="dxa"/>
          </w:tcPr>
          <w:p w14:paraId="00A163E3"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p>
        </w:tc>
        <w:tc>
          <w:tcPr>
            <w:tcW w:w="2268" w:type="dxa"/>
          </w:tcPr>
          <w:p w14:paraId="4A81B1CA"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Iekārtas</w:t>
            </w:r>
            <w:proofErr w:type="spellEnd"/>
            <w:r w:rsidRPr="007E5DFF">
              <w:rPr>
                <w:rFonts w:ascii="Times New Roman" w:hAnsi="Times New Roman" w:cs="Times New Roman"/>
                <w:color w:val="000000" w:themeColor="text1"/>
                <w:szCs w:val="18"/>
              </w:rPr>
              <w:t xml:space="preserve"> tips un </w:t>
            </w:r>
            <w:proofErr w:type="spellStart"/>
            <w:r w:rsidRPr="007E5DFF">
              <w:rPr>
                <w:rFonts w:ascii="Times New Roman" w:hAnsi="Times New Roman" w:cs="Times New Roman"/>
                <w:color w:val="000000" w:themeColor="text1"/>
                <w:szCs w:val="18"/>
              </w:rPr>
              <w:t>funkcija</w:t>
            </w:r>
            <w:proofErr w:type="spellEnd"/>
          </w:p>
        </w:tc>
        <w:tc>
          <w:tcPr>
            <w:tcW w:w="4706" w:type="dxa"/>
          </w:tcPr>
          <w:p w14:paraId="6C8E604F" w14:textId="77777777" w:rsidR="00EF41B7" w:rsidRPr="007E5DFF" w:rsidRDefault="004B33F3" w:rsidP="006F749A">
            <w:pPr>
              <w:jc w:val="both"/>
              <w:rPr>
                <w:rFonts w:ascii="Times New Roman" w:hAnsi="Times New Roman" w:cs="Times New Roman"/>
                <w:color w:val="000000" w:themeColor="text1"/>
                <w:szCs w:val="18"/>
              </w:rPr>
            </w:pPr>
            <w:proofErr w:type="spellStart"/>
            <w:r w:rsidRPr="004B33F3">
              <w:rPr>
                <w:rFonts w:ascii="Times New Roman" w:hAnsi="Times New Roman" w:cs="Times New Roman"/>
                <w:color w:val="000000" w:themeColor="text1"/>
                <w:szCs w:val="18"/>
              </w:rPr>
              <w:t>Universāla</w:t>
            </w:r>
            <w:proofErr w:type="spellEnd"/>
            <w:r w:rsidRPr="004B33F3">
              <w:rPr>
                <w:rFonts w:ascii="Times New Roman" w:hAnsi="Times New Roman" w:cs="Times New Roman"/>
                <w:color w:val="000000" w:themeColor="text1"/>
                <w:szCs w:val="18"/>
              </w:rPr>
              <w:t xml:space="preserve"> 1 </w:t>
            </w:r>
            <w:proofErr w:type="spellStart"/>
            <w:r w:rsidRPr="004B33F3">
              <w:rPr>
                <w:rFonts w:ascii="Times New Roman" w:hAnsi="Times New Roman" w:cs="Times New Roman"/>
                <w:color w:val="000000" w:themeColor="text1"/>
                <w:szCs w:val="18"/>
              </w:rPr>
              <w:t>ratiņa</w:t>
            </w:r>
            <w:proofErr w:type="spellEnd"/>
            <w:r w:rsidRPr="004B33F3">
              <w:rPr>
                <w:rFonts w:ascii="Times New Roman" w:hAnsi="Times New Roman" w:cs="Times New Roman"/>
                <w:color w:val="000000" w:themeColor="text1"/>
                <w:szCs w:val="18"/>
              </w:rPr>
              <w:t>/</w:t>
            </w:r>
            <w:proofErr w:type="spellStart"/>
            <w:r w:rsidRPr="004B33F3">
              <w:rPr>
                <w:rFonts w:ascii="Times New Roman" w:hAnsi="Times New Roman" w:cs="Times New Roman"/>
                <w:color w:val="000000" w:themeColor="text1"/>
                <w:szCs w:val="18"/>
              </w:rPr>
              <w:t>rāmja</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kūpināšanas</w:t>
            </w:r>
            <w:proofErr w:type="spellEnd"/>
            <w:r w:rsidRPr="004B33F3">
              <w:rPr>
                <w:rFonts w:ascii="Times New Roman" w:hAnsi="Times New Roman" w:cs="Times New Roman"/>
                <w:color w:val="000000" w:themeColor="text1"/>
                <w:szCs w:val="18"/>
              </w:rPr>
              <w:t xml:space="preserve"> un </w:t>
            </w:r>
            <w:proofErr w:type="spellStart"/>
            <w:r w:rsidRPr="004B33F3">
              <w:rPr>
                <w:rFonts w:ascii="Times New Roman" w:hAnsi="Times New Roman" w:cs="Times New Roman"/>
                <w:color w:val="000000" w:themeColor="text1"/>
                <w:szCs w:val="18"/>
              </w:rPr>
              <w:t>termiskās</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apstrādes</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kamera</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gaļas</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produktiem</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vai</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funkcionāli</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līdzvērtīgs</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risinājums</w:t>
            </w:r>
            <w:proofErr w:type="spellEnd"/>
            <w:r w:rsidRPr="004B33F3">
              <w:rPr>
                <w:rFonts w:ascii="Times New Roman" w:hAnsi="Times New Roman" w:cs="Times New Roman"/>
                <w:color w:val="000000" w:themeColor="text1"/>
                <w:szCs w:val="18"/>
              </w:rPr>
              <w:t>.</w:t>
            </w:r>
          </w:p>
        </w:tc>
        <w:tc>
          <w:tcPr>
            <w:tcW w:w="2041" w:type="dxa"/>
          </w:tcPr>
          <w:p w14:paraId="2D119868" w14:textId="77777777" w:rsidR="00EF41B7" w:rsidRPr="007E5DFF" w:rsidRDefault="00EF41B7">
            <w:pPr>
              <w:rPr>
                <w:rFonts w:ascii="Times New Roman" w:hAnsi="Times New Roman" w:cs="Times New Roman"/>
                <w:color w:val="000000" w:themeColor="text1"/>
              </w:rPr>
            </w:pPr>
          </w:p>
        </w:tc>
      </w:tr>
      <w:tr w:rsidR="0099022A" w:rsidRPr="007E5DFF" w14:paraId="51757FD4" w14:textId="77777777">
        <w:trPr>
          <w:jc w:val="center"/>
        </w:trPr>
        <w:tc>
          <w:tcPr>
            <w:tcW w:w="510" w:type="dxa"/>
          </w:tcPr>
          <w:p w14:paraId="742C59BE"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2</w:t>
            </w:r>
          </w:p>
        </w:tc>
        <w:tc>
          <w:tcPr>
            <w:tcW w:w="2268" w:type="dxa"/>
          </w:tcPr>
          <w:p w14:paraId="647BC396"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Iekārtu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skaits</w:t>
            </w:r>
            <w:proofErr w:type="spellEnd"/>
          </w:p>
        </w:tc>
        <w:tc>
          <w:tcPr>
            <w:tcW w:w="4706" w:type="dxa"/>
          </w:tcPr>
          <w:p w14:paraId="7B0B2B2E" w14:textId="77777777" w:rsidR="00EF41B7" w:rsidRPr="007E5DFF" w:rsidRDefault="003476E6" w:rsidP="006F749A">
            <w:pPr>
              <w:jc w:val="both"/>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 xml:space="preserve">1 </w:t>
            </w:r>
            <w:proofErr w:type="spellStart"/>
            <w:r w:rsidRPr="007E5DFF">
              <w:rPr>
                <w:rFonts w:ascii="Times New Roman" w:hAnsi="Times New Roman" w:cs="Times New Roman"/>
                <w:color w:val="000000" w:themeColor="text1"/>
                <w:szCs w:val="18"/>
              </w:rPr>
              <w:t>komplekts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darbībai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aprīkojumu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vadības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uzstādīšanai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nepieciešamajiem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piederumiem</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tehnisko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dokumentāciju</w:t>
            </w:r>
            <w:proofErr w:type="spellEnd"/>
            <w:r w:rsidRPr="007E5DFF">
              <w:rPr>
                <w:rFonts w:ascii="Times New Roman" w:hAnsi="Times New Roman" w:cs="Times New Roman"/>
                <w:color w:val="000000" w:themeColor="text1"/>
                <w:szCs w:val="18"/>
              </w:rPr>
              <w:t>.</w:t>
            </w:r>
          </w:p>
        </w:tc>
        <w:tc>
          <w:tcPr>
            <w:tcW w:w="2041" w:type="dxa"/>
          </w:tcPr>
          <w:p w14:paraId="76846DCE" w14:textId="77777777" w:rsidR="00EF41B7" w:rsidRPr="007E5DFF" w:rsidRDefault="00EF41B7">
            <w:pPr>
              <w:rPr>
                <w:rFonts w:ascii="Times New Roman" w:hAnsi="Times New Roman" w:cs="Times New Roman"/>
                <w:color w:val="000000" w:themeColor="text1"/>
              </w:rPr>
            </w:pPr>
          </w:p>
        </w:tc>
      </w:tr>
      <w:tr w:rsidR="0099022A" w:rsidRPr="007E5DFF" w14:paraId="1C3B73E7" w14:textId="77777777">
        <w:trPr>
          <w:jc w:val="center"/>
        </w:trPr>
        <w:tc>
          <w:tcPr>
            <w:tcW w:w="510" w:type="dxa"/>
          </w:tcPr>
          <w:p w14:paraId="23B5DBEF"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3</w:t>
            </w:r>
          </w:p>
        </w:tc>
        <w:tc>
          <w:tcPr>
            <w:tcW w:w="2268" w:type="dxa"/>
          </w:tcPr>
          <w:p w14:paraId="12C3133A"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Ratiņu</w:t>
            </w:r>
            <w:proofErr w:type="spellEnd"/>
            <w:r w:rsidRPr="007E5DFF">
              <w:rPr>
                <w:rFonts w:ascii="Times New Roman" w:hAnsi="Times New Roman" w:cs="Times New Roman"/>
                <w:color w:val="000000" w:themeColor="text1"/>
                <w:szCs w:val="18"/>
              </w:rPr>
              <w:t xml:space="preserve"> / </w:t>
            </w:r>
            <w:proofErr w:type="spellStart"/>
            <w:r w:rsidRPr="007E5DFF">
              <w:rPr>
                <w:rFonts w:ascii="Times New Roman" w:hAnsi="Times New Roman" w:cs="Times New Roman"/>
                <w:color w:val="000000" w:themeColor="text1"/>
                <w:szCs w:val="18"/>
              </w:rPr>
              <w:t>rāmja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kapacitāte</w:t>
            </w:r>
            <w:proofErr w:type="spellEnd"/>
          </w:p>
        </w:tc>
        <w:tc>
          <w:tcPr>
            <w:tcW w:w="4706" w:type="dxa"/>
          </w:tcPr>
          <w:p w14:paraId="60C562C6" w14:textId="77777777" w:rsidR="00EF41B7" w:rsidRPr="007E5DFF" w:rsidRDefault="003476E6"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paredzētai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1 </w:t>
            </w: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ievietošanai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Piegādē</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jāiekļauj</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1 </w:t>
            </w:r>
            <w:proofErr w:type="spellStart"/>
            <w:r w:rsidRPr="007E5DFF">
              <w:rPr>
                <w:rFonts w:ascii="Times New Roman" w:hAnsi="Times New Roman" w:cs="Times New Roman"/>
                <w:color w:val="000000" w:themeColor="text1"/>
                <w:szCs w:val="18"/>
              </w:rPr>
              <w:t>nerūsējošā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tērauda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ratiņš</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rāmis</w:t>
            </w:r>
            <w:proofErr w:type="spellEnd"/>
            <w:r w:rsidRPr="007E5DFF">
              <w:rPr>
                <w:rFonts w:ascii="Times New Roman" w:hAnsi="Times New Roman" w:cs="Times New Roman"/>
                <w:color w:val="000000" w:themeColor="text1"/>
                <w:szCs w:val="18"/>
              </w:rPr>
              <w:t>.</w:t>
            </w:r>
          </w:p>
        </w:tc>
        <w:tc>
          <w:tcPr>
            <w:tcW w:w="2041" w:type="dxa"/>
          </w:tcPr>
          <w:p w14:paraId="0F6B2372" w14:textId="77777777" w:rsidR="00EF41B7" w:rsidRPr="007E5DFF" w:rsidRDefault="00EF41B7">
            <w:pPr>
              <w:rPr>
                <w:rFonts w:ascii="Times New Roman" w:hAnsi="Times New Roman" w:cs="Times New Roman"/>
                <w:color w:val="000000" w:themeColor="text1"/>
              </w:rPr>
            </w:pPr>
          </w:p>
        </w:tc>
      </w:tr>
      <w:tr w:rsidR="0099022A" w:rsidRPr="007E5DFF" w14:paraId="436AFA0D" w14:textId="77777777">
        <w:trPr>
          <w:jc w:val="center"/>
        </w:trPr>
        <w:tc>
          <w:tcPr>
            <w:tcW w:w="510" w:type="dxa"/>
          </w:tcPr>
          <w:p w14:paraId="2FDA3432"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4</w:t>
            </w:r>
          </w:p>
        </w:tc>
        <w:tc>
          <w:tcPr>
            <w:tcW w:w="2268" w:type="dxa"/>
          </w:tcPr>
          <w:p w14:paraId="61111C62"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Ratiņa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izmērs</w:t>
            </w:r>
            <w:proofErr w:type="spellEnd"/>
          </w:p>
        </w:tc>
        <w:tc>
          <w:tcPr>
            <w:tcW w:w="4706" w:type="dxa"/>
          </w:tcPr>
          <w:p w14:paraId="687ABA9C" w14:textId="77777777" w:rsidR="00EF41B7" w:rsidRPr="007E5DFF" w:rsidRDefault="003476E6" w:rsidP="006F749A">
            <w:pPr>
              <w:jc w:val="both"/>
              <w:rPr>
                <w:rFonts w:ascii="Times New Roman" w:hAnsi="Times New Roman" w:cs="Times New Roman"/>
                <w:color w:val="000000" w:themeColor="text1"/>
                <w:szCs w:val="18"/>
                <w:lang w:val="lv-LV"/>
              </w:rPr>
            </w:pPr>
            <w:proofErr w:type="spellStart"/>
            <w:r w:rsidRPr="007E5DFF">
              <w:rPr>
                <w:rFonts w:ascii="Times New Roman" w:hAnsi="Times New Roman" w:cs="Times New Roman"/>
                <w:color w:val="000000" w:themeColor="text1"/>
                <w:szCs w:val="18"/>
              </w:rPr>
              <w:t>Ratiņa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orientējošie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ārējie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gabarītizmēri</w:t>
            </w:r>
            <w:proofErr w:type="spellEnd"/>
            <w:r w:rsidRPr="007E5DFF">
              <w:rPr>
                <w:rFonts w:ascii="Times New Roman" w:hAnsi="Times New Roman" w:cs="Times New Roman"/>
                <w:color w:val="000000" w:themeColor="text1"/>
                <w:szCs w:val="18"/>
              </w:rPr>
              <w:t xml:space="preserve">: </w:t>
            </w:r>
            <w:r w:rsidR="00192FB9" w:rsidRPr="007E5DFF">
              <w:rPr>
                <w:rFonts w:ascii="Times New Roman" w:hAnsi="Times New Roman" w:cs="Times New Roman"/>
                <w:color w:val="000000" w:themeColor="text1"/>
                <w:szCs w:val="18"/>
              </w:rPr>
              <w:t>200</w:t>
            </w:r>
            <w:r w:rsidRPr="007E5DFF">
              <w:rPr>
                <w:rFonts w:ascii="Times New Roman" w:hAnsi="Times New Roman" w:cs="Times New Roman"/>
                <w:color w:val="000000" w:themeColor="text1"/>
                <w:szCs w:val="18"/>
              </w:rPr>
              <w:t xml:space="preserve">0 × 1040 × 1020 mm (H × W × D). </w:t>
            </w:r>
            <w:proofErr w:type="spellStart"/>
            <w:r w:rsidRPr="007E5DFF">
              <w:rPr>
                <w:rFonts w:ascii="Times New Roman" w:hAnsi="Times New Roman" w:cs="Times New Roman"/>
                <w:color w:val="000000" w:themeColor="text1"/>
                <w:szCs w:val="18"/>
              </w:rPr>
              <w:t>Pieļaujams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cita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izmēra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konstrukcijas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ratiņu</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rāmi</w:t>
            </w:r>
            <w:proofErr w:type="spellEnd"/>
            <w:r w:rsidRPr="007E5DFF">
              <w:rPr>
                <w:rFonts w:ascii="Times New Roman" w:hAnsi="Times New Roman" w:cs="Times New Roman"/>
                <w:color w:val="000000" w:themeColor="text1"/>
                <w:szCs w:val="18"/>
              </w:rPr>
              <w:t xml:space="preserve">, ja </w:t>
            </w:r>
            <w:proofErr w:type="spellStart"/>
            <w:r w:rsidRPr="007E5DFF">
              <w:rPr>
                <w:rFonts w:ascii="Times New Roman" w:hAnsi="Times New Roman" w:cs="Times New Roman"/>
                <w:color w:val="000000" w:themeColor="text1"/>
                <w:szCs w:val="18"/>
              </w:rPr>
              <w:t>piedāvātais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funkcionāli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labāks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paredzēto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lietošanas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mērķi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veidotam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pārvietojamai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konstrukcijas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vienībai</w:t>
            </w:r>
            <w:proofErr w:type="spellEnd"/>
            <w:r w:rsidRPr="007E5DFF">
              <w:rPr>
                <w:rFonts w:ascii="Times New Roman" w:hAnsi="Times New Roman" w:cs="Times New Roman"/>
                <w:color w:val="000000" w:themeColor="text1"/>
                <w:szCs w:val="18"/>
              </w:rPr>
              <w:t xml:space="preserve"> — </w:t>
            </w:r>
            <w:proofErr w:type="spellStart"/>
            <w:r w:rsidRPr="007E5DFF">
              <w:rPr>
                <w:rFonts w:ascii="Times New Roman" w:hAnsi="Times New Roman" w:cs="Times New Roman"/>
                <w:color w:val="000000" w:themeColor="text1"/>
                <w:szCs w:val="18"/>
              </w:rPr>
              <w:t>vienam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ratiņam</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rāmim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tehniskajam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konstrukcijai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iespēja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izvietot</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pārvietot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nūjas</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stieņus</w:t>
            </w:r>
            <w:proofErr w:type="spellEnd"/>
            <w:r w:rsidRPr="007E5DFF">
              <w:rPr>
                <w:rFonts w:ascii="Times New Roman" w:hAnsi="Times New Roman" w:cs="Times New Roman"/>
                <w:color w:val="000000" w:themeColor="text1"/>
                <w:szCs w:val="18"/>
              </w:rPr>
              <w:t xml:space="preserve">, kuru garums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1000 mm.</w:t>
            </w:r>
          </w:p>
        </w:tc>
        <w:tc>
          <w:tcPr>
            <w:tcW w:w="2041" w:type="dxa"/>
          </w:tcPr>
          <w:p w14:paraId="4755D8CD" w14:textId="77777777" w:rsidR="00EF41B7" w:rsidRPr="007E5DFF" w:rsidRDefault="00EF41B7">
            <w:pPr>
              <w:rPr>
                <w:rFonts w:ascii="Times New Roman" w:hAnsi="Times New Roman" w:cs="Times New Roman"/>
                <w:color w:val="000000" w:themeColor="text1"/>
              </w:rPr>
            </w:pPr>
          </w:p>
        </w:tc>
      </w:tr>
      <w:tr w:rsidR="0099022A" w:rsidRPr="007E5DFF" w14:paraId="56B88A5E" w14:textId="77777777">
        <w:trPr>
          <w:jc w:val="center"/>
        </w:trPr>
        <w:tc>
          <w:tcPr>
            <w:tcW w:w="510" w:type="dxa"/>
          </w:tcPr>
          <w:p w14:paraId="7A07ACCB"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5</w:t>
            </w:r>
          </w:p>
        </w:tc>
        <w:tc>
          <w:tcPr>
            <w:tcW w:w="2268" w:type="dxa"/>
          </w:tcPr>
          <w:p w14:paraId="137CF36A"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izmēri</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uzstādīšanas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vieta</w:t>
            </w:r>
            <w:proofErr w:type="spellEnd"/>
          </w:p>
        </w:tc>
        <w:tc>
          <w:tcPr>
            <w:tcW w:w="4706" w:type="dxa"/>
          </w:tcPr>
          <w:p w14:paraId="3B92F32A" w14:textId="77777777" w:rsidR="00EF41B7" w:rsidRPr="007E5DFF" w:rsidRDefault="007E7B5B" w:rsidP="006F749A">
            <w:pPr>
              <w:jc w:val="both"/>
              <w:rPr>
                <w:rFonts w:ascii="Times New Roman" w:hAnsi="Times New Roman" w:cs="Times New Roman"/>
                <w:color w:val="000000" w:themeColor="text1"/>
                <w:szCs w:val="18"/>
              </w:rPr>
            </w:pPr>
            <w:proofErr w:type="spellStart"/>
            <w:r w:rsidRPr="007E7B5B">
              <w:rPr>
                <w:rFonts w:ascii="Times New Roman" w:hAnsi="Times New Roman" w:cs="Times New Roman"/>
                <w:color w:val="000000" w:themeColor="text1"/>
                <w:szCs w:val="18"/>
              </w:rPr>
              <w:t>Orientējošā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iekārtas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uzstādīšanai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nepieciešamā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grīdas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platība</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aptuveni</w:t>
            </w:r>
            <w:proofErr w:type="spellEnd"/>
            <w:r w:rsidRPr="007E7B5B">
              <w:rPr>
                <w:rFonts w:ascii="Times New Roman" w:hAnsi="Times New Roman" w:cs="Times New Roman"/>
                <w:color w:val="000000" w:themeColor="text1"/>
                <w:szCs w:val="18"/>
              </w:rPr>
              <w:t xml:space="preserve"> 1510 × 1360 mm (W × D) </w:t>
            </w:r>
            <w:proofErr w:type="spellStart"/>
            <w:r w:rsidRPr="007E7B5B">
              <w:rPr>
                <w:rFonts w:ascii="Times New Roman" w:hAnsi="Times New Roman" w:cs="Times New Roman"/>
                <w:color w:val="000000" w:themeColor="text1"/>
                <w:szCs w:val="18"/>
              </w:rPr>
              <w:t>vai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funkcionāli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līdzvērtīgs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tehniskais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risinājums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Orientējošā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grīdas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slodze</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līdz</w:t>
            </w:r>
            <w:proofErr w:type="spellEnd"/>
            <w:r w:rsidRPr="007E7B5B">
              <w:rPr>
                <w:rFonts w:ascii="Times New Roman" w:hAnsi="Times New Roman" w:cs="Times New Roman"/>
                <w:color w:val="000000" w:themeColor="text1"/>
                <w:szCs w:val="18"/>
              </w:rPr>
              <w:t xml:space="preserve"> 500 kg, ja </w:t>
            </w:r>
            <w:proofErr w:type="spellStart"/>
            <w:r w:rsidRPr="007E7B5B">
              <w:rPr>
                <w:rFonts w:ascii="Times New Roman" w:hAnsi="Times New Roman" w:cs="Times New Roman"/>
                <w:color w:val="000000" w:themeColor="text1"/>
                <w:szCs w:val="18"/>
              </w:rPr>
              <w:t>attiecināms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uz</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piedāvāto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risinājumu</w:t>
            </w:r>
            <w:proofErr w:type="spellEnd"/>
            <w:r w:rsidRPr="007E7B5B">
              <w:rPr>
                <w:rFonts w:ascii="Times New Roman" w:hAnsi="Times New Roman" w:cs="Times New Roman"/>
                <w:color w:val="000000" w:themeColor="text1"/>
                <w:szCs w:val="18"/>
              </w:rPr>
              <w:t xml:space="preserve">. Pretendents </w:t>
            </w:r>
            <w:proofErr w:type="spellStart"/>
            <w:r w:rsidRPr="007E7B5B">
              <w:rPr>
                <w:rFonts w:ascii="Times New Roman" w:hAnsi="Times New Roman" w:cs="Times New Roman"/>
                <w:color w:val="000000" w:themeColor="text1"/>
                <w:szCs w:val="18"/>
              </w:rPr>
              <w:t>tehniskajā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piedāvājumā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norāda</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piedāvātās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iekārtas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precīzus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ārējos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izmērus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uzstādīšanai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nepieciešamo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minimālo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grīdas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platību</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minimālo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nepieciešamo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telpas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augstumu</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iekārtas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kopējo</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svaru</w:t>
            </w:r>
            <w:proofErr w:type="spellEnd"/>
            <w:r w:rsidRPr="007E7B5B">
              <w:rPr>
                <w:rFonts w:ascii="Times New Roman" w:hAnsi="Times New Roman" w:cs="Times New Roman"/>
                <w:color w:val="000000" w:themeColor="text1"/>
                <w:szCs w:val="18"/>
              </w:rPr>
              <w:t xml:space="preserve"> un </w:t>
            </w:r>
            <w:proofErr w:type="spellStart"/>
            <w:r w:rsidRPr="007E7B5B">
              <w:rPr>
                <w:rFonts w:ascii="Times New Roman" w:hAnsi="Times New Roman" w:cs="Times New Roman"/>
                <w:color w:val="000000" w:themeColor="text1"/>
                <w:szCs w:val="18"/>
              </w:rPr>
              <w:t>grīdas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slodzi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atbilstoši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ražotāja</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tehniskajiem</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datiem</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kā</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arī</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servisam</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apkopei</w:t>
            </w:r>
            <w:proofErr w:type="spellEnd"/>
            <w:r w:rsidRPr="007E7B5B">
              <w:rPr>
                <w:rFonts w:ascii="Times New Roman" w:hAnsi="Times New Roman" w:cs="Times New Roman"/>
                <w:color w:val="000000" w:themeColor="text1"/>
                <w:szCs w:val="18"/>
              </w:rPr>
              <w:t xml:space="preserve"> un </w:t>
            </w:r>
            <w:proofErr w:type="spellStart"/>
            <w:r w:rsidRPr="007E7B5B">
              <w:rPr>
                <w:rFonts w:ascii="Times New Roman" w:hAnsi="Times New Roman" w:cs="Times New Roman"/>
                <w:color w:val="000000" w:themeColor="text1"/>
                <w:szCs w:val="18"/>
              </w:rPr>
              <w:t>drošai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ekspluatācijai</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nepieciešamās</w:t>
            </w:r>
            <w:proofErr w:type="spellEnd"/>
            <w:r w:rsidRPr="007E7B5B">
              <w:rPr>
                <w:rFonts w:ascii="Times New Roman" w:hAnsi="Times New Roman" w:cs="Times New Roman"/>
                <w:color w:val="000000" w:themeColor="text1"/>
                <w:szCs w:val="18"/>
              </w:rPr>
              <w:t xml:space="preserve"> </w:t>
            </w:r>
            <w:proofErr w:type="spellStart"/>
            <w:r w:rsidRPr="007E7B5B">
              <w:rPr>
                <w:rFonts w:ascii="Times New Roman" w:hAnsi="Times New Roman" w:cs="Times New Roman"/>
                <w:color w:val="000000" w:themeColor="text1"/>
                <w:szCs w:val="18"/>
              </w:rPr>
              <w:t>brīvās</w:t>
            </w:r>
            <w:proofErr w:type="spellEnd"/>
            <w:r w:rsidRPr="007E7B5B">
              <w:rPr>
                <w:rFonts w:ascii="Times New Roman" w:hAnsi="Times New Roman" w:cs="Times New Roman"/>
                <w:color w:val="000000" w:themeColor="text1"/>
                <w:szCs w:val="18"/>
              </w:rPr>
              <w:t xml:space="preserve"> zonas.</w:t>
            </w:r>
          </w:p>
        </w:tc>
        <w:tc>
          <w:tcPr>
            <w:tcW w:w="2041" w:type="dxa"/>
          </w:tcPr>
          <w:p w14:paraId="0F875AF1" w14:textId="77777777" w:rsidR="00EF41B7" w:rsidRPr="007E5DFF" w:rsidRDefault="00EF41B7">
            <w:pPr>
              <w:rPr>
                <w:rFonts w:ascii="Times New Roman" w:hAnsi="Times New Roman" w:cs="Times New Roman"/>
                <w:color w:val="000000" w:themeColor="text1"/>
              </w:rPr>
            </w:pPr>
          </w:p>
        </w:tc>
      </w:tr>
      <w:tr w:rsidR="0099022A" w:rsidRPr="007E5DFF" w14:paraId="3505CF88" w14:textId="77777777">
        <w:trPr>
          <w:jc w:val="center"/>
        </w:trPr>
        <w:tc>
          <w:tcPr>
            <w:tcW w:w="510" w:type="dxa"/>
          </w:tcPr>
          <w:p w14:paraId="00A1288C"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6</w:t>
            </w:r>
          </w:p>
        </w:tc>
        <w:tc>
          <w:tcPr>
            <w:tcW w:w="2268" w:type="dxa"/>
          </w:tcPr>
          <w:p w14:paraId="419D21A8"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Korpusa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augstums</w:t>
            </w:r>
            <w:proofErr w:type="spellEnd"/>
          </w:p>
        </w:tc>
        <w:tc>
          <w:tcPr>
            <w:tcW w:w="4706" w:type="dxa"/>
          </w:tcPr>
          <w:p w14:paraId="4420F69C" w14:textId="77777777" w:rsidR="00EF41B7" w:rsidRPr="007E5DFF" w:rsidRDefault="001357C2" w:rsidP="006F749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Orientējošais iekārtas ārējais augstums: aptuveni 2500 mm elektriskās apsildes risinājumam vai aptuveni 2650 mm gāzes apsildes risinājumam. Pieļaujams funkcionāli līdzvērtīgs risinājums ar citu ārējo augstumu, ja to iespējams uzstādīt Pasūtītāja telpās un tas nodrošina prasīto funkcionalitāti, drošu ekspluatāciju, apkopi un apkalpošanu. Pretendents tehniskajā piedāvājumā norāda piedāvātās iekārtas precīzu ārējo augstumu un minimālo nepieciešamo telpas augstumu uzstādīšanai un apkopei.</w:t>
            </w:r>
          </w:p>
        </w:tc>
        <w:tc>
          <w:tcPr>
            <w:tcW w:w="2041" w:type="dxa"/>
          </w:tcPr>
          <w:p w14:paraId="3FA1960A" w14:textId="77777777" w:rsidR="00EF41B7" w:rsidRPr="007E5DFF" w:rsidRDefault="00EF41B7">
            <w:pPr>
              <w:rPr>
                <w:rFonts w:ascii="Times New Roman" w:hAnsi="Times New Roman" w:cs="Times New Roman"/>
                <w:color w:val="000000" w:themeColor="text1"/>
              </w:rPr>
            </w:pPr>
          </w:p>
        </w:tc>
      </w:tr>
      <w:tr w:rsidR="0099022A" w:rsidRPr="007E5DFF" w14:paraId="7FBCD2B0" w14:textId="77777777">
        <w:trPr>
          <w:jc w:val="center"/>
        </w:trPr>
        <w:tc>
          <w:tcPr>
            <w:tcW w:w="510" w:type="dxa"/>
          </w:tcPr>
          <w:p w14:paraId="3AF75C57"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7</w:t>
            </w:r>
          </w:p>
        </w:tc>
        <w:tc>
          <w:tcPr>
            <w:tcW w:w="2268" w:type="dxa"/>
          </w:tcPr>
          <w:p w14:paraId="3E9E3778"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Konstrukcija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izolācija</w:t>
            </w:r>
            <w:proofErr w:type="spellEnd"/>
          </w:p>
        </w:tc>
        <w:tc>
          <w:tcPr>
            <w:tcW w:w="4706" w:type="dxa"/>
          </w:tcPr>
          <w:p w14:paraId="56C2C378" w14:textId="77777777" w:rsidR="0039182A" w:rsidRPr="007E5DFF" w:rsidRDefault="0039182A" w:rsidP="0039182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Kameras konstrukcijai jābūt izgatavotai no nerūsējošā tērauda un izolētiem paneļiem, piemērotai pārtikas ražošanas videi, mazgāšanai un dezinfekcijai. Konstrukcijai jānodrošina stabila temperatūras režīma uzturēšana un vienmērīga produkta termiskā apstrāde.</w:t>
            </w:r>
          </w:p>
          <w:p w14:paraId="08D1BA60" w14:textId="77777777" w:rsidR="00EF41B7" w:rsidRPr="007E5DFF" w:rsidRDefault="0039182A" w:rsidP="006F749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Kūpināšanas/termiskās apstrādes kameras izolētajiem paneļiem jābūt izgatavotiem no PIR (</w:t>
            </w:r>
            <w:proofErr w:type="spellStart"/>
            <w:r w:rsidRPr="007E5DFF">
              <w:rPr>
                <w:rFonts w:ascii="Times New Roman" w:hAnsi="Times New Roman" w:cs="Times New Roman"/>
                <w:color w:val="000000" w:themeColor="text1"/>
                <w:szCs w:val="18"/>
                <w:lang w:val="lv-LV"/>
              </w:rPr>
              <w:t>poliizocianurāta</w:t>
            </w:r>
            <w:proofErr w:type="spellEnd"/>
            <w:r w:rsidRPr="007E5DFF">
              <w:rPr>
                <w:rFonts w:ascii="Times New Roman" w:hAnsi="Times New Roman" w:cs="Times New Roman"/>
                <w:color w:val="000000" w:themeColor="text1"/>
                <w:szCs w:val="18"/>
                <w:lang w:val="lv-LV"/>
              </w:rPr>
              <w:t xml:space="preserve">) vai līdzvērtīga </w:t>
            </w:r>
            <w:proofErr w:type="spellStart"/>
            <w:r w:rsidRPr="007E5DFF">
              <w:rPr>
                <w:rFonts w:ascii="Times New Roman" w:hAnsi="Times New Roman" w:cs="Times New Roman"/>
                <w:color w:val="000000" w:themeColor="text1"/>
                <w:szCs w:val="18"/>
                <w:lang w:val="lv-LV"/>
              </w:rPr>
              <w:t>mitrumizturīga</w:t>
            </w:r>
            <w:proofErr w:type="spellEnd"/>
            <w:r w:rsidRPr="007E5DFF">
              <w:rPr>
                <w:rFonts w:ascii="Times New Roman" w:hAnsi="Times New Roman" w:cs="Times New Roman"/>
                <w:color w:val="000000" w:themeColor="text1"/>
                <w:szCs w:val="18"/>
                <w:lang w:val="lv-LV"/>
              </w:rPr>
              <w:t xml:space="preserve"> un pārtikas ražošanas videi piemērota siltumizolācijas materiāla. Paneļiem jābūt ar reakcijas uz uguni klasi ne zemāku kā B-s2,d0 atbilstoši EN 13501-1 vai līdzvērtīgu. Pretendentam jāiesniedz ražotāja tehniskā dokumentācija vai ekspluatācijas īpašību deklarācija, kas apliecina paneļu materiālu un reakcijas uz uguni klasi.</w:t>
            </w:r>
          </w:p>
        </w:tc>
        <w:tc>
          <w:tcPr>
            <w:tcW w:w="2041" w:type="dxa"/>
          </w:tcPr>
          <w:p w14:paraId="70E797F0" w14:textId="77777777" w:rsidR="00EF41B7" w:rsidRPr="007E5DFF" w:rsidRDefault="00EF41B7">
            <w:pPr>
              <w:rPr>
                <w:rFonts w:ascii="Times New Roman" w:hAnsi="Times New Roman" w:cs="Times New Roman"/>
                <w:color w:val="000000" w:themeColor="text1"/>
              </w:rPr>
            </w:pPr>
          </w:p>
        </w:tc>
      </w:tr>
      <w:tr w:rsidR="0099022A" w:rsidRPr="007E5DFF" w14:paraId="592A5EDB" w14:textId="77777777">
        <w:trPr>
          <w:jc w:val="center"/>
        </w:trPr>
        <w:tc>
          <w:tcPr>
            <w:tcW w:w="510" w:type="dxa"/>
          </w:tcPr>
          <w:p w14:paraId="09EB9790"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8</w:t>
            </w:r>
          </w:p>
        </w:tc>
        <w:tc>
          <w:tcPr>
            <w:tcW w:w="2268" w:type="dxa"/>
          </w:tcPr>
          <w:p w14:paraId="2E2218E6"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Iekšējās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virsmas</w:t>
            </w:r>
            <w:proofErr w:type="spellEnd"/>
          </w:p>
        </w:tc>
        <w:tc>
          <w:tcPr>
            <w:tcW w:w="4706" w:type="dxa"/>
          </w:tcPr>
          <w:p w14:paraId="6D220220" w14:textId="77777777" w:rsidR="00EF41B7" w:rsidRPr="007E5DFF" w:rsidRDefault="003476E6"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iekšējām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virsmām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gludām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mazgājamām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dezinficējamām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mitrumizturīgām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korozijizturīgām</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piemērotām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izmantošanai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pārtikas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vidē</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Virsmām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veidotām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nepieļautu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netīrumu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mitruma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produktu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atlieku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uzkrāšanos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grūti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tīrāmās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vietās</w:t>
            </w:r>
            <w:proofErr w:type="spellEnd"/>
            <w:r w:rsidRPr="007E5DFF">
              <w:rPr>
                <w:rFonts w:ascii="Times New Roman" w:hAnsi="Times New Roman" w:cs="Times New Roman"/>
                <w:color w:val="000000" w:themeColor="text1"/>
                <w:szCs w:val="18"/>
              </w:rPr>
              <w:t>.</w:t>
            </w:r>
          </w:p>
        </w:tc>
        <w:tc>
          <w:tcPr>
            <w:tcW w:w="2041" w:type="dxa"/>
          </w:tcPr>
          <w:p w14:paraId="4CB865E8" w14:textId="77777777" w:rsidR="00EF41B7" w:rsidRPr="007E5DFF" w:rsidRDefault="00EF41B7">
            <w:pPr>
              <w:rPr>
                <w:rFonts w:ascii="Times New Roman" w:hAnsi="Times New Roman" w:cs="Times New Roman"/>
                <w:color w:val="000000" w:themeColor="text1"/>
              </w:rPr>
            </w:pPr>
          </w:p>
        </w:tc>
      </w:tr>
      <w:tr w:rsidR="0099022A" w:rsidRPr="007E5DFF" w14:paraId="0596DB10" w14:textId="77777777">
        <w:trPr>
          <w:jc w:val="center"/>
        </w:trPr>
        <w:tc>
          <w:tcPr>
            <w:tcW w:w="510" w:type="dxa"/>
          </w:tcPr>
          <w:p w14:paraId="4985CEC6"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9</w:t>
            </w:r>
          </w:p>
        </w:tc>
        <w:tc>
          <w:tcPr>
            <w:tcW w:w="2268" w:type="dxa"/>
          </w:tcPr>
          <w:p w14:paraId="2D5A6C41" w14:textId="77777777" w:rsidR="00EF41B7" w:rsidRPr="007E5DFF" w:rsidRDefault="000B7DA5">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Apsildes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jauda</w:t>
            </w:r>
            <w:proofErr w:type="spellEnd"/>
          </w:p>
        </w:tc>
        <w:tc>
          <w:tcPr>
            <w:tcW w:w="4706" w:type="dxa"/>
          </w:tcPr>
          <w:p w14:paraId="00F7C9CA" w14:textId="77777777" w:rsidR="00EF41B7" w:rsidRPr="007E5DFF" w:rsidRDefault="00A067B5" w:rsidP="006F749A">
            <w:pPr>
              <w:jc w:val="both"/>
              <w:rPr>
                <w:rFonts w:ascii="Times New Roman" w:hAnsi="Times New Roman" w:cs="Times New Roman"/>
                <w:color w:val="000000" w:themeColor="text1"/>
                <w:szCs w:val="18"/>
                <w:lang w:val="lv-LV"/>
              </w:rPr>
            </w:pPr>
            <w:proofErr w:type="spellStart"/>
            <w:r w:rsidRPr="007E5DFF">
              <w:rPr>
                <w:rFonts w:ascii="Times New Roman" w:hAnsi="Times New Roman" w:cs="Times New Roman"/>
                <w:color w:val="000000" w:themeColor="text1"/>
                <w:szCs w:val="18"/>
              </w:rPr>
              <w:t>Piedāvājumā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pieļaujama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elektriskā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gāzes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Piedāvātajai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pietiekama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lastRenderedPageBreak/>
              <w:t>pieslēguma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siltuma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prasīto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tehnoloģisko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procesu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izpildei</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kameras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kapacitātei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Elektriskās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gadījumā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orientējošā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w:t>
            </w:r>
            <w:proofErr w:type="spellEnd"/>
            <w:r w:rsidRPr="007E5DFF">
              <w:rPr>
                <w:rFonts w:ascii="Times New Roman" w:hAnsi="Times New Roman" w:cs="Times New Roman"/>
                <w:color w:val="000000" w:themeColor="text1"/>
                <w:szCs w:val="18"/>
              </w:rPr>
              <w:t xml:space="preserve"> 30 kW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ražotāja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paredzēts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gāzes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gadījumā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orientējošā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siltuma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w:t>
            </w:r>
            <w:proofErr w:type="spellEnd"/>
            <w:r w:rsidRPr="007E5DFF">
              <w:rPr>
                <w:rFonts w:ascii="Times New Roman" w:hAnsi="Times New Roman" w:cs="Times New Roman"/>
                <w:color w:val="000000" w:themeColor="text1"/>
                <w:szCs w:val="18"/>
              </w:rPr>
              <w:t xml:space="preserve"> 40 kW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ražotāja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paredzēts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risinājums</w:t>
            </w:r>
            <w:proofErr w:type="spellEnd"/>
            <w:r w:rsidRPr="007E5DFF">
              <w:rPr>
                <w:rFonts w:ascii="Times New Roman" w:hAnsi="Times New Roman" w:cs="Times New Roman"/>
                <w:color w:val="000000" w:themeColor="text1"/>
                <w:szCs w:val="18"/>
              </w:rPr>
              <w:t xml:space="preserve">. Pretendents </w:t>
            </w:r>
            <w:proofErr w:type="spellStart"/>
            <w:r w:rsidRPr="007E5DFF">
              <w:rPr>
                <w:rFonts w:ascii="Times New Roman" w:hAnsi="Times New Roman" w:cs="Times New Roman"/>
                <w:color w:val="000000" w:themeColor="text1"/>
                <w:szCs w:val="18"/>
              </w:rPr>
              <w:t>norāda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patēriņu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prasības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nosacījumus</w:t>
            </w:r>
            <w:proofErr w:type="spellEnd"/>
            <w:r w:rsidRPr="007E5DFF">
              <w:rPr>
                <w:rFonts w:ascii="Times New Roman" w:hAnsi="Times New Roman" w:cs="Times New Roman"/>
                <w:color w:val="000000" w:themeColor="text1"/>
                <w:szCs w:val="18"/>
              </w:rPr>
              <w:t>.</w:t>
            </w:r>
          </w:p>
        </w:tc>
        <w:tc>
          <w:tcPr>
            <w:tcW w:w="2041" w:type="dxa"/>
          </w:tcPr>
          <w:p w14:paraId="3D050B7F" w14:textId="77777777" w:rsidR="00EF41B7" w:rsidRPr="007E5DFF" w:rsidRDefault="00EF41B7">
            <w:pPr>
              <w:rPr>
                <w:rFonts w:ascii="Times New Roman" w:hAnsi="Times New Roman" w:cs="Times New Roman"/>
                <w:color w:val="000000" w:themeColor="text1"/>
              </w:rPr>
            </w:pPr>
          </w:p>
        </w:tc>
      </w:tr>
      <w:tr w:rsidR="0099022A" w:rsidRPr="007E5DFF" w14:paraId="59BFE64C" w14:textId="77777777">
        <w:trPr>
          <w:jc w:val="center"/>
        </w:trPr>
        <w:tc>
          <w:tcPr>
            <w:tcW w:w="510" w:type="dxa"/>
          </w:tcPr>
          <w:p w14:paraId="075E9E2D"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10</w:t>
            </w:r>
          </w:p>
        </w:tc>
        <w:tc>
          <w:tcPr>
            <w:tcW w:w="2268" w:type="dxa"/>
          </w:tcPr>
          <w:p w14:paraId="53E6E203" w14:textId="77777777" w:rsidR="00EF41B7" w:rsidRPr="007E5DFF" w:rsidRDefault="00A067B5">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Temperatūras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mitruma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mērīšana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kontrole</w:t>
            </w:r>
            <w:proofErr w:type="spellEnd"/>
          </w:p>
        </w:tc>
        <w:tc>
          <w:tcPr>
            <w:tcW w:w="4706" w:type="dxa"/>
          </w:tcPr>
          <w:p w14:paraId="5B7979BC" w14:textId="77777777" w:rsidR="00EF41B7" w:rsidRPr="007E5DFF" w:rsidRDefault="00A067B5"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temperatūras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mitruma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mērīšanas</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kontroles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sistēmu</w:t>
            </w:r>
            <w:proofErr w:type="spellEnd"/>
            <w:r w:rsidRPr="007E5DFF">
              <w:rPr>
                <w:rFonts w:ascii="Times New Roman" w:hAnsi="Times New Roman" w:cs="Times New Roman"/>
                <w:color w:val="000000" w:themeColor="text1"/>
                <w:szCs w:val="18"/>
              </w:rPr>
              <w:t xml:space="preserve">, tai </w:t>
            </w:r>
            <w:proofErr w:type="spellStart"/>
            <w:r w:rsidRPr="007E5DFF">
              <w:rPr>
                <w:rFonts w:ascii="Times New Roman" w:hAnsi="Times New Roman" w:cs="Times New Roman"/>
                <w:color w:val="000000" w:themeColor="text1"/>
                <w:szCs w:val="18"/>
              </w:rPr>
              <w:t>skaitā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psihrometrisko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mitruma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mērīšanas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staciju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arī</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vienu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produkta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serdes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temperatūras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zondi</w:t>
            </w:r>
            <w:proofErr w:type="spellEnd"/>
            <w:r w:rsidRPr="007E5DFF">
              <w:rPr>
                <w:rFonts w:ascii="Times New Roman" w:hAnsi="Times New Roman" w:cs="Times New Roman"/>
                <w:color w:val="000000" w:themeColor="text1"/>
                <w:szCs w:val="18"/>
              </w:rPr>
              <w:t>.</w:t>
            </w:r>
          </w:p>
        </w:tc>
        <w:tc>
          <w:tcPr>
            <w:tcW w:w="2041" w:type="dxa"/>
          </w:tcPr>
          <w:p w14:paraId="5E4009AC" w14:textId="77777777" w:rsidR="00EF41B7" w:rsidRPr="007E5DFF" w:rsidRDefault="00EF41B7">
            <w:pPr>
              <w:rPr>
                <w:rFonts w:ascii="Times New Roman" w:hAnsi="Times New Roman" w:cs="Times New Roman"/>
                <w:color w:val="000000" w:themeColor="text1"/>
              </w:rPr>
            </w:pPr>
          </w:p>
        </w:tc>
      </w:tr>
      <w:tr w:rsidR="0099022A" w:rsidRPr="007E5DFF" w14:paraId="7F079CA0" w14:textId="77777777">
        <w:trPr>
          <w:jc w:val="center"/>
        </w:trPr>
        <w:tc>
          <w:tcPr>
            <w:tcW w:w="510" w:type="dxa"/>
          </w:tcPr>
          <w:p w14:paraId="31F2D125"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1</w:t>
            </w:r>
          </w:p>
        </w:tc>
        <w:tc>
          <w:tcPr>
            <w:tcW w:w="2268" w:type="dxa"/>
          </w:tcPr>
          <w:p w14:paraId="4B4E429F"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Elektropieslēgums</w:t>
            </w:r>
          </w:p>
        </w:tc>
        <w:tc>
          <w:tcPr>
            <w:tcW w:w="4706" w:type="dxa"/>
          </w:tcPr>
          <w:p w14:paraId="145EA0DC" w14:textId="77777777" w:rsidR="00EF41B7" w:rsidRPr="007E5DFF" w:rsidRDefault="00B53E57"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Elektropieslēgumam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jāatbilst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iekārtas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ražotāja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tehniskajiem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datiem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Iekārtai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paredzētai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pieslēgšanai</w:t>
            </w:r>
            <w:proofErr w:type="spellEnd"/>
            <w:r w:rsidRPr="007E5DFF">
              <w:rPr>
                <w:rFonts w:ascii="Times New Roman" w:hAnsi="Times New Roman" w:cs="Times New Roman"/>
                <w:color w:val="000000" w:themeColor="text1"/>
                <w:szCs w:val="18"/>
              </w:rPr>
              <w:t xml:space="preserve"> pie 400 V, 50 Hz, 3 </w:t>
            </w:r>
            <w:proofErr w:type="spellStart"/>
            <w:r w:rsidRPr="007E5DFF">
              <w:rPr>
                <w:rFonts w:ascii="Times New Roman" w:hAnsi="Times New Roman" w:cs="Times New Roman"/>
                <w:color w:val="000000" w:themeColor="text1"/>
                <w:szCs w:val="18"/>
              </w:rPr>
              <w:t>fāžu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elektrotīkla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risinājuma</w:t>
            </w:r>
            <w:proofErr w:type="spellEnd"/>
            <w:r w:rsidRPr="007E5DFF">
              <w:rPr>
                <w:rFonts w:ascii="Times New Roman" w:hAnsi="Times New Roman" w:cs="Times New Roman"/>
                <w:color w:val="000000" w:themeColor="text1"/>
                <w:szCs w:val="18"/>
              </w:rPr>
              <w:t xml:space="preserve">. Pretendents </w:t>
            </w:r>
            <w:proofErr w:type="spellStart"/>
            <w:r w:rsidRPr="007E5DFF">
              <w:rPr>
                <w:rFonts w:ascii="Times New Roman" w:hAnsi="Times New Roman" w:cs="Times New Roman"/>
                <w:color w:val="000000" w:themeColor="text1"/>
                <w:szCs w:val="18"/>
              </w:rPr>
              <w:t>norāda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spriegumu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drošinātāju</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Galvenā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motora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ātruma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regulēšana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frekvenču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pārveidotāju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tehnoloģisku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Elektrovadības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skapim</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kārbai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izgatavotai</w:t>
            </w:r>
            <w:proofErr w:type="spellEnd"/>
            <w:r w:rsidRPr="007E5DFF">
              <w:rPr>
                <w:rFonts w:ascii="Times New Roman" w:hAnsi="Times New Roman" w:cs="Times New Roman"/>
                <w:color w:val="000000" w:themeColor="text1"/>
                <w:szCs w:val="18"/>
              </w:rPr>
              <w:t xml:space="preserve"> no </w:t>
            </w:r>
            <w:proofErr w:type="spellStart"/>
            <w:r w:rsidRPr="007E5DFF">
              <w:rPr>
                <w:rFonts w:ascii="Times New Roman" w:hAnsi="Times New Roman" w:cs="Times New Roman"/>
                <w:color w:val="000000" w:themeColor="text1"/>
                <w:szCs w:val="18"/>
              </w:rPr>
              <w:t>nerūsējošā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tērauda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cita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pārtikas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videi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piemērota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korozijizturīga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materiāla</w:t>
            </w:r>
            <w:proofErr w:type="spellEnd"/>
            <w:r w:rsidRPr="007E5DFF">
              <w:rPr>
                <w:rFonts w:ascii="Times New Roman" w:hAnsi="Times New Roman" w:cs="Times New Roman"/>
                <w:color w:val="000000" w:themeColor="text1"/>
                <w:szCs w:val="18"/>
              </w:rPr>
              <w:t>.</w:t>
            </w:r>
          </w:p>
        </w:tc>
        <w:tc>
          <w:tcPr>
            <w:tcW w:w="2041" w:type="dxa"/>
          </w:tcPr>
          <w:p w14:paraId="0D4DDC43" w14:textId="77777777" w:rsidR="00EF41B7" w:rsidRPr="007E5DFF" w:rsidRDefault="00EF41B7">
            <w:pPr>
              <w:rPr>
                <w:rFonts w:ascii="Times New Roman" w:hAnsi="Times New Roman" w:cs="Times New Roman"/>
                <w:color w:val="000000" w:themeColor="text1"/>
              </w:rPr>
            </w:pPr>
          </w:p>
        </w:tc>
      </w:tr>
      <w:tr w:rsidR="0099022A" w:rsidRPr="007E5DFF" w14:paraId="5582485D" w14:textId="77777777">
        <w:trPr>
          <w:jc w:val="center"/>
        </w:trPr>
        <w:tc>
          <w:tcPr>
            <w:tcW w:w="510" w:type="dxa"/>
          </w:tcPr>
          <w:p w14:paraId="62109F5B"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2</w:t>
            </w:r>
          </w:p>
        </w:tc>
        <w:tc>
          <w:tcPr>
            <w:tcW w:w="2268" w:type="dxa"/>
          </w:tcPr>
          <w:p w14:paraId="32BE625E"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cirkulācija</w:t>
            </w:r>
            <w:proofErr w:type="spellEnd"/>
          </w:p>
        </w:tc>
        <w:tc>
          <w:tcPr>
            <w:tcW w:w="4706" w:type="dxa"/>
          </w:tcPr>
          <w:p w14:paraId="4CD070BC" w14:textId="77777777" w:rsidR="00EF41B7" w:rsidRPr="007E5DFF" w:rsidRDefault="003B027E" w:rsidP="006F749A">
            <w:pPr>
              <w:jc w:val="both"/>
              <w:rPr>
                <w:rFonts w:ascii="Times New Roman" w:hAnsi="Times New Roman" w:cs="Times New Roman"/>
                <w:color w:val="000000" w:themeColor="text1"/>
                <w:szCs w:val="18"/>
                <w:lang w:val="lv-LV"/>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intensīva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vienmērīga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cirkulācija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zonā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nodrošinot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vienmērīgu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produkta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krāsu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žāvēšanu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kūpināšanu</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termisko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apstrādi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cirkulācijas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regulēšanai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nodrošinātai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frekvenču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pārveidotāju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paredzot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vienmērīgu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jeb</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bezpakāpju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regulēšanas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iespēju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tehnoloģisku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pneimatiski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vadāmiem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svaigā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izplūdes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aizbīdņiem</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vārstiem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automātiskas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vadības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w:t>
            </w:r>
          </w:p>
        </w:tc>
        <w:tc>
          <w:tcPr>
            <w:tcW w:w="2041" w:type="dxa"/>
          </w:tcPr>
          <w:p w14:paraId="7381CC29" w14:textId="77777777" w:rsidR="00EF41B7" w:rsidRPr="007E5DFF" w:rsidRDefault="00EF41B7">
            <w:pPr>
              <w:rPr>
                <w:rFonts w:ascii="Times New Roman" w:hAnsi="Times New Roman" w:cs="Times New Roman"/>
                <w:color w:val="000000" w:themeColor="text1"/>
              </w:rPr>
            </w:pPr>
          </w:p>
        </w:tc>
      </w:tr>
      <w:tr w:rsidR="0099022A" w:rsidRPr="007E5DFF" w14:paraId="72A925D1" w14:textId="77777777">
        <w:trPr>
          <w:jc w:val="center"/>
        </w:trPr>
        <w:tc>
          <w:tcPr>
            <w:tcW w:w="510" w:type="dxa"/>
          </w:tcPr>
          <w:p w14:paraId="021F0137"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3</w:t>
            </w:r>
          </w:p>
        </w:tc>
        <w:tc>
          <w:tcPr>
            <w:tcW w:w="2268" w:type="dxa"/>
          </w:tcPr>
          <w:p w14:paraId="7A7E3DE5"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Procesu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vadība</w:t>
            </w:r>
            <w:proofErr w:type="spellEnd"/>
            <w:r w:rsidR="0011527A" w:rsidRPr="007E5DFF">
              <w:rPr>
                <w:rFonts w:ascii="Times New Roman" w:hAnsi="Times New Roman" w:cs="Times New Roman"/>
                <w:color w:val="000000" w:themeColor="text1"/>
                <w:szCs w:val="18"/>
              </w:rPr>
              <w:t xml:space="preserve">, </w:t>
            </w:r>
            <w:proofErr w:type="spellStart"/>
            <w:r w:rsidR="0011527A" w:rsidRPr="007E5DFF">
              <w:rPr>
                <w:rFonts w:ascii="Times New Roman" w:hAnsi="Times New Roman" w:cs="Times New Roman"/>
                <w:color w:val="000000" w:themeColor="text1"/>
                <w:szCs w:val="18"/>
              </w:rPr>
              <w:t>datu</w:t>
            </w:r>
            <w:proofErr w:type="spellEnd"/>
            <w:r w:rsidR="0011527A" w:rsidRPr="007E5DFF">
              <w:rPr>
                <w:rFonts w:ascii="Times New Roman" w:hAnsi="Times New Roman" w:cs="Times New Roman"/>
                <w:color w:val="000000" w:themeColor="text1"/>
                <w:szCs w:val="18"/>
              </w:rPr>
              <w:t xml:space="preserve"> un </w:t>
            </w:r>
            <w:proofErr w:type="spellStart"/>
            <w:r w:rsidR="0011527A" w:rsidRPr="007E5DFF">
              <w:rPr>
                <w:rFonts w:ascii="Times New Roman" w:hAnsi="Times New Roman" w:cs="Times New Roman"/>
                <w:color w:val="000000" w:themeColor="text1"/>
                <w:szCs w:val="18"/>
              </w:rPr>
              <w:t>receptūru</w:t>
            </w:r>
            <w:proofErr w:type="spellEnd"/>
            <w:r w:rsidR="0011527A" w:rsidRPr="007E5DFF">
              <w:rPr>
                <w:rFonts w:ascii="Times New Roman" w:hAnsi="Times New Roman" w:cs="Times New Roman"/>
                <w:color w:val="000000" w:themeColor="text1"/>
                <w:szCs w:val="18"/>
              </w:rPr>
              <w:t xml:space="preserve"> </w:t>
            </w:r>
            <w:proofErr w:type="spellStart"/>
            <w:r w:rsidR="0011527A" w:rsidRPr="007E5DFF">
              <w:rPr>
                <w:rFonts w:ascii="Times New Roman" w:hAnsi="Times New Roman" w:cs="Times New Roman"/>
                <w:color w:val="000000" w:themeColor="text1"/>
                <w:szCs w:val="18"/>
              </w:rPr>
              <w:t>pārvaldība</w:t>
            </w:r>
            <w:proofErr w:type="spellEnd"/>
          </w:p>
        </w:tc>
        <w:tc>
          <w:tcPr>
            <w:tcW w:w="4706" w:type="dxa"/>
          </w:tcPr>
          <w:p w14:paraId="58196CC2" w14:textId="77777777" w:rsidR="0011527A" w:rsidRPr="007E5DFF" w:rsidRDefault="0011527A" w:rsidP="0011527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Programmējama elektroniska vadības sistēma ar skaidri nolasāmu displeju/paneli. Vadības sistēmai jānodrošina temperatūras, mitruma/tvaika, gaisa cirkulācijas, dūmu padeves un procesa laika vadība.</w:t>
            </w:r>
          </w:p>
          <w:p w14:paraId="626E34E7" w14:textId="77777777" w:rsidR="0011527A" w:rsidRPr="007E5DFF" w:rsidRDefault="0011527A" w:rsidP="0011527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Jānodrošina iespēja saglabāt vairākas produktu programmas/receptūras, ne mazāk kā 100 programmas vai līdzvērtīgs risinājums.</w:t>
            </w:r>
          </w:p>
          <w:p w14:paraId="38F0675F" w14:textId="77777777" w:rsidR="0011527A" w:rsidRPr="007E5DFF" w:rsidRDefault="0011527A" w:rsidP="0011527A">
            <w:pPr>
              <w:jc w:val="both"/>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Iekārtas vadības sistēmai/kontrolierim jānodrošina procesa datu reģistrācijas un uzglabāšanas iespēja ar datu eksporta funkcionalitāti. Papildus pieļaujama attālinātas procesa uzraudzības funkcionalitāte.</w:t>
            </w:r>
          </w:p>
          <w:p w14:paraId="79BA7F1A" w14:textId="77777777" w:rsidR="00EF41B7" w:rsidRPr="007E5DFF" w:rsidRDefault="0011527A" w:rsidP="000B7DA5">
            <w:pPr>
              <w:rPr>
                <w:rFonts w:ascii="Times New Roman" w:hAnsi="Times New Roman" w:cs="Times New Roman"/>
                <w:color w:val="000000" w:themeColor="text1"/>
                <w:szCs w:val="18"/>
                <w:lang w:val="lv-LV"/>
              </w:rPr>
            </w:pPr>
            <w:r w:rsidRPr="007E5DFF">
              <w:rPr>
                <w:rFonts w:ascii="Times New Roman" w:hAnsi="Times New Roman" w:cs="Times New Roman"/>
                <w:color w:val="000000" w:themeColor="text1"/>
                <w:szCs w:val="18"/>
                <w:lang w:val="lv-LV"/>
              </w:rPr>
              <w:t>Pretendentam tehniskajā piedāvājumā jāapraksta piedāvātās vadības, datu un receptūru pārvaldības funkcionalitātes tehniskais risinājums, norādot:</w:t>
            </w:r>
            <w:r w:rsidRPr="007E5DFF">
              <w:rPr>
                <w:rFonts w:ascii="Times New Roman" w:hAnsi="Times New Roman" w:cs="Times New Roman"/>
                <w:color w:val="000000" w:themeColor="text1"/>
                <w:szCs w:val="18"/>
                <w:lang w:val="lv-LV"/>
              </w:rPr>
              <w:br/>
              <w:t>– kādi procesa parametri tiek vadīti;</w:t>
            </w:r>
            <w:r w:rsidRPr="007E5DFF">
              <w:rPr>
                <w:rFonts w:ascii="Times New Roman" w:hAnsi="Times New Roman" w:cs="Times New Roman"/>
                <w:color w:val="000000" w:themeColor="text1"/>
                <w:szCs w:val="18"/>
                <w:lang w:val="lv-LV"/>
              </w:rPr>
              <w:br/>
              <w:t>– cik produktu programmas/receptūras iespējams saglabāt;</w:t>
            </w:r>
            <w:r w:rsidRPr="007E5DFF">
              <w:rPr>
                <w:rFonts w:ascii="Times New Roman" w:hAnsi="Times New Roman" w:cs="Times New Roman"/>
                <w:color w:val="000000" w:themeColor="text1"/>
                <w:szCs w:val="18"/>
                <w:lang w:val="lv-LV"/>
              </w:rPr>
              <w:br/>
              <w:t>– kādi procesa dati tiek reģistrēti, uzglabāti vai eksportēti;</w:t>
            </w:r>
            <w:r w:rsidRPr="007E5DFF">
              <w:rPr>
                <w:rFonts w:ascii="Times New Roman" w:hAnsi="Times New Roman" w:cs="Times New Roman"/>
                <w:color w:val="000000" w:themeColor="text1"/>
                <w:szCs w:val="18"/>
                <w:lang w:val="lv-LV"/>
              </w:rPr>
              <w:br/>
              <w:t>– kādā veidā dati ir pieejami lietotājam;</w:t>
            </w:r>
            <w:r w:rsidRPr="007E5DFF">
              <w:rPr>
                <w:rFonts w:ascii="Times New Roman" w:hAnsi="Times New Roman" w:cs="Times New Roman"/>
                <w:color w:val="000000" w:themeColor="text1"/>
                <w:szCs w:val="18"/>
                <w:lang w:val="lv-LV"/>
              </w:rPr>
              <w:br/>
              <w:t xml:space="preserve">– vai funkcionalitātes izmantošanai nepieciešama papildu programmatūra, licence, interneta </w:t>
            </w:r>
            <w:proofErr w:type="spellStart"/>
            <w:r w:rsidRPr="007E5DFF">
              <w:rPr>
                <w:rFonts w:ascii="Times New Roman" w:hAnsi="Times New Roman" w:cs="Times New Roman"/>
                <w:color w:val="000000" w:themeColor="text1"/>
                <w:szCs w:val="18"/>
                <w:lang w:val="lv-LV"/>
              </w:rPr>
              <w:t>pieslēgums</w:t>
            </w:r>
            <w:proofErr w:type="spellEnd"/>
            <w:r w:rsidRPr="007E5DFF">
              <w:rPr>
                <w:rFonts w:ascii="Times New Roman" w:hAnsi="Times New Roman" w:cs="Times New Roman"/>
                <w:color w:val="000000" w:themeColor="text1"/>
                <w:szCs w:val="18"/>
                <w:lang w:val="lv-LV"/>
              </w:rPr>
              <w:t xml:space="preserve"> vai periodiska abonēšanas maksa.</w:t>
            </w:r>
          </w:p>
        </w:tc>
        <w:tc>
          <w:tcPr>
            <w:tcW w:w="2041" w:type="dxa"/>
          </w:tcPr>
          <w:p w14:paraId="02AAEF40" w14:textId="77777777" w:rsidR="00EF41B7" w:rsidRPr="007E5DFF" w:rsidRDefault="00EF41B7">
            <w:pPr>
              <w:rPr>
                <w:rFonts w:ascii="Times New Roman" w:hAnsi="Times New Roman" w:cs="Times New Roman"/>
                <w:color w:val="000000" w:themeColor="text1"/>
              </w:rPr>
            </w:pPr>
          </w:p>
        </w:tc>
      </w:tr>
      <w:tr w:rsidR="0099022A" w:rsidRPr="007E5DFF" w14:paraId="2721CA8D" w14:textId="77777777">
        <w:trPr>
          <w:jc w:val="center"/>
        </w:trPr>
        <w:tc>
          <w:tcPr>
            <w:tcW w:w="510" w:type="dxa"/>
          </w:tcPr>
          <w:p w14:paraId="5E1CAC47"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4</w:t>
            </w:r>
          </w:p>
        </w:tc>
        <w:tc>
          <w:tcPr>
            <w:tcW w:w="2268" w:type="dxa"/>
          </w:tcPr>
          <w:p w14:paraId="0D09F930"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Procesu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diapazons</w:t>
            </w:r>
            <w:proofErr w:type="spellEnd"/>
          </w:p>
        </w:tc>
        <w:tc>
          <w:tcPr>
            <w:tcW w:w="4706" w:type="dxa"/>
          </w:tcPr>
          <w:p w14:paraId="52A94E4C" w14:textId="77777777" w:rsidR="00EF41B7" w:rsidRPr="007E5DFF" w:rsidRDefault="000B7DA5"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šādi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tehnoloģiskie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procesi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sildīšana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žāvēšana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apsārtināšana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krāsas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veidošana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karstā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termiskā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apstrāde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karsto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gaisu</w:t>
            </w:r>
            <w:proofErr w:type="spellEnd"/>
            <w:r w:rsidRPr="007E5DFF">
              <w:rPr>
                <w:rFonts w:ascii="Times New Roman" w:hAnsi="Times New Roman" w:cs="Times New Roman"/>
                <w:color w:val="000000" w:themeColor="text1"/>
                <w:szCs w:val="18"/>
              </w:rPr>
              <w:t xml:space="preserve"> un/</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tvaiku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arī</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gaļas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produktu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termiskās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apstrādes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procesi</w:t>
            </w:r>
            <w:proofErr w:type="spellEnd"/>
            <w:r w:rsidRPr="007E5DFF">
              <w:rPr>
                <w:rFonts w:ascii="Times New Roman" w:hAnsi="Times New Roman" w:cs="Times New Roman"/>
                <w:color w:val="000000" w:themeColor="text1"/>
                <w:szCs w:val="18"/>
              </w:rPr>
              <w:t xml:space="preserve">. Pretendents </w:t>
            </w:r>
            <w:proofErr w:type="spellStart"/>
            <w:r w:rsidRPr="007E5DFF">
              <w:rPr>
                <w:rFonts w:ascii="Times New Roman" w:hAnsi="Times New Roman" w:cs="Times New Roman"/>
                <w:color w:val="000000" w:themeColor="text1"/>
                <w:szCs w:val="18"/>
              </w:rPr>
              <w:t>norāda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temperatūras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mitruma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darba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diapazonu</w:t>
            </w:r>
            <w:proofErr w:type="spellEnd"/>
            <w:r w:rsidRPr="007E5DFF">
              <w:rPr>
                <w:rFonts w:ascii="Times New Roman" w:hAnsi="Times New Roman" w:cs="Times New Roman"/>
                <w:color w:val="000000" w:themeColor="text1"/>
                <w:szCs w:val="18"/>
              </w:rPr>
              <w:t>.</w:t>
            </w:r>
          </w:p>
        </w:tc>
        <w:tc>
          <w:tcPr>
            <w:tcW w:w="2041" w:type="dxa"/>
          </w:tcPr>
          <w:p w14:paraId="442DABBA" w14:textId="77777777" w:rsidR="00EF41B7" w:rsidRPr="007E5DFF" w:rsidRDefault="00EF41B7">
            <w:pPr>
              <w:rPr>
                <w:rFonts w:ascii="Times New Roman" w:hAnsi="Times New Roman" w:cs="Times New Roman"/>
                <w:color w:val="000000" w:themeColor="text1"/>
              </w:rPr>
            </w:pPr>
          </w:p>
        </w:tc>
      </w:tr>
      <w:tr w:rsidR="0099022A" w:rsidRPr="007E5DFF" w14:paraId="611610AB" w14:textId="77777777">
        <w:trPr>
          <w:jc w:val="center"/>
        </w:trPr>
        <w:tc>
          <w:tcPr>
            <w:tcW w:w="510" w:type="dxa"/>
          </w:tcPr>
          <w:p w14:paraId="56643DBE"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5</w:t>
            </w:r>
          </w:p>
        </w:tc>
        <w:tc>
          <w:tcPr>
            <w:tcW w:w="2268" w:type="dxa"/>
          </w:tcPr>
          <w:p w14:paraId="5EA1768A"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w:t>
            </w:r>
            <w:proofErr w:type="spellEnd"/>
          </w:p>
        </w:tc>
        <w:tc>
          <w:tcPr>
            <w:tcW w:w="4706" w:type="dxa"/>
          </w:tcPr>
          <w:p w14:paraId="734D8823" w14:textId="77777777" w:rsidR="00EF41B7" w:rsidRPr="007E5DFF" w:rsidRDefault="00804E6D" w:rsidP="006F749A">
            <w:pPr>
              <w:jc w:val="both"/>
              <w:rPr>
                <w:rFonts w:ascii="Times New Roman" w:hAnsi="Times New Roman" w:cs="Times New Roman"/>
                <w:color w:val="000000" w:themeColor="text1"/>
                <w:szCs w:val="18"/>
                <w:lang w:val="lv-LV"/>
              </w:rPr>
            </w:pPr>
            <w:proofErr w:type="spellStart"/>
            <w:r w:rsidRPr="007E5DFF">
              <w:rPr>
                <w:rFonts w:ascii="Times New Roman" w:hAnsi="Times New Roman" w:cs="Times New Roman"/>
                <w:color w:val="000000" w:themeColor="text1"/>
                <w:szCs w:val="18"/>
              </w:rPr>
              <w:t>Piegādē</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jāiekļauj</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ārējs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integrēts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ģenerators</w:t>
            </w:r>
            <w:proofErr w:type="spellEnd"/>
            <w:r w:rsidRPr="007E5DFF">
              <w:rPr>
                <w:rFonts w:ascii="Times New Roman" w:hAnsi="Times New Roman" w:cs="Times New Roman"/>
                <w:color w:val="000000" w:themeColor="text1"/>
                <w:szCs w:val="18"/>
              </w:rPr>
              <w:t xml:space="preserve">, kas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saderīgs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ģeneratoram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jādarbojas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pēc</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sausas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koksnes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šķeldas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kokskaidu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gruzdēšanas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principa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tehnoloģiska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nodrošinot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iespēju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programmatiski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iestatīt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3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intensitātes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līmeņus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ģeneratoram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aprīkotam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aizdedzes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elementa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kļūdas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bojājuma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noteikšanas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funkciju</w:t>
            </w:r>
            <w:proofErr w:type="spellEnd"/>
            <w:r w:rsidRPr="007E5DFF">
              <w:rPr>
                <w:rFonts w:ascii="Times New Roman" w:hAnsi="Times New Roman" w:cs="Times New Roman"/>
                <w:color w:val="000000" w:themeColor="text1"/>
                <w:szCs w:val="18"/>
              </w:rPr>
              <w:t>.</w:t>
            </w:r>
          </w:p>
        </w:tc>
        <w:tc>
          <w:tcPr>
            <w:tcW w:w="2041" w:type="dxa"/>
          </w:tcPr>
          <w:p w14:paraId="006C9829" w14:textId="77777777" w:rsidR="00EF41B7" w:rsidRPr="007E5DFF" w:rsidRDefault="00EF41B7">
            <w:pPr>
              <w:rPr>
                <w:rFonts w:ascii="Times New Roman" w:hAnsi="Times New Roman" w:cs="Times New Roman"/>
                <w:color w:val="000000" w:themeColor="text1"/>
              </w:rPr>
            </w:pPr>
          </w:p>
        </w:tc>
      </w:tr>
      <w:tr w:rsidR="0099022A" w:rsidRPr="007E5DFF" w14:paraId="4C95DB9A" w14:textId="77777777">
        <w:trPr>
          <w:jc w:val="center"/>
        </w:trPr>
        <w:tc>
          <w:tcPr>
            <w:tcW w:w="510" w:type="dxa"/>
          </w:tcPr>
          <w:p w14:paraId="268A5DAB"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lastRenderedPageBreak/>
              <w:t>1</w:t>
            </w:r>
            <w:r w:rsidR="00A067B5" w:rsidRPr="007E5DFF">
              <w:rPr>
                <w:rFonts w:ascii="Times New Roman" w:hAnsi="Times New Roman" w:cs="Times New Roman"/>
                <w:color w:val="000000" w:themeColor="text1"/>
                <w:szCs w:val="18"/>
              </w:rPr>
              <w:t>6</w:t>
            </w:r>
          </w:p>
        </w:tc>
        <w:tc>
          <w:tcPr>
            <w:tcW w:w="2268" w:type="dxa"/>
          </w:tcPr>
          <w:p w14:paraId="25383D7E" w14:textId="77777777" w:rsidR="00EF41B7" w:rsidRPr="007E5DFF" w:rsidRDefault="004B33F3">
            <w:pPr>
              <w:rPr>
                <w:rFonts w:ascii="Times New Roman" w:hAnsi="Times New Roman" w:cs="Times New Roman"/>
                <w:color w:val="000000" w:themeColor="text1"/>
                <w:szCs w:val="18"/>
              </w:rPr>
            </w:pPr>
            <w:proofErr w:type="spellStart"/>
            <w:r w:rsidRPr="004B33F3">
              <w:rPr>
                <w:rFonts w:ascii="Times New Roman" w:hAnsi="Times New Roman" w:cs="Times New Roman"/>
                <w:color w:val="000000" w:themeColor="text1"/>
                <w:szCs w:val="18"/>
              </w:rPr>
              <w:t>Dūmu</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tvaika</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kondensāta</w:t>
            </w:r>
            <w:proofErr w:type="spellEnd"/>
            <w:r w:rsidRPr="004B33F3">
              <w:rPr>
                <w:rFonts w:ascii="Times New Roman" w:hAnsi="Times New Roman" w:cs="Times New Roman"/>
                <w:color w:val="000000" w:themeColor="text1"/>
                <w:szCs w:val="18"/>
              </w:rPr>
              <w:t xml:space="preserve"> un </w:t>
            </w:r>
            <w:proofErr w:type="spellStart"/>
            <w:r w:rsidRPr="004B33F3">
              <w:rPr>
                <w:rFonts w:ascii="Times New Roman" w:hAnsi="Times New Roman" w:cs="Times New Roman"/>
                <w:color w:val="000000" w:themeColor="text1"/>
                <w:szCs w:val="18"/>
              </w:rPr>
              <w:t>procesa</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gaisa</w:t>
            </w:r>
            <w:proofErr w:type="spellEnd"/>
            <w:r w:rsidRPr="004B33F3">
              <w:rPr>
                <w:rFonts w:ascii="Times New Roman" w:hAnsi="Times New Roman" w:cs="Times New Roman"/>
                <w:color w:val="000000" w:themeColor="text1"/>
                <w:szCs w:val="18"/>
              </w:rPr>
              <w:t xml:space="preserve"> </w:t>
            </w:r>
            <w:proofErr w:type="spellStart"/>
            <w:r w:rsidRPr="004B33F3">
              <w:rPr>
                <w:rFonts w:ascii="Times New Roman" w:hAnsi="Times New Roman" w:cs="Times New Roman"/>
                <w:color w:val="000000" w:themeColor="text1"/>
                <w:szCs w:val="18"/>
              </w:rPr>
              <w:t>novadīšana</w:t>
            </w:r>
            <w:proofErr w:type="spellEnd"/>
          </w:p>
        </w:tc>
        <w:tc>
          <w:tcPr>
            <w:tcW w:w="4706" w:type="dxa"/>
          </w:tcPr>
          <w:p w14:paraId="799BD27A" w14:textId="77777777" w:rsidR="00EF41B7" w:rsidRPr="007E5DFF" w:rsidRDefault="006B0EEC" w:rsidP="006F749A">
            <w:pPr>
              <w:jc w:val="both"/>
              <w:rPr>
                <w:rFonts w:ascii="Times New Roman" w:hAnsi="Times New Roman" w:cs="Times New Roman"/>
                <w:color w:val="000000" w:themeColor="text1"/>
                <w:szCs w:val="18"/>
              </w:rPr>
            </w:pPr>
            <w:proofErr w:type="spellStart"/>
            <w:r w:rsidRPr="006B0EEC">
              <w:rPr>
                <w:rFonts w:ascii="Times New Roman" w:hAnsi="Times New Roman" w:cs="Times New Roman"/>
                <w:color w:val="000000" w:themeColor="text1"/>
                <w:szCs w:val="18"/>
              </w:rPr>
              <w:t>Kamerai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jābūt</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paredzētiem</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savienojumiem</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tvaika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kondensāta</w:t>
            </w:r>
            <w:proofErr w:type="spellEnd"/>
            <w:r w:rsidRPr="006B0EEC">
              <w:rPr>
                <w:rFonts w:ascii="Times New Roman" w:hAnsi="Times New Roman" w:cs="Times New Roman"/>
                <w:color w:val="000000" w:themeColor="text1"/>
                <w:szCs w:val="18"/>
              </w:rPr>
              <w:t xml:space="preserve"> un </w:t>
            </w:r>
            <w:proofErr w:type="spellStart"/>
            <w:r w:rsidRPr="006B0EEC">
              <w:rPr>
                <w:rFonts w:ascii="Times New Roman" w:hAnsi="Times New Roman" w:cs="Times New Roman"/>
                <w:color w:val="000000" w:themeColor="text1"/>
                <w:szCs w:val="18"/>
              </w:rPr>
              <w:t>procesa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gaisa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novadīšanai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saskaņā</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ar</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ražotāja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tehniskajām</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prasībām</w:t>
            </w:r>
            <w:proofErr w:type="spellEnd"/>
            <w:r w:rsidRPr="006B0EEC">
              <w:rPr>
                <w:rFonts w:ascii="Times New Roman" w:hAnsi="Times New Roman" w:cs="Times New Roman"/>
                <w:color w:val="000000" w:themeColor="text1"/>
                <w:szCs w:val="18"/>
              </w:rPr>
              <w:t xml:space="preserve">. Pretendents </w:t>
            </w:r>
            <w:proofErr w:type="spellStart"/>
            <w:r w:rsidRPr="006B0EEC">
              <w:rPr>
                <w:rFonts w:ascii="Times New Roman" w:hAnsi="Times New Roman" w:cs="Times New Roman"/>
                <w:color w:val="000000" w:themeColor="text1"/>
                <w:szCs w:val="18"/>
              </w:rPr>
              <w:t>tehniskajā</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piedāvājumā</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norāda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prasības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ventilācijai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dūmvadam</w:t>
            </w:r>
            <w:proofErr w:type="spellEnd"/>
            <w:r w:rsidRPr="006B0EEC">
              <w:rPr>
                <w:rFonts w:ascii="Times New Roman" w:hAnsi="Times New Roman" w:cs="Times New Roman"/>
                <w:color w:val="000000" w:themeColor="text1"/>
                <w:szCs w:val="18"/>
              </w:rPr>
              <w:t>/</w:t>
            </w:r>
            <w:proofErr w:type="spellStart"/>
            <w:r w:rsidRPr="006B0EEC">
              <w:rPr>
                <w:rFonts w:ascii="Times New Roman" w:hAnsi="Times New Roman" w:cs="Times New Roman"/>
                <w:color w:val="000000" w:themeColor="text1"/>
                <w:szCs w:val="18"/>
              </w:rPr>
              <w:t>skurstenim</w:t>
            </w:r>
            <w:proofErr w:type="spellEnd"/>
            <w:r w:rsidRPr="006B0EEC">
              <w:rPr>
                <w:rFonts w:ascii="Times New Roman" w:hAnsi="Times New Roman" w:cs="Times New Roman"/>
                <w:color w:val="000000" w:themeColor="text1"/>
                <w:szCs w:val="18"/>
              </w:rPr>
              <w:t xml:space="preserve"> un </w:t>
            </w:r>
            <w:proofErr w:type="spellStart"/>
            <w:r w:rsidRPr="006B0EEC">
              <w:rPr>
                <w:rFonts w:ascii="Times New Roman" w:hAnsi="Times New Roman" w:cs="Times New Roman"/>
                <w:color w:val="000000" w:themeColor="text1"/>
                <w:szCs w:val="18"/>
              </w:rPr>
              <w:t>kondensāta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novadīšanai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Kamerai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jābūt</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aprīkotai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ar</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dūmu</w:t>
            </w:r>
            <w:proofErr w:type="spellEnd"/>
            <w:r w:rsidRPr="006B0EEC">
              <w:rPr>
                <w:rFonts w:ascii="Times New Roman" w:hAnsi="Times New Roman" w:cs="Times New Roman"/>
                <w:color w:val="000000" w:themeColor="text1"/>
                <w:szCs w:val="18"/>
              </w:rPr>
              <w:t>/</w:t>
            </w:r>
            <w:proofErr w:type="spellStart"/>
            <w:r w:rsidRPr="006B0EEC">
              <w:rPr>
                <w:rFonts w:ascii="Times New Roman" w:hAnsi="Times New Roman" w:cs="Times New Roman"/>
                <w:color w:val="000000" w:themeColor="text1"/>
                <w:szCs w:val="18"/>
              </w:rPr>
              <w:t>gaisa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nosūces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sistēmu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ar</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atsevišķu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aizbīdni</w:t>
            </w:r>
            <w:proofErr w:type="spellEnd"/>
            <w:r w:rsidRPr="006B0EEC">
              <w:rPr>
                <w:rFonts w:ascii="Times New Roman" w:hAnsi="Times New Roman" w:cs="Times New Roman"/>
                <w:color w:val="000000" w:themeColor="text1"/>
                <w:szCs w:val="18"/>
              </w:rPr>
              <w:t>/</w:t>
            </w:r>
            <w:proofErr w:type="spellStart"/>
            <w:r w:rsidRPr="006B0EEC">
              <w:rPr>
                <w:rFonts w:ascii="Times New Roman" w:hAnsi="Times New Roman" w:cs="Times New Roman"/>
                <w:color w:val="000000" w:themeColor="text1"/>
                <w:szCs w:val="18"/>
              </w:rPr>
              <w:t>vārstu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Kameras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novadīšanas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risinājumam</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jāparedz</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tehniska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iespēja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pieslēgšanai</w:t>
            </w:r>
            <w:proofErr w:type="spellEnd"/>
            <w:r w:rsidRPr="006B0EEC">
              <w:rPr>
                <w:rFonts w:ascii="Times New Roman" w:hAnsi="Times New Roman" w:cs="Times New Roman"/>
                <w:color w:val="000000" w:themeColor="text1"/>
                <w:szCs w:val="18"/>
              </w:rPr>
              <w:t xml:space="preserve"> pie </w:t>
            </w:r>
            <w:proofErr w:type="spellStart"/>
            <w:r w:rsidRPr="006B0EEC">
              <w:rPr>
                <w:rFonts w:ascii="Times New Roman" w:hAnsi="Times New Roman" w:cs="Times New Roman"/>
                <w:color w:val="000000" w:themeColor="text1"/>
                <w:szCs w:val="18"/>
              </w:rPr>
              <w:t>ārējas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katalītiskas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dūmgāzu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attīrīšanas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iekārtas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vai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līdzvērtīga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ārēja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dūmgāzu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attīrīšanas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risinājuma</w:t>
            </w:r>
            <w:proofErr w:type="spellEnd"/>
            <w:r w:rsidRPr="006B0EEC">
              <w:rPr>
                <w:rFonts w:ascii="Times New Roman" w:hAnsi="Times New Roman" w:cs="Times New Roman"/>
                <w:color w:val="000000" w:themeColor="text1"/>
                <w:szCs w:val="18"/>
              </w:rPr>
              <w:t xml:space="preserve">, ja </w:t>
            </w:r>
            <w:proofErr w:type="spellStart"/>
            <w:r w:rsidRPr="006B0EEC">
              <w:rPr>
                <w:rFonts w:ascii="Times New Roman" w:hAnsi="Times New Roman" w:cs="Times New Roman"/>
                <w:color w:val="000000" w:themeColor="text1"/>
                <w:szCs w:val="18"/>
              </w:rPr>
              <w:t>šāda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iekārta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tiek</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uzstādīta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atsevišķi</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Katalītiskā</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dūmgāzu</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attīrīšanas</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iekārta</w:t>
            </w:r>
            <w:proofErr w:type="spellEnd"/>
            <w:r w:rsidRPr="006B0EEC">
              <w:rPr>
                <w:rFonts w:ascii="Times New Roman" w:hAnsi="Times New Roman" w:cs="Times New Roman"/>
                <w:color w:val="000000" w:themeColor="text1"/>
                <w:szCs w:val="18"/>
              </w:rPr>
              <w:t xml:space="preserve"> nav </w:t>
            </w:r>
            <w:proofErr w:type="spellStart"/>
            <w:r w:rsidRPr="006B0EEC">
              <w:rPr>
                <w:rFonts w:ascii="Times New Roman" w:hAnsi="Times New Roman" w:cs="Times New Roman"/>
                <w:color w:val="000000" w:themeColor="text1"/>
                <w:szCs w:val="18"/>
              </w:rPr>
              <w:t>šī</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iepirkuma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priekšmeta</w:t>
            </w:r>
            <w:proofErr w:type="spellEnd"/>
            <w:r w:rsidRPr="006B0EEC">
              <w:rPr>
                <w:rFonts w:ascii="Times New Roman" w:hAnsi="Times New Roman" w:cs="Times New Roman"/>
                <w:color w:val="000000" w:themeColor="text1"/>
                <w:szCs w:val="18"/>
              </w:rPr>
              <w:t xml:space="preserve"> </w:t>
            </w:r>
            <w:proofErr w:type="spellStart"/>
            <w:r w:rsidRPr="006B0EEC">
              <w:rPr>
                <w:rFonts w:ascii="Times New Roman" w:hAnsi="Times New Roman" w:cs="Times New Roman"/>
                <w:color w:val="000000" w:themeColor="text1"/>
                <w:szCs w:val="18"/>
              </w:rPr>
              <w:t>sastāvdaļa</w:t>
            </w:r>
            <w:proofErr w:type="spellEnd"/>
            <w:r w:rsidRPr="006B0EEC">
              <w:rPr>
                <w:rFonts w:ascii="Times New Roman" w:hAnsi="Times New Roman" w:cs="Times New Roman"/>
                <w:color w:val="000000" w:themeColor="text1"/>
                <w:szCs w:val="18"/>
              </w:rPr>
              <w:t>.</w:t>
            </w:r>
          </w:p>
        </w:tc>
        <w:tc>
          <w:tcPr>
            <w:tcW w:w="2041" w:type="dxa"/>
          </w:tcPr>
          <w:p w14:paraId="69E68C00" w14:textId="77777777" w:rsidR="00EF41B7" w:rsidRPr="007E5DFF" w:rsidRDefault="00EF41B7">
            <w:pPr>
              <w:rPr>
                <w:rFonts w:ascii="Times New Roman" w:hAnsi="Times New Roman" w:cs="Times New Roman"/>
                <w:color w:val="000000" w:themeColor="text1"/>
              </w:rPr>
            </w:pPr>
          </w:p>
        </w:tc>
      </w:tr>
      <w:tr w:rsidR="0099022A" w:rsidRPr="007E5DFF" w14:paraId="6DF4E9E4" w14:textId="77777777">
        <w:trPr>
          <w:jc w:val="center"/>
        </w:trPr>
        <w:tc>
          <w:tcPr>
            <w:tcW w:w="510" w:type="dxa"/>
          </w:tcPr>
          <w:p w14:paraId="2C168999"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7</w:t>
            </w:r>
          </w:p>
        </w:tc>
        <w:tc>
          <w:tcPr>
            <w:tcW w:w="2268" w:type="dxa"/>
          </w:tcPr>
          <w:p w14:paraId="77A98693"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Automātiskā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tīrīšana</w:t>
            </w:r>
            <w:proofErr w:type="spellEnd"/>
          </w:p>
        </w:tc>
        <w:tc>
          <w:tcPr>
            <w:tcW w:w="4706" w:type="dxa"/>
          </w:tcPr>
          <w:p w14:paraId="3D9CA6FE" w14:textId="77777777" w:rsidR="00EF41B7" w:rsidRPr="007E5DFF" w:rsidRDefault="003B027E"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automātisku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pusautomātisku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mazgāšanas</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piemēram</w:t>
            </w:r>
            <w:proofErr w:type="spellEnd"/>
            <w:r w:rsidRPr="007E5DFF">
              <w:rPr>
                <w:rFonts w:ascii="Times New Roman" w:hAnsi="Times New Roman" w:cs="Times New Roman"/>
                <w:color w:val="000000" w:themeColor="text1"/>
                <w:szCs w:val="18"/>
              </w:rPr>
              <w:t xml:space="preserve">, CIP, putu </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piemērotu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 xml:space="preserve">, kas </w:t>
            </w:r>
            <w:proofErr w:type="spellStart"/>
            <w:r w:rsidRPr="007E5DFF">
              <w:rPr>
                <w:rFonts w:ascii="Times New Roman" w:hAnsi="Times New Roman" w:cs="Times New Roman"/>
                <w:color w:val="000000" w:themeColor="text1"/>
                <w:szCs w:val="18"/>
              </w:rPr>
              <w:t>samazina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manuālo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higiēnisku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iekšējo</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virsmu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tīrīšanu</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ir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piemērots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izmantošanai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pārtikas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ražošanas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vidē</w:t>
            </w:r>
            <w:proofErr w:type="spellEnd"/>
            <w:r w:rsidRPr="007E5DFF">
              <w:rPr>
                <w:rFonts w:ascii="Times New Roman" w:hAnsi="Times New Roman" w:cs="Times New Roman"/>
                <w:color w:val="000000" w:themeColor="text1"/>
                <w:szCs w:val="18"/>
              </w:rPr>
              <w:t xml:space="preserve">. Pretendents </w:t>
            </w:r>
            <w:proofErr w:type="spellStart"/>
            <w:r w:rsidRPr="007E5DFF">
              <w:rPr>
                <w:rFonts w:ascii="Times New Roman" w:hAnsi="Times New Roman" w:cs="Times New Roman"/>
                <w:color w:val="000000" w:themeColor="text1"/>
                <w:szCs w:val="18"/>
              </w:rPr>
              <w:t>tehniskajā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piedāvājumā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apraksta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darbības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principu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izmantojamos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mazgāšanas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līdzekļus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apkopes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prasības</w:t>
            </w:r>
            <w:proofErr w:type="spellEnd"/>
            <w:r w:rsidRPr="007E5DFF">
              <w:rPr>
                <w:rFonts w:ascii="Times New Roman" w:hAnsi="Times New Roman" w:cs="Times New Roman"/>
                <w:color w:val="000000" w:themeColor="text1"/>
                <w:szCs w:val="18"/>
              </w:rPr>
              <w:t>.</w:t>
            </w:r>
          </w:p>
        </w:tc>
        <w:tc>
          <w:tcPr>
            <w:tcW w:w="2041" w:type="dxa"/>
          </w:tcPr>
          <w:p w14:paraId="3DBF4633" w14:textId="77777777" w:rsidR="00EF41B7" w:rsidRPr="007E5DFF" w:rsidRDefault="00EF41B7">
            <w:pPr>
              <w:rPr>
                <w:rFonts w:ascii="Times New Roman" w:hAnsi="Times New Roman" w:cs="Times New Roman"/>
                <w:color w:val="000000" w:themeColor="text1"/>
              </w:rPr>
            </w:pPr>
          </w:p>
        </w:tc>
      </w:tr>
      <w:tr w:rsidR="0099022A" w:rsidRPr="007E5DFF" w14:paraId="3AB18052" w14:textId="77777777">
        <w:trPr>
          <w:jc w:val="center"/>
        </w:trPr>
        <w:tc>
          <w:tcPr>
            <w:tcW w:w="510" w:type="dxa"/>
          </w:tcPr>
          <w:p w14:paraId="67BDC816"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w:t>
            </w:r>
            <w:r w:rsidR="00A067B5" w:rsidRPr="007E5DFF">
              <w:rPr>
                <w:rFonts w:ascii="Times New Roman" w:hAnsi="Times New Roman" w:cs="Times New Roman"/>
                <w:color w:val="000000" w:themeColor="text1"/>
                <w:szCs w:val="18"/>
              </w:rPr>
              <w:t>8</w:t>
            </w:r>
          </w:p>
        </w:tc>
        <w:tc>
          <w:tcPr>
            <w:tcW w:w="2268" w:type="dxa"/>
          </w:tcPr>
          <w:p w14:paraId="76B1E25C"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Ūdens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kanalizācija</w:t>
            </w:r>
            <w:proofErr w:type="spellEnd"/>
          </w:p>
        </w:tc>
        <w:tc>
          <w:tcPr>
            <w:tcW w:w="4706" w:type="dxa"/>
          </w:tcPr>
          <w:p w14:paraId="2145D29E" w14:textId="77777777" w:rsidR="00EF41B7" w:rsidRPr="007E5DFF" w:rsidRDefault="000B7DA5" w:rsidP="006F749A">
            <w:pPr>
              <w:jc w:val="both"/>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 xml:space="preserve">Pretendents </w:t>
            </w:r>
            <w:proofErr w:type="spellStart"/>
            <w:r w:rsidRPr="007E5DFF">
              <w:rPr>
                <w:rFonts w:ascii="Times New Roman" w:hAnsi="Times New Roman" w:cs="Times New Roman"/>
                <w:color w:val="000000" w:themeColor="text1"/>
                <w:szCs w:val="18"/>
              </w:rPr>
              <w:t>norāda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ūdens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notekas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ierīkošanas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prasības</w:t>
            </w:r>
            <w:proofErr w:type="spellEnd"/>
            <w:r w:rsidRPr="007E5DFF">
              <w:rPr>
                <w:rFonts w:ascii="Times New Roman" w:hAnsi="Times New Roman" w:cs="Times New Roman"/>
                <w:color w:val="000000" w:themeColor="text1"/>
                <w:szCs w:val="18"/>
              </w:rPr>
              <w:t xml:space="preserve">, tai </w:t>
            </w:r>
            <w:proofErr w:type="spellStart"/>
            <w:r w:rsidRPr="007E5DFF">
              <w:rPr>
                <w:rFonts w:ascii="Times New Roman" w:hAnsi="Times New Roman" w:cs="Times New Roman"/>
                <w:color w:val="000000" w:themeColor="text1"/>
                <w:szCs w:val="18"/>
              </w:rPr>
              <w:t>skaitā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ūdens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spiedienu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patēriņu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notekas</w:t>
            </w:r>
            <w:proofErr w:type="spellEnd"/>
            <w:r w:rsidRPr="007E5DFF">
              <w:rPr>
                <w:rFonts w:ascii="Times New Roman" w:hAnsi="Times New Roman" w:cs="Times New Roman"/>
                <w:color w:val="000000" w:themeColor="text1"/>
                <w:szCs w:val="18"/>
              </w:rPr>
              <w:t xml:space="preserve"> </w:t>
            </w:r>
            <w:proofErr w:type="spellStart"/>
            <w:r w:rsidR="00EC4098">
              <w:rPr>
                <w:rFonts w:ascii="Times New Roman" w:hAnsi="Times New Roman" w:cs="Times New Roman"/>
                <w:color w:val="000000" w:themeColor="text1"/>
                <w:szCs w:val="18"/>
              </w:rPr>
              <w:t>ierīkošanas</w:t>
            </w:r>
            <w:proofErr w:type="spellEnd"/>
            <w:r w:rsidR="00EC4098">
              <w:rPr>
                <w:rFonts w:ascii="Times New Roman" w:hAnsi="Times New Roman" w:cs="Times New Roman"/>
                <w:color w:val="000000" w:themeColor="text1"/>
                <w:szCs w:val="18"/>
              </w:rPr>
              <w:t xml:space="preserve"> </w:t>
            </w:r>
            <w:proofErr w:type="spellStart"/>
            <w:r w:rsidR="00EC4098">
              <w:rPr>
                <w:rFonts w:ascii="Times New Roman" w:hAnsi="Times New Roman" w:cs="Times New Roman"/>
                <w:color w:val="000000" w:themeColor="text1"/>
                <w:szCs w:val="18"/>
              </w:rPr>
              <w:t>nosacījumus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tīrīšanas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līdzekļu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prasības</w:t>
            </w:r>
            <w:proofErr w:type="spellEnd"/>
            <w:r w:rsidRPr="007E5DFF">
              <w:rPr>
                <w:rFonts w:ascii="Times New Roman" w:hAnsi="Times New Roman" w:cs="Times New Roman"/>
                <w:color w:val="000000" w:themeColor="text1"/>
                <w:szCs w:val="18"/>
              </w:rPr>
              <w:t>.</w:t>
            </w:r>
          </w:p>
        </w:tc>
        <w:tc>
          <w:tcPr>
            <w:tcW w:w="2041" w:type="dxa"/>
          </w:tcPr>
          <w:p w14:paraId="0EADC028" w14:textId="77777777" w:rsidR="00EF41B7" w:rsidRPr="007E5DFF" w:rsidRDefault="00EF41B7">
            <w:pPr>
              <w:rPr>
                <w:rFonts w:ascii="Times New Roman" w:hAnsi="Times New Roman" w:cs="Times New Roman"/>
                <w:color w:val="000000" w:themeColor="text1"/>
              </w:rPr>
            </w:pPr>
          </w:p>
        </w:tc>
      </w:tr>
      <w:tr w:rsidR="0099022A" w:rsidRPr="007E5DFF" w14:paraId="0703E3FD" w14:textId="77777777">
        <w:trPr>
          <w:jc w:val="center"/>
        </w:trPr>
        <w:tc>
          <w:tcPr>
            <w:tcW w:w="510" w:type="dxa"/>
          </w:tcPr>
          <w:p w14:paraId="46948FB2" w14:textId="77777777" w:rsidR="00EF41B7" w:rsidRPr="007E5DFF" w:rsidRDefault="00A067B5">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19</w:t>
            </w:r>
          </w:p>
        </w:tc>
        <w:tc>
          <w:tcPr>
            <w:tcW w:w="2268" w:type="dxa"/>
          </w:tcPr>
          <w:p w14:paraId="4C598B8F"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Energoefektivitāte</w:t>
            </w:r>
            <w:proofErr w:type="spellEnd"/>
          </w:p>
        </w:tc>
        <w:tc>
          <w:tcPr>
            <w:tcW w:w="4706" w:type="dxa"/>
          </w:tcPr>
          <w:p w14:paraId="224BDC5F" w14:textId="77777777" w:rsidR="00EF41B7" w:rsidRPr="007E5DFF" w:rsidRDefault="000B7DA5"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Kamerai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jābūt</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aprīkotai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ar</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efektīvu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siltumizolāciju</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energoefektīvu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siltuma</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enerģijas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izmantošanas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risinājumu</w:t>
            </w:r>
            <w:proofErr w:type="spellEnd"/>
            <w:r w:rsidRPr="007E5DFF">
              <w:rPr>
                <w:rFonts w:ascii="Times New Roman" w:hAnsi="Times New Roman" w:cs="Times New Roman"/>
                <w:color w:val="000000" w:themeColor="text1"/>
                <w:szCs w:val="18"/>
              </w:rPr>
              <w:t xml:space="preserve">, kas </w:t>
            </w:r>
            <w:proofErr w:type="spellStart"/>
            <w:r w:rsidRPr="007E5DFF">
              <w:rPr>
                <w:rFonts w:ascii="Times New Roman" w:hAnsi="Times New Roman" w:cs="Times New Roman"/>
                <w:color w:val="000000" w:themeColor="text1"/>
                <w:szCs w:val="18"/>
              </w:rPr>
              <w:t>samazina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siltuma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zudumus</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stabilu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temperatūras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režīmu</w:t>
            </w:r>
            <w:proofErr w:type="spellEnd"/>
            <w:r w:rsidRPr="007E5DFF">
              <w:rPr>
                <w:rFonts w:ascii="Times New Roman" w:hAnsi="Times New Roman" w:cs="Times New Roman"/>
                <w:color w:val="000000" w:themeColor="text1"/>
                <w:szCs w:val="18"/>
              </w:rPr>
              <w:t xml:space="preserve">. Pretendents </w:t>
            </w:r>
            <w:proofErr w:type="spellStart"/>
            <w:r w:rsidRPr="007E5DFF">
              <w:rPr>
                <w:rFonts w:ascii="Times New Roman" w:hAnsi="Times New Roman" w:cs="Times New Roman"/>
                <w:color w:val="000000" w:themeColor="text1"/>
                <w:szCs w:val="18"/>
              </w:rPr>
              <w:t>norāda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enerģijas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patēriņa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jaudas</w:t>
            </w:r>
            <w:proofErr w:type="spellEnd"/>
            <w:r w:rsidRPr="007E5DFF">
              <w:rPr>
                <w:rFonts w:ascii="Times New Roman" w:hAnsi="Times New Roman" w:cs="Times New Roman"/>
                <w:color w:val="000000" w:themeColor="text1"/>
                <w:szCs w:val="18"/>
              </w:rPr>
              <w:t xml:space="preserve"> un/</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siltuma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jaudas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datus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piedāvātajam</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risinājumam</w:t>
            </w:r>
            <w:proofErr w:type="spellEnd"/>
            <w:r w:rsidRPr="007E5DFF">
              <w:rPr>
                <w:rFonts w:ascii="Times New Roman" w:hAnsi="Times New Roman" w:cs="Times New Roman"/>
                <w:color w:val="000000" w:themeColor="text1"/>
                <w:szCs w:val="18"/>
              </w:rPr>
              <w:t>.</w:t>
            </w:r>
          </w:p>
        </w:tc>
        <w:tc>
          <w:tcPr>
            <w:tcW w:w="2041" w:type="dxa"/>
          </w:tcPr>
          <w:p w14:paraId="5351DFCF" w14:textId="77777777" w:rsidR="00EF41B7" w:rsidRPr="007E5DFF" w:rsidRDefault="00EF41B7">
            <w:pPr>
              <w:rPr>
                <w:rFonts w:ascii="Times New Roman" w:hAnsi="Times New Roman" w:cs="Times New Roman"/>
                <w:color w:val="000000" w:themeColor="text1"/>
              </w:rPr>
            </w:pPr>
          </w:p>
        </w:tc>
      </w:tr>
      <w:tr w:rsidR="0099022A" w:rsidRPr="007E5DFF" w14:paraId="3D225BD5" w14:textId="77777777">
        <w:trPr>
          <w:jc w:val="center"/>
        </w:trPr>
        <w:tc>
          <w:tcPr>
            <w:tcW w:w="510" w:type="dxa"/>
          </w:tcPr>
          <w:p w14:paraId="3B4E27F1" w14:textId="77777777" w:rsidR="00EF41B7" w:rsidRPr="007E5DFF" w:rsidRDefault="00A067B5">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20</w:t>
            </w:r>
          </w:p>
        </w:tc>
        <w:tc>
          <w:tcPr>
            <w:tcW w:w="2268" w:type="dxa"/>
          </w:tcPr>
          <w:p w14:paraId="405F29E2"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Drošība</w:t>
            </w:r>
            <w:proofErr w:type="spellEnd"/>
          </w:p>
        </w:tc>
        <w:tc>
          <w:tcPr>
            <w:tcW w:w="4706" w:type="dxa"/>
          </w:tcPr>
          <w:p w14:paraId="1DD69B12" w14:textId="77777777" w:rsidR="00EF41B7" w:rsidRPr="007E5DFF" w:rsidRDefault="000B7DA5"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avārijas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apturēšanas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funkcija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durvju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bloķēšanas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līdzvērtīgs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pārkaršanas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aizsardzība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elektrodrošības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aizsardzības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risinājumi</w:t>
            </w:r>
            <w:proofErr w:type="spellEnd"/>
            <w:r w:rsidRPr="007E5DFF">
              <w:rPr>
                <w:rFonts w:ascii="Times New Roman" w:hAnsi="Times New Roman" w:cs="Times New Roman"/>
                <w:color w:val="000000" w:themeColor="text1"/>
                <w:szCs w:val="18"/>
              </w:rPr>
              <w:t xml:space="preserve">. Ja </w:t>
            </w:r>
            <w:proofErr w:type="spellStart"/>
            <w:r w:rsidRPr="007E5DFF">
              <w:rPr>
                <w:rFonts w:ascii="Times New Roman" w:hAnsi="Times New Roman" w:cs="Times New Roman"/>
                <w:color w:val="000000" w:themeColor="text1"/>
                <w:szCs w:val="18"/>
              </w:rPr>
              <w:t>tiek</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piedāvāta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gāzes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apsilde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jānodrošina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attiecināmās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gāzes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aizsardzības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sistēmas</w:t>
            </w:r>
            <w:proofErr w:type="spellEnd"/>
            <w:r w:rsidRPr="007E5DFF">
              <w:rPr>
                <w:rFonts w:ascii="Times New Roman" w:hAnsi="Times New Roman" w:cs="Times New Roman"/>
                <w:color w:val="000000" w:themeColor="text1"/>
                <w:szCs w:val="18"/>
              </w:rPr>
              <w:t xml:space="preserve">, tai </w:t>
            </w:r>
            <w:proofErr w:type="spellStart"/>
            <w:r w:rsidRPr="007E5DFF">
              <w:rPr>
                <w:rFonts w:ascii="Times New Roman" w:hAnsi="Times New Roman" w:cs="Times New Roman"/>
                <w:color w:val="000000" w:themeColor="text1"/>
                <w:szCs w:val="18"/>
              </w:rPr>
              <w:t>skaitā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liesmas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kontrole</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gāzes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padeves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drošības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noslēgšana</w:t>
            </w:r>
            <w:proofErr w:type="spellEnd"/>
            <w:r w:rsidRPr="007E5DFF">
              <w:rPr>
                <w:rFonts w:ascii="Times New Roman" w:hAnsi="Times New Roman" w:cs="Times New Roman"/>
                <w:color w:val="000000" w:themeColor="text1"/>
                <w:szCs w:val="18"/>
              </w:rPr>
              <w:t>.</w:t>
            </w:r>
          </w:p>
        </w:tc>
        <w:tc>
          <w:tcPr>
            <w:tcW w:w="2041" w:type="dxa"/>
          </w:tcPr>
          <w:p w14:paraId="4D07BE75" w14:textId="77777777" w:rsidR="00EF41B7" w:rsidRPr="007E5DFF" w:rsidRDefault="00EF41B7">
            <w:pPr>
              <w:rPr>
                <w:rFonts w:ascii="Times New Roman" w:hAnsi="Times New Roman" w:cs="Times New Roman"/>
                <w:color w:val="000000" w:themeColor="text1"/>
              </w:rPr>
            </w:pPr>
          </w:p>
        </w:tc>
      </w:tr>
      <w:tr w:rsidR="0099022A" w:rsidRPr="006F749A" w14:paraId="43F18919" w14:textId="77777777">
        <w:trPr>
          <w:jc w:val="center"/>
        </w:trPr>
        <w:tc>
          <w:tcPr>
            <w:tcW w:w="510" w:type="dxa"/>
          </w:tcPr>
          <w:p w14:paraId="6A29BF3C" w14:textId="77777777" w:rsidR="00EF41B7" w:rsidRPr="007E5DFF" w:rsidRDefault="00000000">
            <w:pPr>
              <w:rPr>
                <w:rFonts w:ascii="Times New Roman" w:hAnsi="Times New Roman" w:cs="Times New Roman"/>
                <w:color w:val="000000" w:themeColor="text1"/>
                <w:szCs w:val="18"/>
              </w:rPr>
            </w:pPr>
            <w:r w:rsidRPr="007E5DFF">
              <w:rPr>
                <w:rFonts w:ascii="Times New Roman" w:hAnsi="Times New Roman" w:cs="Times New Roman"/>
                <w:color w:val="000000" w:themeColor="text1"/>
                <w:szCs w:val="18"/>
              </w:rPr>
              <w:t>2</w:t>
            </w:r>
            <w:r w:rsidR="00A067B5" w:rsidRPr="007E5DFF">
              <w:rPr>
                <w:rFonts w:ascii="Times New Roman" w:hAnsi="Times New Roman" w:cs="Times New Roman"/>
                <w:color w:val="000000" w:themeColor="text1"/>
                <w:szCs w:val="18"/>
              </w:rPr>
              <w:t>1</w:t>
            </w:r>
          </w:p>
        </w:tc>
        <w:tc>
          <w:tcPr>
            <w:tcW w:w="2268" w:type="dxa"/>
          </w:tcPr>
          <w:p w14:paraId="5E9A5E3A" w14:textId="77777777" w:rsidR="00EF41B7" w:rsidRPr="007E5DFF" w:rsidRDefault="00000000">
            <w:pPr>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Komplektācija</w:t>
            </w:r>
            <w:proofErr w:type="spellEnd"/>
          </w:p>
        </w:tc>
        <w:tc>
          <w:tcPr>
            <w:tcW w:w="4706" w:type="dxa"/>
          </w:tcPr>
          <w:p w14:paraId="631DB375" w14:textId="77777777" w:rsidR="00EF41B7" w:rsidRPr="007E5DFF" w:rsidRDefault="000B7DA5" w:rsidP="006F749A">
            <w:pPr>
              <w:jc w:val="both"/>
              <w:rPr>
                <w:rFonts w:ascii="Times New Roman" w:hAnsi="Times New Roman" w:cs="Times New Roman"/>
                <w:color w:val="000000" w:themeColor="text1"/>
                <w:szCs w:val="18"/>
              </w:rPr>
            </w:pPr>
            <w:proofErr w:type="spellStart"/>
            <w:r w:rsidRPr="007E5DFF">
              <w:rPr>
                <w:rFonts w:ascii="Times New Roman" w:hAnsi="Times New Roman" w:cs="Times New Roman"/>
                <w:color w:val="000000" w:themeColor="text1"/>
                <w:szCs w:val="18"/>
              </w:rPr>
              <w:t>Piegādē</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jāiekļauj</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termiskās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apstrādes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sildīšanas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vadības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ģenerēšanas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sistēma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dūmu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tvaika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kondensāta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procesa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gaisa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novadīšanai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nepieciešamie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kameras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vismaz</w:t>
            </w:r>
            <w:proofErr w:type="spellEnd"/>
            <w:r w:rsidRPr="007E5DFF">
              <w:rPr>
                <w:rFonts w:ascii="Times New Roman" w:hAnsi="Times New Roman" w:cs="Times New Roman"/>
                <w:color w:val="000000" w:themeColor="text1"/>
                <w:szCs w:val="18"/>
              </w:rPr>
              <w:t xml:space="preserve"> 1 </w:t>
            </w:r>
            <w:proofErr w:type="spellStart"/>
            <w:r w:rsidRPr="007E5DFF">
              <w:rPr>
                <w:rFonts w:ascii="Times New Roman" w:hAnsi="Times New Roman" w:cs="Times New Roman"/>
                <w:color w:val="000000" w:themeColor="text1"/>
                <w:szCs w:val="18"/>
              </w:rPr>
              <w:t>nerūsējošā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tērauda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kūpināšanas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ratiņš</w:t>
            </w:r>
            <w:proofErr w:type="spellEnd"/>
            <w:r w:rsidRPr="007E5DFF">
              <w:rPr>
                <w:rFonts w:ascii="Times New Roman" w:hAnsi="Times New Roman" w:cs="Times New Roman"/>
                <w:color w:val="000000" w:themeColor="text1"/>
                <w:szCs w:val="18"/>
              </w:rPr>
              <w:t>/</w:t>
            </w:r>
            <w:proofErr w:type="spellStart"/>
            <w:r w:rsidRPr="007E5DFF">
              <w:rPr>
                <w:rFonts w:ascii="Times New Roman" w:hAnsi="Times New Roman" w:cs="Times New Roman"/>
                <w:color w:val="000000" w:themeColor="text1"/>
                <w:szCs w:val="18"/>
              </w:rPr>
              <w:t>rāmis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pieslēgumu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komplekts</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uzstādīšanai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nepieciešamie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piederumi</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piegāde</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uzstādīšana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pieslēgšana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ieregulēšana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testēšana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Pasūtītāja</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darbinieku</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apmācība</w:t>
            </w:r>
            <w:proofErr w:type="spellEnd"/>
            <w:r w:rsidRPr="007E5DFF">
              <w:rPr>
                <w:rFonts w:ascii="Times New Roman" w:hAnsi="Times New Roman" w:cs="Times New Roman"/>
                <w:color w:val="000000" w:themeColor="text1"/>
                <w:szCs w:val="18"/>
              </w:rPr>
              <w:t xml:space="preserve"> un </w:t>
            </w:r>
            <w:proofErr w:type="spellStart"/>
            <w:r w:rsidRPr="007E5DFF">
              <w:rPr>
                <w:rFonts w:ascii="Times New Roman" w:hAnsi="Times New Roman" w:cs="Times New Roman"/>
                <w:color w:val="000000" w:themeColor="text1"/>
                <w:szCs w:val="18"/>
              </w:rPr>
              <w:t>tehniskā</w:t>
            </w:r>
            <w:proofErr w:type="spellEnd"/>
            <w:r w:rsidRPr="007E5DFF">
              <w:rPr>
                <w:rFonts w:ascii="Times New Roman" w:hAnsi="Times New Roman" w:cs="Times New Roman"/>
                <w:color w:val="000000" w:themeColor="text1"/>
                <w:szCs w:val="18"/>
              </w:rPr>
              <w:t xml:space="preserve"> </w:t>
            </w:r>
            <w:proofErr w:type="spellStart"/>
            <w:r w:rsidRPr="007E5DFF">
              <w:rPr>
                <w:rFonts w:ascii="Times New Roman" w:hAnsi="Times New Roman" w:cs="Times New Roman"/>
                <w:color w:val="000000" w:themeColor="text1"/>
                <w:szCs w:val="18"/>
              </w:rPr>
              <w:t>dokumentācija</w:t>
            </w:r>
            <w:proofErr w:type="spellEnd"/>
            <w:r w:rsidRPr="007E5DFF">
              <w:rPr>
                <w:rFonts w:ascii="Times New Roman" w:hAnsi="Times New Roman" w:cs="Times New Roman"/>
                <w:color w:val="000000" w:themeColor="text1"/>
                <w:szCs w:val="18"/>
              </w:rPr>
              <w:t>.</w:t>
            </w:r>
          </w:p>
        </w:tc>
        <w:tc>
          <w:tcPr>
            <w:tcW w:w="2041" w:type="dxa"/>
          </w:tcPr>
          <w:p w14:paraId="057A67EC" w14:textId="77777777" w:rsidR="00EF41B7" w:rsidRPr="006F749A" w:rsidRDefault="00EF41B7">
            <w:pPr>
              <w:rPr>
                <w:rFonts w:ascii="Times New Roman" w:hAnsi="Times New Roman" w:cs="Times New Roman"/>
                <w:color w:val="000000" w:themeColor="text1"/>
              </w:rPr>
            </w:pPr>
          </w:p>
        </w:tc>
      </w:tr>
    </w:tbl>
    <w:p w14:paraId="24255F0C" w14:textId="77777777" w:rsidR="00EF41B7" w:rsidRPr="00782E96" w:rsidRDefault="00000000">
      <w:pPr>
        <w:spacing w:before="160" w:after="80"/>
        <w:rPr>
          <w:rFonts w:ascii="Times New Roman" w:hAnsi="Times New Roman" w:cs="Times New Roman"/>
          <w:color w:val="000000" w:themeColor="text1"/>
          <w:sz w:val="24"/>
          <w:szCs w:val="24"/>
        </w:rPr>
      </w:pPr>
      <w:r w:rsidRPr="00782E96">
        <w:rPr>
          <w:rFonts w:ascii="Times New Roman" w:hAnsi="Times New Roman" w:cs="Times New Roman"/>
          <w:b/>
          <w:color w:val="000000" w:themeColor="text1"/>
          <w:sz w:val="24"/>
          <w:szCs w:val="24"/>
        </w:rPr>
        <w:t xml:space="preserve">II. </w:t>
      </w:r>
      <w:proofErr w:type="spellStart"/>
      <w:r w:rsidRPr="00782E96">
        <w:rPr>
          <w:rFonts w:ascii="Times New Roman" w:hAnsi="Times New Roman" w:cs="Times New Roman"/>
          <w:b/>
          <w:color w:val="000000" w:themeColor="text1"/>
          <w:sz w:val="24"/>
          <w:szCs w:val="24"/>
        </w:rPr>
        <w:t>Vispārīgās</w:t>
      </w:r>
      <w:proofErr w:type="spellEnd"/>
      <w:r w:rsidRPr="00782E96">
        <w:rPr>
          <w:rFonts w:ascii="Times New Roman" w:hAnsi="Times New Roman" w:cs="Times New Roman"/>
          <w:b/>
          <w:color w:val="000000" w:themeColor="text1"/>
          <w:sz w:val="24"/>
          <w:szCs w:val="24"/>
        </w:rPr>
        <w:t xml:space="preserve"> </w:t>
      </w:r>
      <w:proofErr w:type="spellStart"/>
      <w:r w:rsidRPr="00782E96">
        <w:rPr>
          <w:rFonts w:ascii="Times New Roman" w:hAnsi="Times New Roman" w:cs="Times New Roman"/>
          <w:b/>
          <w:color w:val="000000" w:themeColor="text1"/>
          <w:sz w:val="24"/>
          <w:szCs w:val="24"/>
        </w:rPr>
        <w:t>prasības</w:t>
      </w:r>
      <w:proofErr w:type="spellEnd"/>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10"/>
        <w:gridCol w:w="2268"/>
        <w:gridCol w:w="4706"/>
        <w:gridCol w:w="2041"/>
      </w:tblGrid>
      <w:tr w:rsidR="0099022A" w:rsidRPr="006F749A" w14:paraId="455603F5" w14:textId="77777777" w:rsidTr="0099022A">
        <w:trPr>
          <w:tblHeader/>
          <w:jc w:val="center"/>
        </w:trPr>
        <w:tc>
          <w:tcPr>
            <w:tcW w:w="510" w:type="dxa"/>
            <w:shd w:val="clear" w:color="auto" w:fill="D6E3BC" w:themeFill="accent3" w:themeFillTint="66"/>
          </w:tcPr>
          <w:p w14:paraId="48BC1677"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b/>
                <w:color w:val="000000" w:themeColor="text1"/>
                <w:szCs w:val="18"/>
              </w:rPr>
              <w:t>Nr.</w:t>
            </w:r>
          </w:p>
        </w:tc>
        <w:tc>
          <w:tcPr>
            <w:tcW w:w="2268" w:type="dxa"/>
            <w:shd w:val="clear" w:color="auto" w:fill="D6E3BC" w:themeFill="accent3" w:themeFillTint="66"/>
          </w:tcPr>
          <w:p w14:paraId="72B6BB87"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b/>
                <w:color w:val="000000" w:themeColor="text1"/>
                <w:szCs w:val="18"/>
              </w:rPr>
              <w:t>Prasība</w:t>
            </w:r>
            <w:proofErr w:type="spellEnd"/>
            <w:r w:rsidRPr="006F749A">
              <w:rPr>
                <w:rFonts w:ascii="Times New Roman" w:hAnsi="Times New Roman" w:cs="Times New Roman"/>
                <w:b/>
                <w:color w:val="000000" w:themeColor="text1"/>
                <w:szCs w:val="18"/>
              </w:rPr>
              <w:t xml:space="preserve"> / </w:t>
            </w:r>
            <w:proofErr w:type="spellStart"/>
            <w:r w:rsidRPr="006F749A">
              <w:rPr>
                <w:rFonts w:ascii="Times New Roman" w:hAnsi="Times New Roman" w:cs="Times New Roman"/>
                <w:b/>
                <w:color w:val="000000" w:themeColor="text1"/>
                <w:szCs w:val="18"/>
              </w:rPr>
              <w:t>parametrs</w:t>
            </w:r>
            <w:proofErr w:type="spellEnd"/>
          </w:p>
        </w:tc>
        <w:tc>
          <w:tcPr>
            <w:tcW w:w="4706" w:type="dxa"/>
            <w:shd w:val="clear" w:color="auto" w:fill="D6E3BC" w:themeFill="accent3" w:themeFillTint="66"/>
          </w:tcPr>
          <w:p w14:paraId="67452440"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b/>
                <w:color w:val="000000" w:themeColor="text1"/>
                <w:szCs w:val="18"/>
              </w:rPr>
              <w:t>Minimālā</w:t>
            </w:r>
            <w:proofErr w:type="spellEnd"/>
            <w:r w:rsidRPr="006F749A">
              <w:rPr>
                <w:rFonts w:ascii="Times New Roman" w:hAnsi="Times New Roman" w:cs="Times New Roman"/>
                <w:b/>
                <w:color w:val="000000" w:themeColor="text1"/>
                <w:szCs w:val="18"/>
              </w:rPr>
              <w:t xml:space="preserve"> </w:t>
            </w:r>
            <w:proofErr w:type="spellStart"/>
            <w:r w:rsidRPr="006F749A">
              <w:rPr>
                <w:rFonts w:ascii="Times New Roman" w:hAnsi="Times New Roman" w:cs="Times New Roman"/>
                <w:b/>
                <w:color w:val="000000" w:themeColor="text1"/>
                <w:szCs w:val="18"/>
              </w:rPr>
              <w:t>prasība</w:t>
            </w:r>
            <w:proofErr w:type="spellEnd"/>
          </w:p>
        </w:tc>
        <w:tc>
          <w:tcPr>
            <w:tcW w:w="2041" w:type="dxa"/>
            <w:shd w:val="clear" w:color="auto" w:fill="D6E3BC" w:themeFill="accent3" w:themeFillTint="66"/>
          </w:tcPr>
          <w:p w14:paraId="628C8EFA" w14:textId="77777777" w:rsidR="00EF41B7" w:rsidRPr="006F749A" w:rsidRDefault="00000000" w:rsidP="00BB70C9">
            <w:pPr>
              <w:jc w:val="center"/>
              <w:rPr>
                <w:rFonts w:ascii="Times New Roman" w:hAnsi="Times New Roman" w:cs="Times New Roman"/>
                <w:color w:val="000000" w:themeColor="text1"/>
                <w:szCs w:val="18"/>
              </w:rPr>
            </w:pPr>
            <w:proofErr w:type="spellStart"/>
            <w:r w:rsidRPr="006F749A">
              <w:rPr>
                <w:rFonts w:ascii="Times New Roman" w:hAnsi="Times New Roman" w:cs="Times New Roman"/>
                <w:b/>
                <w:color w:val="000000" w:themeColor="text1"/>
                <w:szCs w:val="18"/>
              </w:rPr>
              <w:t>Piegādātāja</w:t>
            </w:r>
            <w:proofErr w:type="spellEnd"/>
            <w:r w:rsidRPr="006F749A">
              <w:rPr>
                <w:rFonts w:ascii="Times New Roman" w:hAnsi="Times New Roman" w:cs="Times New Roman"/>
                <w:b/>
                <w:color w:val="000000" w:themeColor="text1"/>
                <w:szCs w:val="18"/>
              </w:rPr>
              <w:t xml:space="preserve"> </w:t>
            </w:r>
            <w:proofErr w:type="spellStart"/>
            <w:r w:rsidRPr="006F749A">
              <w:rPr>
                <w:rFonts w:ascii="Times New Roman" w:hAnsi="Times New Roman" w:cs="Times New Roman"/>
                <w:b/>
                <w:color w:val="000000" w:themeColor="text1"/>
                <w:szCs w:val="18"/>
              </w:rPr>
              <w:t>atzīmes</w:t>
            </w:r>
            <w:proofErr w:type="spellEnd"/>
            <w:r w:rsidRPr="006F749A">
              <w:rPr>
                <w:rFonts w:ascii="Times New Roman" w:hAnsi="Times New Roman" w:cs="Times New Roman"/>
                <w:b/>
                <w:color w:val="000000" w:themeColor="text1"/>
                <w:szCs w:val="18"/>
              </w:rPr>
              <w:t xml:space="preserve"> (</w:t>
            </w:r>
            <w:proofErr w:type="spellStart"/>
            <w:r w:rsidRPr="006F749A">
              <w:rPr>
                <w:rFonts w:ascii="Times New Roman" w:hAnsi="Times New Roman" w:cs="Times New Roman"/>
                <w:b/>
                <w:color w:val="000000" w:themeColor="text1"/>
                <w:szCs w:val="18"/>
              </w:rPr>
              <w:t>aizpilda</w:t>
            </w:r>
            <w:proofErr w:type="spellEnd"/>
            <w:r w:rsidRPr="006F749A">
              <w:rPr>
                <w:rFonts w:ascii="Times New Roman" w:hAnsi="Times New Roman" w:cs="Times New Roman"/>
                <w:b/>
                <w:color w:val="000000" w:themeColor="text1"/>
                <w:szCs w:val="18"/>
              </w:rPr>
              <w:t xml:space="preserve"> pretendents)</w:t>
            </w:r>
          </w:p>
        </w:tc>
      </w:tr>
      <w:tr w:rsidR="0099022A" w:rsidRPr="006F749A" w14:paraId="6754CBE1" w14:textId="77777777">
        <w:trPr>
          <w:jc w:val="center"/>
        </w:trPr>
        <w:tc>
          <w:tcPr>
            <w:tcW w:w="510" w:type="dxa"/>
          </w:tcPr>
          <w:p w14:paraId="0FE2A081"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1</w:t>
            </w:r>
          </w:p>
        </w:tc>
        <w:tc>
          <w:tcPr>
            <w:tcW w:w="2268" w:type="dxa"/>
          </w:tcPr>
          <w:p w14:paraId="043427D2" w14:textId="77777777" w:rsidR="00EF41B7" w:rsidRPr="006F749A" w:rsidRDefault="0099022A">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Iekārtas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stāvoklis</w:t>
            </w:r>
            <w:proofErr w:type="spellEnd"/>
          </w:p>
        </w:tc>
        <w:tc>
          <w:tcPr>
            <w:tcW w:w="4706" w:type="dxa"/>
          </w:tcPr>
          <w:p w14:paraId="5FE8442E"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Iekārtai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tās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aprīkojumam</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sastāvdaļām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jābūt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jaunām</w:t>
            </w:r>
            <w:proofErr w:type="spellEnd"/>
            <w:r w:rsidR="00622602">
              <w:rPr>
                <w:rFonts w:ascii="Times New Roman" w:hAnsi="Times New Roman" w:cs="Times New Roman"/>
                <w:color w:val="000000" w:themeColor="text1"/>
                <w:szCs w:val="18"/>
              </w:rPr>
              <w:t xml:space="preserve"> un</w:t>
            </w: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nelietotām</w:t>
            </w:r>
            <w:proofErr w:type="spellEnd"/>
            <w:r w:rsidR="00622602">
              <w:rPr>
                <w:rFonts w:ascii="Times New Roman" w:hAnsi="Times New Roman" w:cs="Times New Roman"/>
                <w:color w:val="000000" w:themeColor="text1"/>
                <w:szCs w:val="18"/>
              </w:rPr>
              <w:t>.</w:t>
            </w:r>
          </w:p>
        </w:tc>
        <w:tc>
          <w:tcPr>
            <w:tcW w:w="2041" w:type="dxa"/>
          </w:tcPr>
          <w:p w14:paraId="6C8C8EF2" w14:textId="77777777" w:rsidR="00EF41B7" w:rsidRPr="006F749A" w:rsidRDefault="00EF41B7">
            <w:pPr>
              <w:rPr>
                <w:rFonts w:ascii="Times New Roman" w:hAnsi="Times New Roman" w:cs="Times New Roman"/>
                <w:color w:val="000000" w:themeColor="text1"/>
                <w:szCs w:val="18"/>
              </w:rPr>
            </w:pPr>
          </w:p>
        </w:tc>
      </w:tr>
      <w:tr w:rsidR="0099022A" w:rsidRPr="006F749A" w14:paraId="003719ED" w14:textId="77777777">
        <w:trPr>
          <w:jc w:val="center"/>
        </w:trPr>
        <w:tc>
          <w:tcPr>
            <w:tcW w:w="510" w:type="dxa"/>
          </w:tcPr>
          <w:p w14:paraId="3B1E5B38"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2</w:t>
            </w:r>
          </w:p>
        </w:tc>
        <w:tc>
          <w:tcPr>
            <w:tcW w:w="2268" w:type="dxa"/>
          </w:tcPr>
          <w:p w14:paraId="169E3D13"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Pārtikas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higiēna</w:t>
            </w:r>
            <w:proofErr w:type="spellEnd"/>
          </w:p>
        </w:tc>
        <w:tc>
          <w:tcPr>
            <w:tcW w:w="4706" w:type="dxa"/>
          </w:tcPr>
          <w:p w14:paraId="4F99D18D"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Iekārtai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jābūt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piemērotai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izmantošanai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pārtikas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ražošanā</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gaļas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produktu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apstrādē</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nodrošinot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mazgājamas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dezinficējamas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korozijizturīgas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virsmas</w:t>
            </w:r>
            <w:proofErr w:type="spellEnd"/>
            <w:r w:rsidRPr="006F749A">
              <w:rPr>
                <w:rFonts w:ascii="Times New Roman" w:hAnsi="Times New Roman" w:cs="Times New Roman"/>
                <w:color w:val="000000" w:themeColor="text1"/>
                <w:szCs w:val="18"/>
              </w:rPr>
              <w:t>.</w:t>
            </w:r>
          </w:p>
        </w:tc>
        <w:tc>
          <w:tcPr>
            <w:tcW w:w="2041" w:type="dxa"/>
          </w:tcPr>
          <w:p w14:paraId="5B08EB48" w14:textId="77777777" w:rsidR="00EF41B7" w:rsidRPr="006F749A" w:rsidRDefault="00EF41B7">
            <w:pPr>
              <w:rPr>
                <w:rFonts w:ascii="Times New Roman" w:hAnsi="Times New Roman" w:cs="Times New Roman"/>
                <w:color w:val="000000" w:themeColor="text1"/>
                <w:szCs w:val="18"/>
              </w:rPr>
            </w:pPr>
          </w:p>
        </w:tc>
      </w:tr>
      <w:tr w:rsidR="0099022A" w:rsidRPr="006F749A" w14:paraId="7DDA6374" w14:textId="77777777">
        <w:trPr>
          <w:jc w:val="center"/>
        </w:trPr>
        <w:tc>
          <w:tcPr>
            <w:tcW w:w="510" w:type="dxa"/>
          </w:tcPr>
          <w:p w14:paraId="5CEA5ABC"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3</w:t>
            </w:r>
          </w:p>
        </w:tc>
        <w:tc>
          <w:tcPr>
            <w:tcW w:w="2268" w:type="dxa"/>
          </w:tcPr>
          <w:p w14:paraId="25A7BCA3"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CE un </w:t>
            </w:r>
            <w:proofErr w:type="spellStart"/>
            <w:r w:rsidRPr="006F749A">
              <w:rPr>
                <w:rFonts w:ascii="Times New Roman" w:hAnsi="Times New Roman" w:cs="Times New Roman"/>
                <w:color w:val="000000" w:themeColor="text1"/>
                <w:szCs w:val="18"/>
              </w:rPr>
              <w:t>atbilstība</w:t>
            </w:r>
            <w:proofErr w:type="spellEnd"/>
          </w:p>
        </w:tc>
        <w:tc>
          <w:tcPr>
            <w:tcW w:w="4706" w:type="dxa"/>
          </w:tcPr>
          <w:p w14:paraId="2EFC6F04"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brīdī</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jānodod</w:t>
            </w:r>
            <w:proofErr w:type="spellEnd"/>
            <w:r w:rsidRPr="006F749A">
              <w:rPr>
                <w:rFonts w:ascii="Times New Roman" w:hAnsi="Times New Roman" w:cs="Times New Roman"/>
                <w:color w:val="000000" w:themeColor="text1"/>
                <w:szCs w:val="18"/>
              </w:rPr>
              <w:t xml:space="preserve"> CE </w:t>
            </w:r>
            <w:proofErr w:type="spellStart"/>
            <w:r w:rsidRPr="006F749A">
              <w:rPr>
                <w:rFonts w:ascii="Times New Roman" w:hAnsi="Times New Roman" w:cs="Times New Roman"/>
                <w:color w:val="000000" w:themeColor="text1"/>
                <w:szCs w:val="18"/>
              </w:rPr>
              <w:t>atbilstības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deklarācija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attiecināmie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iekārtai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sildīšanas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sistēmai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vadībai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dūmu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ģeneratoram</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būtiskajām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komponentēm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ciktāl</w:t>
            </w:r>
            <w:proofErr w:type="spellEnd"/>
            <w:r w:rsidRPr="006F749A">
              <w:rPr>
                <w:rFonts w:ascii="Times New Roman" w:hAnsi="Times New Roman" w:cs="Times New Roman"/>
                <w:color w:val="000000" w:themeColor="text1"/>
                <w:szCs w:val="18"/>
              </w:rPr>
              <w:t xml:space="preserve"> tie </w:t>
            </w:r>
            <w:proofErr w:type="spellStart"/>
            <w:r w:rsidRPr="006F749A">
              <w:rPr>
                <w:rFonts w:ascii="Times New Roman" w:hAnsi="Times New Roman" w:cs="Times New Roman"/>
                <w:color w:val="000000" w:themeColor="text1"/>
                <w:szCs w:val="18"/>
              </w:rPr>
              <w:t>attiecas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konkrēto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komponenti</w:t>
            </w:r>
            <w:proofErr w:type="spellEnd"/>
            <w:r w:rsidRPr="006F749A">
              <w:rPr>
                <w:rFonts w:ascii="Times New Roman" w:hAnsi="Times New Roman" w:cs="Times New Roman"/>
                <w:color w:val="000000" w:themeColor="text1"/>
                <w:szCs w:val="18"/>
              </w:rPr>
              <w:t>.</w:t>
            </w:r>
          </w:p>
        </w:tc>
        <w:tc>
          <w:tcPr>
            <w:tcW w:w="2041" w:type="dxa"/>
          </w:tcPr>
          <w:p w14:paraId="253BAFF7" w14:textId="77777777" w:rsidR="00EF41B7" w:rsidRPr="006F749A" w:rsidRDefault="00EF41B7">
            <w:pPr>
              <w:rPr>
                <w:rFonts w:ascii="Times New Roman" w:hAnsi="Times New Roman" w:cs="Times New Roman"/>
                <w:color w:val="000000" w:themeColor="text1"/>
                <w:szCs w:val="18"/>
              </w:rPr>
            </w:pPr>
          </w:p>
        </w:tc>
      </w:tr>
      <w:tr w:rsidR="0099022A" w:rsidRPr="006F749A" w14:paraId="65E1F7BE" w14:textId="77777777">
        <w:trPr>
          <w:jc w:val="center"/>
        </w:trPr>
        <w:tc>
          <w:tcPr>
            <w:tcW w:w="510" w:type="dxa"/>
          </w:tcPr>
          <w:p w14:paraId="3E265958"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4</w:t>
            </w:r>
          </w:p>
        </w:tc>
        <w:tc>
          <w:tcPr>
            <w:tcW w:w="2268" w:type="dxa"/>
          </w:tcPr>
          <w:p w14:paraId="603E56B7"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Dokumentācija</w:t>
            </w:r>
            <w:proofErr w:type="spellEnd"/>
          </w:p>
        </w:tc>
        <w:tc>
          <w:tcPr>
            <w:tcW w:w="4706" w:type="dxa"/>
          </w:tcPr>
          <w:p w14:paraId="52918AD6"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Jānodod</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lietošanas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instrukcija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drošības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instrukcija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tīrīšanas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apkopes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instrukcija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elektro</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gāzes</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ūdens</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ventilācijas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shēmas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rezerves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daļu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saraksts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tehniskā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dokumentācija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latviešu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angļu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valodā</w:t>
            </w:r>
            <w:proofErr w:type="spellEnd"/>
            <w:r w:rsidRPr="006F749A">
              <w:rPr>
                <w:rFonts w:ascii="Times New Roman" w:hAnsi="Times New Roman" w:cs="Times New Roman"/>
                <w:color w:val="000000" w:themeColor="text1"/>
                <w:szCs w:val="18"/>
              </w:rPr>
              <w:t>.</w:t>
            </w:r>
          </w:p>
        </w:tc>
        <w:tc>
          <w:tcPr>
            <w:tcW w:w="2041" w:type="dxa"/>
          </w:tcPr>
          <w:p w14:paraId="34882436" w14:textId="77777777" w:rsidR="00EF41B7" w:rsidRPr="006F749A" w:rsidRDefault="00EF41B7">
            <w:pPr>
              <w:rPr>
                <w:rFonts w:ascii="Times New Roman" w:hAnsi="Times New Roman" w:cs="Times New Roman"/>
                <w:color w:val="000000" w:themeColor="text1"/>
                <w:szCs w:val="18"/>
              </w:rPr>
            </w:pPr>
          </w:p>
        </w:tc>
      </w:tr>
      <w:tr w:rsidR="0099022A" w:rsidRPr="006F749A" w14:paraId="55091A71" w14:textId="77777777">
        <w:trPr>
          <w:jc w:val="center"/>
        </w:trPr>
        <w:tc>
          <w:tcPr>
            <w:tcW w:w="510" w:type="dxa"/>
          </w:tcPr>
          <w:p w14:paraId="28EA22D8"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5</w:t>
            </w:r>
          </w:p>
        </w:tc>
        <w:tc>
          <w:tcPr>
            <w:tcW w:w="2268" w:type="dxa"/>
          </w:tcPr>
          <w:p w14:paraId="394784BF"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Piegāde</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uzstādīšana</w:t>
            </w:r>
            <w:proofErr w:type="spellEnd"/>
          </w:p>
        </w:tc>
        <w:tc>
          <w:tcPr>
            <w:tcW w:w="4706" w:type="dxa"/>
          </w:tcPr>
          <w:p w14:paraId="07BC69C8"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Cenā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jāiekļauj</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norādīto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vietu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novietošana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montāža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ieregulēšana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testēšana</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nodošana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ekspluatācijā</w:t>
            </w:r>
            <w:proofErr w:type="spellEnd"/>
            <w:r w:rsidRPr="006F749A">
              <w:rPr>
                <w:rFonts w:ascii="Times New Roman" w:hAnsi="Times New Roman" w:cs="Times New Roman"/>
                <w:color w:val="000000" w:themeColor="text1"/>
                <w:szCs w:val="18"/>
              </w:rPr>
              <w:t>.</w:t>
            </w:r>
          </w:p>
        </w:tc>
        <w:tc>
          <w:tcPr>
            <w:tcW w:w="2041" w:type="dxa"/>
          </w:tcPr>
          <w:p w14:paraId="6232E1B0" w14:textId="77777777" w:rsidR="00EF41B7" w:rsidRPr="006F749A" w:rsidRDefault="00EF41B7">
            <w:pPr>
              <w:rPr>
                <w:rFonts w:ascii="Times New Roman" w:hAnsi="Times New Roman" w:cs="Times New Roman"/>
                <w:color w:val="000000" w:themeColor="text1"/>
                <w:szCs w:val="18"/>
              </w:rPr>
            </w:pPr>
          </w:p>
        </w:tc>
      </w:tr>
      <w:tr w:rsidR="0099022A" w:rsidRPr="006F749A" w14:paraId="0C48F6B4" w14:textId="77777777">
        <w:trPr>
          <w:jc w:val="center"/>
        </w:trPr>
        <w:tc>
          <w:tcPr>
            <w:tcW w:w="510" w:type="dxa"/>
          </w:tcPr>
          <w:p w14:paraId="59484468"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lastRenderedPageBreak/>
              <w:t>6</w:t>
            </w:r>
          </w:p>
        </w:tc>
        <w:tc>
          <w:tcPr>
            <w:tcW w:w="2268" w:type="dxa"/>
          </w:tcPr>
          <w:p w14:paraId="44751E13"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Apmācība</w:t>
            </w:r>
            <w:proofErr w:type="spellEnd"/>
          </w:p>
        </w:tc>
        <w:tc>
          <w:tcPr>
            <w:tcW w:w="4706" w:type="dxa"/>
          </w:tcPr>
          <w:p w14:paraId="5C0FA601"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Cenā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jāiekļauj</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vismaz</w:t>
            </w:r>
            <w:proofErr w:type="spellEnd"/>
            <w:r w:rsidRPr="006F749A">
              <w:rPr>
                <w:rFonts w:ascii="Times New Roman" w:hAnsi="Times New Roman" w:cs="Times New Roman"/>
                <w:color w:val="000000" w:themeColor="text1"/>
                <w:szCs w:val="18"/>
              </w:rPr>
              <w:t xml:space="preserve"> 3 </w:t>
            </w:r>
            <w:proofErr w:type="spellStart"/>
            <w:r w:rsidRPr="006F749A">
              <w:rPr>
                <w:rFonts w:ascii="Times New Roman" w:hAnsi="Times New Roman" w:cs="Times New Roman"/>
                <w:color w:val="000000" w:themeColor="text1"/>
                <w:szCs w:val="18"/>
              </w:rPr>
              <w:t>Pasūtītāja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darbinieku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apmācība</w:t>
            </w:r>
            <w:proofErr w:type="spellEnd"/>
            <w:r w:rsidRPr="006F749A">
              <w:rPr>
                <w:rFonts w:ascii="Times New Roman" w:hAnsi="Times New Roman" w:cs="Times New Roman"/>
                <w:color w:val="000000" w:themeColor="text1"/>
                <w:szCs w:val="18"/>
              </w:rPr>
              <w:t xml:space="preserve"> par </w:t>
            </w:r>
            <w:proofErr w:type="spellStart"/>
            <w:r w:rsidRPr="006F749A">
              <w:rPr>
                <w:rFonts w:ascii="Times New Roman" w:hAnsi="Times New Roman" w:cs="Times New Roman"/>
                <w:color w:val="000000" w:themeColor="text1"/>
                <w:szCs w:val="18"/>
              </w:rPr>
              <w:t>kameras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ekspluatāciju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programmēšanu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tīrīšanu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ikdienas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apkopi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drošību</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rīcību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traucējumu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gadījumā</w:t>
            </w:r>
            <w:proofErr w:type="spellEnd"/>
            <w:r w:rsidRPr="006F749A">
              <w:rPr>
                <w:rFonts w:ascii="Times New Roman" w:hAnsi="Times New Roman" w:cs="Times New Roman"/>
                <w:color w:val="000000" w:themeColor="text1"/>
                <w:szCs w:val="18"/>
              </w:rPr>
              <w:t>.</w:t>
            </w:r>
          </w:p>
        </w:tc>
        <w:tc>
          <w:tcPr>
            <w:tcW w:w="2041" w:type="dxa"/>
          </w:tcPr>
          <w:p w14:paraId="5F604BCE" w14:textId="77777777" w:rsidR="00EF41B7" w:rsidRPr="006F749A" w:rsidRDefault="00EF41B7">
            <w:pPr>
              <w:rPr>
                <w:rFonts w:ascii="Times New Roman" w:hAnsi="Times New Roman" w:cs="Times New Roman"/>
                <w:color w:val="000000" w:themeColor="text1"/>
                <w:szCs w:val="18"/>
              </w:rPr>
            </w:pPr>
          </w:p>
        </w:tc>
      </w:tr>
      <w:tr w:rsidR="0099022A" w:rsidRPr="006F749A" w14:paraId="6A33C640" w14:textId="77777777">
        <w:trPr>
          <w:jc w:val="center"/>
        </w:trPr>
        <w:tc>
          <w:tcPr>
            <w:tcW w:w="510" w:type="dxa"/>
          </w:tcPr>
          <w:p w14:paraId="662D1B33"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7</w:t>
            </w:r>
          </w:p>
        </w:tc>
        <w:tc>
          <w:tcPr>
            <w:tcW w:w="2268" w:type="dxa"/>
          </w:tcPr>
          <w:p w14:paraId="6B795C20"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Garantija</w:t>
            </w:r>
            <w:proofErr w:type="spellEnd"/>
          </w:p>
        </w:tc>
        <w:tc>
          <w:tcPr>
            <w:tcW w:w="4706" w:type="dxa"/>
          </w:tcPr>
          <w:p w14:paraId="29D02758" w14:textId="77777777" w:rsidR="00EF41B7" w:rsidRPr="006F749A" w:rsidRDefault="00000000" w:rsidP="000E1653">
            <w:pPr>
              <w:jc w:val="both"/>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Garantijas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termiņš</w:t>
            </w:r>
            <w:proofErr w:type="spellEnd"/>
            <w:r w:rsidRPr="006F749A">
              <w:rPr>
                <w:rFonts w:ascii="Times New Roman" w:hAnsi="Times New Roman" w:cs="Times New Roman"/>
                <w:color w:val="000000" w:themeColor="text1"/>
                <w:szCs w:val="18"/>
              </w:rPr>
              <w:t xml:space="preserve"> ne </w:t>
            </w:r>
            <w:proofErr w:type="spellStart"/>
            <w:r w:rsidRPr="006F749A">
              <w:rPr>
                <w:rFonts w:ascii="Times New Roman" w:hAnsi="Times New Roman" w:cs="Times New Roman"/>
                <w:color w:val="000000" w:themeColor="text1"/>
                <w:szCs w:val="18"/>
              </w:rPr>
              <w:t>mazāks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kā</w:t>
            </w:r>
            <w:proofErr w:type="spellEnd"/>
            <w:r w:rsidRPr="006F749A">
              <w:rPr>
                <w:rFonts w:ascii="Times New Roman" w:hAnsi="Times New Roman" w:cs="Times New Roman"/>
                <w:color w:val="000000" w:themeColor="text1"/>
                <w:szCs w:val="18"/>
              </w:rPr>
              <w:t xml:space="preserve"> 24 </w:t>
            </w:r>
            <w:proofErr w:type="spellStart"/>
            <w:r w:rsidRPr="006F749A">
              <w:rPr>
                <w:rFonts w:ascii="Times New Roman" w:hAnsi="Times New Roman" w:cs="Times New Roman"/>
                <w:color w:val="000000" w:themeColor="text1"/>
                <w:szCs w:val="18"/>
              </w:rPr>
              <w:t>mēneši</w:t>
            </w:r>
            <w:proofErr w:type="spellEnd"/>
            <w:r w:rsidRPr="006F749A">
              <w:rPr>
                <w:rFonts w:ascii="Times New Roman" w:hAnsi="Times New Roman" w:cs="Times New Roman"/>
                <w:color w:val="000000" w:themeColor="text1"/>
                <w:szCs w:val="18"/>
              </w:rPr>
              <w:t xml:space="preserve"> no </w:t>
            </w:r>
            <w:proofErr w:type="spellStart"/>
            <w:r w:rsidRPr="006F749A">
              <w:rPr>
                <w:rFonts w:ascii="Times New Roman" w:hAnsi="Times New Roman" w:cs="Times New Roman"/>
                <w:color w:val="000000" w:themeColor="text1"/>
                <w:szCs w:val="18"/>
              </w:rPr>
              <w:t>pieņemšanas-nodošanas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akta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parakstīšanas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dienas</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iekārta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tiek</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ekspluatēta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atbilstoši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norādījumiem</w:t>
            </w:r>
            <w:proofErr w:type="spellEnd"/>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drīkst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garāku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garantiju</w:t>
            </w:r>
            <w:proofErr w:type="spellEnd"/>
            <w:r w:rsidRPr="006F749A">
              <w:rPr>
                <w:rFonts w:ascii="Times New Roman" w:hAnsi="Times New Roman" w:cs="Times New Roman"/>
                <w:color w:val="000000" w:themeColor="text1"/>
                <w:szCs w:val="18"/>
              </w:rPr>
              <w:t>.</w:t>
            </w:r>
          </w:p>
        </w:tc>
        <w:tc>
          <w:tcPr>
            <w:tcW w:w="2041" w:type="dxa"/>
          </w:tcPr>
          <w:p w14:paraId="31822E37" w14:textId="77777777" w:rsidR="00EF41B7" w:rsidRPr="006F749A" w:rsidRDefault="00EF41B7">
            <w:pPr>
              <w:rPr>
                <w:rFonts w:ascii="Times New Roman" w:hAnsi="Times New Roman" w:cs="Times New Roman"/>
                <w:color w:val="000000" w:themeColor="text1"/>
                <w:szCs w:val="18"/>
              </w:rPr>
            </w:pPr>
          </w:p>
        </w:tc>
      </w:tr>
      <w:tr w:rsidR="0099022A" w:rsidRPr="006F749A" w14:paraId="60DB52DE" w14:textId="77777777">
        <w:trPr>
          <w:jc w:val="center"/>
        </w:trPr>
        <w:tc>
          <w:tcPr>
            <w:tcW w:w="510" w:type="dxa"/>
          </w:tcPr>
          <w:p w14:paraId="5F497005"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8</w:t>
            </w:r>
          </w:p>
        </w:tc>
        <w:tc>
          <w:tcPr>
            <w:tcW w:w="2268" w:type="dxa"/>
          </w:tcPr>
          <w:p w14:paraId="1F5B69CD"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Serviss</w:t>
            </w:r>
          </w:p>
        </w:tc>
        <w:tc>
          <w:tcPr>
            <w:tcW w:w="4706" w:type="dxa"/>
          </w:tcPr>
          <w:p w14:paraId="10F6AC3A" w14:textId="77777777" w:rsidR="00EF41B7" w:rsidRPr="006F749A" w:rsidRDefault="00000000" w:rsidP="000E1653">
            <w:pPr>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Pretendents </w:t>
            </w:r>
            <w:proofErr w:type="spellStart"/>
            <w:r w:rsidRPr="006F749A">
              <w:rPr>
                <w:rFonts w:ascii="Times New Roman" w:hAnsi="Times New Roman" w:cs="Times New Roman"/>
                <w:color w:val="000000" w:themeColor="text1"/>
                <w:szCs w:val="18"/>
              </w:rPr>
              <w:t>norāda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garantijas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pēcgarantijas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servisa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nodrošināšanas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kārtību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reakcijas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laiku</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rezerves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daļu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pieejamības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nosacījumus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Latvijā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ES </w:t>
            </w:r>
            <w:proofErr w:type="spellStart"/>
            <w:r w:rsidRPr="006F749A">
              <w:rPr>
                <w:rFonts w:ascii="Times New Roman" w:hAnsi="Times New Roman" w:cs="Times New Roman"/>
                <w:color w:val="000000" w:themeColor="text1"/>
                <w:szCs w:val="18"/>
              </w:rPr>
              <w:t>teritorijā</w:t>
            </w:r>
            <w:proofErr w:type="spellEnd"/>
            <w:r w:rsidRPr="006F749A">
              <w:rPr>
                <w:rFonts w:ascii="Times New Roman" w:hAnsi="Times New Roman" w:cs="Times New Roman"/>
                <w:color w:val="000000" w:themeColor="text1"/>
                <w:szCs w:val="18"/>
              </w:rPr>
              <w:t>.</w:t>
            </w:r>
          </w:p>
        </w:tc>
        <w:tc>
          <w:tcPr>
            <w:tcW w:w="2041" w:type="dxa"/>
          </w:tcPr>
          <w:p w14:paraId="6239DCDF" w14:textId="77777777" w:rsidR="00EF41B7" w:rsidRPr="006F749A" w:rsidRDefault="00EF41B7">
            <w:pPr>
              <w:rPr>
                <w:rFonts w:ascii="Times New Roman" w:hAnsi="Times New Roman" w:cs="Times New Roman"/>
                <w:color w:val="000000" w:themeColor="text1"/>
                <w:szCs w:val="18"/>
              </w:rPr>
            </w:pPr>
          </w:p>
        </w:tc>
      </w:tr>
      <w:tr w:rsidR="0099022A" w:rsidRPr="006F749A" w14:paraId="73B4AE16" w14:textId="77777777">
        <w:trPr>
          <w:jc w:val="center"/>
        </w:trPr>
        <w:tc>
          <w:tcPr>
            <w:tcW w:w="510" w:type="dxa"/>
          </w:tcPr>
          <w:p w14:paraId="5906F227"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9</w:t>
            </w:r>
          </w:p>
        </w:tc>
        <w:tc>
          <w:tcPr>
            <w:tcW w:w="2268" w:type="dxa"/>
          </w:tcPr>
          <w:p w14:paraId="7A84A465"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Cena</w:t>
            </w:r>
          </w:p>
        </w:tc>
        <w:tc>
          <w:tcPr>
            <w:tcW w:w="4706" w:type="dxa"/>
          </w:tcPr>
          <w:p w14:paraId="4DA3BBEA" w14:textId="225E4179" w:rsidR="00EF41B7" w:rsidRPr="006F749A" w:rsidRDefault="00352B5B" w:rsidP="000E1653">
            <w:pPr>
              <w:jc w:val="both"/>
              <w:rPr>
                <w:rFonts w:ascii="Times New Roman" w:hAnsi="Times New Roman" w:cs="Times New Roman"/>
                <w:color w:val="000000" w:themeColor="text1"/>
                <w:szCs w:val="18"/>
              </w:rPr>
            </w:pPr>
            <w:r w:rsidRPr="00352B5B">
              <w:rPr>
                <w:rFonts w:ascii="Times New Roman" w:hAnsi="Times New Roman" w:cs="Times New Roman"/>
                <w:color w:val="000000" w:themeColor="text1"/>
                <w:szCs w:val="18"/>
              </w:rPr>
              <w:t xml:space="preserve">Cena </w:t>
            </w:r>
            <w:proofErr w:type="spellStart"/>
            <w:r w:rsidRPr="00352B5B">
              <w:rPr>
                <w:rFonts w:ascii="Times New Roman" w:hAnsi="Times New Roman" w:cs="Times New Roman"/>
                <w:color w:val="000000" w:themeColor="text1"/>
                <w:szCs w:val="18"/>
              </w:rPr>
              <w:t>norādāma</w:t>
            </w:r>
            <w:proofErr w:type="spellEnd"/>
            <w:r w:rsidRPr="00352B5B">
              <w:rPr>
                <w:rFonts w:ascii="Times New Roman" w:hAnsi="Times New Roman" w:cs="Times New Roman"/>
                <w:color w:val="000000" w:themeColor="text1"/>
                <w:szCs w:val="18"/>
              </w:rPr>
              <w:t xml:space="preserve"> EUR bez PVN un </w:t>
            </w:r>
            <w:proofErr w:type="spellStart"/>
            <w:r w:rsidRPr="00352B5B">
              <w:rPr>
                <w:rFonts w:ascii="Times New Roman" w:hAnsi="Times New Roman" w:cs="Times New Roman"/>
                <w:color w:val="000000" w:themeColor="text1"/>
                <w:szCs w:val="18"/>
              </w:rPr>
              <w:t>ar</w:t>
            </w:r>
            <w:proofErr w:type="spellEnd"/>
            <w:r w:rsidRPr="00352B5B">
              <w:rPr>
                <w:rFonts w:ascii="Times New Roman" w:hAnsi="Times New Roman" w:cs="Times New Roman"/>
                <w:color w:val="000000" w:themeColor="text1"/>
                <w:szCs w:val="18"/>
              </w:rPr>
              <w:t xml:space="preserve"> PVN </w:t>
            </w:r>
            <w:proofErr w:type="spellStart"/>
            <w:r w:rsidRPr="00352B5B">
              <w:rPr>
                <w:rFonts w:ascii="Times New Roman" w:hAnsi="Times New Roman" w:cs="Times New Roman"/>
                <w:color w:val="000000" w:themeColor="text1"/>
                <w:szCs w:val="18"/>
              </w:rPr>
              <w:t>atbilstoši</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šī</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nolikuma</w:t>
            </w:r>
            <w:proofErr w:type="spellEnd"/>
            <w:r w:rsidRPr="00352B5B">
              <w:rPr>
                <w:rFonts w:ascii="Times New Roman" w:hAnsi="Times New Roman" w:cs="Times New Roman"/>
                <w:color w:val="000000" w:themeColor="text1"/>
                <w:szCs w:val="18"/>
              </w:rPr>
              <w:t xml:space="preserve"> 7. </w:t>
            </w:r>
            <w:proofErr w:type="spellStart"/>
            <w:r w:rsidRPr="00352B5B">
              <w:rPr>
                <w:rFonts w:ascii="Times New Roman" w:hAnsi="Times New Roman" w:cs="Times New Roman"/>
                <w:color w:val="000000" w:themeColor="text1"/>
                <w:szCs w:val="18"/>
              </w:rPr>
              <w:t>sadaļā</w:t>
            </w:r>
            <w:proofErr w:type="spellEnd"/>
            <w:r w:rsidRPr="00352B5B">
              <w:rPr>
                <w:rFonts w:ascii="Times New Roman" w:hAnsi="Times New Roman" w:cs="Times New Roman"/>
                <w:color w:val="000000" w:themeColor="text1"/>
                <w:szCs w:val="18"/>
              </w:rPr>
              <w:t xml:space="preserve"> “Cena un </w:t>
            </w:r>
            <w:proofErr w:type="spellStart"/>
            <w:r w:rsidRPr="00352B5B">
              <w:rPr>
                <w:rFonts w:ascii="Times New Roman" w:hAnsi="Times New Roman" w:cs="Times New Roman"/>
                <w:color w:val="000000" w:themeColor="text1"/>
                <w:szCs w:val="18"/>
              </w:rPr>
              <w:t>komercnosacījumi</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noteiktajai</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kārtībai</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Piedāvājuma</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cenā</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jāiekļauj</w:t>
            </w:r>
            <w:proofErr w:type="spellEnd"/>
            <w:r w:rsidRPr="00352B5B">
              <w:rPr>
                <w:rFonts w:ascii="Times New Roman" w:hAnsi="Times New Roman" w:cs="Times New Roman"/>
                <w:color w:val="000000" w:themeColor="text1"/>
                <w:szCs w:val="18"/>
              </w:rPr>
              <w:t xml:space="preserve"> visas </w:t>
            </w:r>
            <w:proofErr w:type="spellStart"/>
            <w:r w:rsidRPr="00352B5B">
              <w:rPr>
                <w:rFonts w:ascii="Times New Roman" w:hAnsi="Times New Roman" w:cs="Times New Roman"/>
                <w:color w:val="000000" w:themeColor="text1"/>
                <w:szCs w:val="18"/>
              </w:rPr>
              <w:t>ar</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iepirkuma</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priekšmeta</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pilnīgu</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izpildi</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saistītās</w:t>
            </w:r>
            <w:proofErr w:type="spellEnd"/>
            <w:r w:rsidRPr="00352B5B">
              <w:rPr>
                <w:rFonts w:ascii="Times New Roman" w:hAnsi="Times New Roman" w:cs="Times New Roman"/>
                <w:color w:val="000000" w:themeColor="text1"/>
                <w:szCs w:val="18"/>
              </w:rPr>
              <w:t xml:space="preserve"> </w:t>
            </w:r>
            <w:proofErr w:type="spellStart"/>
            <w:r w:rsidRPr="00352B5B">
              <w:rPr>
                <w:rFonts w:ascii="Times New Roman" w:hAnsi="Times New Roman" w:cs="Times New Roman"/>
                <w:color w:val="000000" w:themeColor="text1"/>
                <w:szCs w:val="18"/>
              </w:rPr>
              <w:t>izmaksas</w:t>
            </w:r>
            <w:proofErr w:type="spellEnd"/>
            <w:r w:rsidRPr="00352B5B">
              <w:rPr>
                <w:rFonts w:ascii="Times New Roman" w:hAnsi="Times New Roman" w:cs="Times New Roman"/>
                <w:color w:val="000000" w:themeColor="text1"/>
                <w:szCs w:val="18"/>
              </w:rPr>
              <w:t>.</w:t>
            </w:r>
          </w:p>
        </w:tc>
        <w:tc>
          <w:tcPr>
            <w:tcW w:w="2041" w:type="dxa"/>
          </w:tcPr>
          <w:p w14:paraId="1D6CD85A" w14:textId="77777777" w:rsidR="00EF41B7" w:rsidRPr="006F749A" w:rsidRDefault="00EF41B7">
            <w:pPr>
              <w:rPr>
                <w:rFonts w:ascii="Times New Roman" w:hAnsi="Times New Roman" w:cs="Times New Roman"/>
                <w:color w:val="000000" w:themeColor="text1"/>
                <w:szCs w:val="18"/>
              </w:rPr>
            </w:pPr>
          </w:p>
        </w:tc>
      </w:tr>
      <w:tr w:rsidR="0099022A" w:rsidRPr="006F749A" w14:paraId="6A283562" w14:textId="77777777">
        <w:trPr>
          <w:jc w:val="center"/>
        </w:trPr>
        <w:tc>
          <w:tcPr>
            <w:tcW w:w="510" w:type="dxa"/>
          </w:tcPr>
          <w:p w14:paraId="75878770" w14:textId="77777777" w:rsidR="00EF41B7" w:rsidRPr="006F749A" w:rsidRDefault="00000000">
            <w:pP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10</w:t>
            </w:r>
          </w:p>
        </w:tc>
        <w:tc>
          <w:tcPr>
            <w:tcW w:w="2268" w:type="dxa"/>
          </w:tcPr>
          <w:p w14:paraId="6B63C0DB" w14:textId="77777777" w:rsidR="00EF41B7" w:rsidRPr="006F749A" w:rsidRDefault="00000000">
            <w:pPr>
              <w:rPr>
                <w:rFonts w:ascii="Times New Roman" w:hAnsi="Times New Roman" w:cs="Times New Roman"/>
                <w:color w:val="000000" w:themeColor="text1"/>
                <w:szCs w:val="18"/>
              </w:rPr>
            </w:pPr>
            <w:proofErr w:type="spellStart"/>
            <w:r w:rsidRPr="006F749A">
              <w:rPr>
                <w:rFonts w:ascii="Times New Roman" w:hAnsi="Times New Roman" w:cs="Times New Roman"/>
                <w:color w:val="000000" w:themeColor="text1"/>
                <w:szCs w:val="18"/>
              </w:rPr>
              <w:t>Ekvivalence</w:t>
            </w:r>
            <w:proofErr w:type="spellEnd"/>
          </w:p>
        </w:tc>
        <w:tc>
          <w:tcPr>
            <w:tcW w:w="4706" w:type="dxa"/>
          </w:tcPr>
          <w:p w14:paraId="6CEA846C" w14:textId="77777777" w:rsidR="00EF41B7" w:rsidRPr="006F749A" w:rsidRDefault="00000000" w:rsidP="000E1653">
            <w:pPr>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Ja </w:t>
            </w:r>
            <w:proofErr w:type="spellStart"/>
            <w:r w:rsidRPr="006F749A">
              <w:rPr>
                <w:rFonts w:ascii="Times New Roman" w:hAnsi="Times New Roman" w:cs="Times New Roman"/>
                <w:color w:val="000000" w:themeColor="text1"/>
                <w:szCs w:val="18"/>
              </w:rPr>
              <w:t>tehniskajā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specifikācijā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norādīti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konkrēti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procesi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konstrukcijas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elementi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tehnoloģijas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izmēri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jaudas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tiem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piemērojams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princips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ekvivalents</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risinājums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nodrošina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funkcionalitāti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higiēnu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drošību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kapacitāti</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salīdzināmu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rezultātu</w:t>
            </w:r>
            <w:proofErr w:type="spellEnd"/>
            <w:r w:rsidRPr="006F749A">
              <w:rPr>
                <w:rFonts w:ascii="Times New Roman" w:hAnsi="Times New Roman" w:cs="Times New Roman"/>
                <w:color w:val="000000" w:themeColor="text1"/>
                <w:szCs w:val="18"/>
              </w:rPr>
              <w:t>.</w:t>
            </w:r>
          </w:p>
        </w:tc>
        <w:tc>
          <w:tcPr>
            <w:tcW w:w="2041" w:type="dxa"/>
          </w:tcPr>
          <w:p w14:paraId="7BE70E9A" w14:textId="77777777" w:rsidR="00EF41B7" w:rsidRPr="006F749A" w:rsidRDefault="00EF41B7">
            <w:pPr>
              <w:rPr>
                <w:rFonts w:ascii="Times New Roman" w:hAnsi="Times New Roman" w:cs="Times New Roman"/>
                <w:color w:val="000000" w:themeColor="text1"/>
                <w:szCs w:val="18"/>
              </w:rPr>
            </w:pPr>
          </w:p>
        </w:tc>
      </w:tr>
    </w:tbl>
    <w:p w14:paraId="2394F228" w14:textId="71060ED5" w:rsidR="00EF41B7" w:rsidRPr="00620DC0" w:rsidRDefault="00000000" w:rsidP="00620DC0">
      <w:pPr>
        <w:pStyle w:val="ListParagraph"/>
        <w:numPr>
          <w:ilvl w:val="0"/>
          <w:numId w:val="11"/>
        </w:numPr>
        <w:spacing w:before="160" w:after="80"/>
        <w:jc w:val="both"/>
        <w:rPr>
          <w:rFonts w:ascii="Times New Roman" w:hAnsi="Times New Roman" w:cs="Times New Roman"/>
          <w:color w:val="000000" w:themeColor="text1"/>
          <w:sz w:val="24"/>
          <w:szCs w:val="24"/>
        </w:rPr>
      </w:pPr>
      <w:r w:rsidRPr="00620DC0">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OBLIGĀTI IESNIEDZAMIE</w:t>
      </w:r>
      <w:r w:rsidRPr="00620DC0">
        <w:rPr>
          <w:rFonts w:ascii="Times New Roman" w:hAnsi="Times New Roman" w:cs="Times New Roman"/>
          <w:b/>
          <w:color w:val="000000" w:themeColor="text1"/>
          <w:sz w:val="24"/>
          <w:szCs w:val="24"/>
        </w:rPr>
        <w:t xml:space="preserve"> / </w:t>
      </w:r>
      <w:r w:rsidR="00D53BAA">
        <w:rPr>
          <w:rFonts w:ascii="Times New Roman" w:hAnsi="Times New Roman" w:cs="Times New Roman"/>
          <w:b/>
          <w:color w:val="000000" w:themeColor="text1"/>
          <w:sz w:val="24"/>
          <w:szCs w:val="24"/>
        </w:rPr>
        <w:t>NODODAMIE DOKUMENTI</w:t>
      </w:r>
    </w:p>
    <w:p w14:paraId="241A9E2F"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pieteikums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dalībai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iepirkumā</w:t>
      </w:r>
      <w:proofErr w:type="spellEnd"/>
      <w:r w:rsidRPr="006F749A">
        <w:rPr>
          <w:rFonts w:ascii="Times New Roman" w:hAnsi="Times New Roman" w:cs="Times New Roman"/>
          <w:color w:val="000000" w:themeColor="text1"/>
          <w:szCs w:val="18"/>
        </w:rPr>
        <w:t>.</w:t>
      </w:r>
    </w:p>
    <w:p w14:paraId="2C3326A6"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Tehniskais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iekārtas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ražotāju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modeli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konfigurāciju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sildīšanas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veidu</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galvenajiem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parametriem</w:t>
      </w:r>
      <w:proofErr w:type="spellEnd"/>
      <w:r w:rsidRPr="006F749A">
        <w:rPr>
          <w:rFonts w:ascii="Times New Roman" w:hAnsi="Times New Roman" w:cs="Times New Roman"/>
          <w:color w:val="000000" w:themeColor="text1"/>
          <w:szCs w:val="18"/>
        </w:rPr>
        <w:t>.</w:t>
      </w:r>
    </w:p>
    <w:p w14:paraId="415E8346"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lapa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līdzvērtīgs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izmēriem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kapacitāti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ratiņa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izmēriem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pieslēgumiem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jaudām</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telpas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prasībām</w:t>
      </w:r>
      <w:proofErr w:type="spellEnd"/>
      <w:r w:rsidRPr="006F749A">
        <w:rPr>
          <w:rFonts w:ascii="Times New Roman" w:hAnsi="Times New Roman" w:cs="Times New Roman"/>
          <w:color w:val="000000" w:themeColor="text1"/>
          <w:szCs w:val="18"/>
        </w:rPr>
        <w:t>.</w:t>
      </w:r>
    </w:p>
    <w:p w14:paraId="61DEED85"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Dūmu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ģeneratora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tehniskais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apraksts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saderības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apliecinājums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kameru</w:t>
      </w:r>
      <w:proofErr w:type="spellEnd"/>
      <w:r w:rsidRPr="006F749A">
        <w:rPr>
          <w:rFonts w:ascii="Times New Roman" w:hAnsi="Times New Roman" w:cs="Times New Roman"/>
          <w:color w:val="000000" w:themeColor="text1"/>
          <w:szCs w:val="18"/>
        </w:rPr>
        <w:t>.</w:t>
      </w:r>
    </w:p>
    <w:p w14:paraId="404AE008"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Elektro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gāzes</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attiecināms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ūdens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kanalizācijas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ventilācijas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prasības</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shēmas</w:t>
      </w:r>
      <w:proofErr w:type="spellEnd"/>
      <w:r w:rsidRPr="006F749A">
        <w:rPr>
          <w:rFonts w:ascii="Times New Roman" w:hAnsi="Times New Roman" w:cs="Times New Roman"/>
          <w:color w:val="000000" w:themeColor="text1"/>
          <w:szCs w:val="18"/>
        </w:rPr>
        <w:t>.</w:t>
      </w:r>
    </w:p>
    <w:p w14:paraId="13816F25"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CE </w:t>
      </w:r>
      <w:proofErr w:type="spellStart"/>
      <w:r w:rsidRPr="006F749A">
        <w:rPr>
          <w:rFonts w:ascii="Times New Roman" w:hAnsi="Times New Roman" w:cs="Times New Roman"/>
          <w:color w:val="000000" w:themeColor="text1"/>
          <w:szCs w:val="18"/>
        </w:rPr>
        <w:t>atbilstības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deklarācija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apliecinājums</w:t>
      </w:r>
      <w:proofErr w:type="spellEnd"/>
      <w:r w:rsidRPr="006F749A">
        <w:rPr>
          <w:rFonts w:ascii="Times New Roman" w:hAnsi="Times New Roman" w:cs="Times New Roman"/>
          <w:color w:val="000000" w:themeColor="text1"/>
          <w:szCs w:val="18"/>
        </w:rPr>
        <w:t xml:space="preserve">, ka </w:t>
      </w:r>
      <w:proofErr w:type="spellStart"/>
      <w:r w:rsidRPr="006F749A">
        <w:rPr>
          <w:rFonts w:ascii="Times New Roman" w:hAnsi="Times New Roman" w:cs="Times New Roman"/>
          <w:color w:val="000000" w:themeColor="text1"/>
          <w:szCs w:val="18"/>
        </w:rPr>
        <w:t>tā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tiks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nodota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brīdī</w:t>
      </w:r>
      <w:proofErr w:type="spellEnd"/>
      <w:r w:rsidRPr="006F749A">
        <w:rPr>
          <w:rFonts w:ascii="Times New Roman" w:hAnsi="Times New Roman" w:cs="Times New Roman"/>
          <w:color w:val="000000" w:themeColor="text1"/>
          <w:szCs w:val="18"/>
        </w:rPr>
        <w:t>.</w:t>
      </w:r>
    </w:p>
    <w:p w14:paraId="6791A8EB"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Lietošanas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tīrīšanas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apkopes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drošības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instrukcijas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latviešu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angļu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valodā</w:t>
      </w:r>
      <w:proofErr w:type="spellEnd"/>
      <w:r w:rsidRPr="006F749A">
        <w:rPr>
          <w:rFonts w:ascii="Times New Roman" w:hAnsi="Times New Roman" w:cs="Times New Roman"/>
          <w:color w:val="000000" w:themeColor="text1"/>
          <w:szCs w:val="18"/>
        </w:rPr>
        <w:t>.</w:t>
      </w:r>
    </w:p>
    <w:p w14:paraId="5A0A2E57"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Garantijas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servisa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noteikumi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servisa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kontaktinformācija</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reakcijas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laiks</w:t>
      </w:r>
      <w:proofErr w:type="spellEnd"/>
      <w:r w:rsidRPr="006F749A">
        <w:rPr>
          <w:rFonts w:ascii="Times New Roman" w:hAnsi="Times New Roman" w:cs="Times New Roman"/>
          <w:color w:val="000000" w:themeColor="text1"/>
          <w:szCs w:val="18"/>
        </w:rPr>
        <w:t>.</w:t>
      </w:r>
    </w:p>
    <w:p w14:paraId="53A099D1"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uzstādīšanas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testēšanas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apmācības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grafiks</w:t>
      </w:r>
      <w:proofErr w:type="spellEnd"/>
      <w:r w:rsidRPr="006F749A">
        <w:rPr>
          <w:rFonts w:ascii="Times New Roman" w:hAnsi="Times New Roman" w:cs="Times New Roman"/>
          <w:color w:val="000000" w:themeColor="text1"/>
          <w:szCs w:val="18"/>
        </w:rPr>
        <w:t>.</w:t>
      </w:r>
    </w:p>
    <w:p w14:paraId="5339DB70"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Atbilstības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atkāpju</w:t>
      </w:r>
      <w:proofErr w:type="spellEnd"/>
      <w:r w:rsidRPr="006F749A">
        <w:rPr>
          <w:rFonts w:ascii="Times New Roman" w:hAnsi="Times New Roman" w:cs="Times New Roman"/>
          <w:color w:val="000000" w:themeColor="text1"/>
          <w:szCs w:val="18"/>
        </w:rPr>
        <w:t xml:space="preserve"> tabula, </w:t>
      </w:r>
      <w:proofErr w:type="spellStart"/>
      <w:r w:rsidRPr="006F749A">
        <w:rPr>
          <w:rFonts w:ascii="Times New Roman" w:hAnsi="Times New Roman" w:cs="Times New Roman"/>
          <w:color w:val="000000" w:themeColor="text1"/>
          <w:szCs w:val="18"/>
        </w:rPr>
        <w:t>kurā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skaidri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norādītas</w:t>
      </w:r>
      <w:proofErr w:type="spellEnd"/>
      <w:r w:rsidRPr="006F749A">
        <w:rPr>
          <w:rFonts w:ascii="Times New Roman" w:hAnsi="Times New Roman" w:cs="Times New Roman"/>
          <w:color w:val="000000" w:themeColor="text1"/>
          <w:szCs w:val="18"/>
        </w:rPr>
        <w:t xml:space="preserve"> visas </w:t>
      </w:r>
      <w:proofErr w:type="spellStart"/>
      <w:r w:rsidRPr="006F749A">
        <w:rPr>
          <w:rFonts w:ascii="Times New Roman" w:hAnsi="Times New Roman" w:cs="Times New Roman"/>
          <w:color w:val="000000" w:themeColor="text1"/>
          <w:szCs w:val="18"/>
        </w:rPr>
        <w:t>atkāpes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ekvivalenti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risinājumi</w:t>
      </w:r>
      <w:proofErr w:type="spellEnd"/>
      <w:r w:rsidRPr="006F749A">
        <w:rPr>
          <w:rFonts w:ascii="Times New Roman" w:hAnsi="Times New Roman" w:cs="Times New Roman"/>
          <w:color w:val="000000" w:themeColor="text1"/>
          <w:szCs w:val="18"/>
        </w:rPr>
        <w:t>.</w:t>
      </w:r>
    </w:p>
    <w:p w14:paraId="6DA442D5"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Finanšu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cenas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sadalījumu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pozīcijām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kamera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sildīšanas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sistēma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dūmu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ģenerators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ratiņš</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rāmis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montāža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testēšana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apmācība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papildu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aprīkojums</w:t>
      </w:r>
      <w:proofErr w:type="spellEnd"/>
      <w:r w:rsidRPr="006F749A">
        <w:rPr>
          <w:rFonts w:ascii="Times New Roman" w:hAnsi="Times New Roman" w:cs="Times New Roman"/>
          <w:color w:val="000000" w:themeColor="text1"/>
          <w:szCs w:val="18"/>
        </w:rPr>
        <w:t>.</w:t>
      </w:r>
    </w:p>
    <w:p w14:paraId="3D043A6B" w14:textId="7AFFA700" w:rsidR="00620DC0" w:rsidRPr="00620DC0" w:rsidRDefault="00000000" w:rsidP="00620DC0">
      <w:pPr>
        <w:pStyle w:val="ListParagraph"/>
        <w:numPr>
          <w:ilvl w:val="0"/>
          <w:numId w:val="11"/>
        </w:numPr>
        <w:spacing w:before="160" w:after="80"/>
        <w:jc w:val="both"/>
        <w:rPr>
          <w:rFonts w:ascii="Times New Roman" w:hAnsi="Times New Roman" w:cs="Times New Roman"/>
          <w:color w:val="000000" w:themeColor="text1"/>
          <w:sz w:val="24"/>
          <w:szCs w:val="24"/>
        </w:rPr>
      </w:pPr>
      <w:r w:rsidRPr="00782E96">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PIEŅEMŠANAS TESTI</w:t>
      </w:r>
      <w:r w:rsidRPr="00782E96">
        <w:rPr>
          <w:rFonts w:ascii="Times New Roman" w:hAnsi="Times New Roman" w:cs="Times New Roman"/>
          <w:b/>
          <w:color w:val="000000" w:themeColor="text1"/>
          <w:sz w:val="24"/>
          <w:szCs w:val="24"/>
        </w:rPr>
        <w:t xml:space="preserve"> </w:t>
      </w:r>
      <w:r w:rsidR="00E118AF">
        <w:rPr>
          <w:rFonts w:ascii="Times New Roman" w:hAnsi="Times New Roman" w:cs="Times New Roman"/>
          <w:b/>
          <w:color w:val="000000" w:themeColor="text1"/>
          <w:sz w:val="24"/>
          <w:szCs w:val="24"/>
        </w:rPr>
        <w:t>UN</w:t>
      </w:r>
      <w:r w:rsidRPr="00782E96">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NODOŠANA EKSPLUATĀCIJĀ</w:t>
      </w:r>
    </w:p>
    <w:p w14:paraId="3C92A7B0"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Pieņemšana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notiek</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norādītajā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vietā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pēc</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kameras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montāžas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pieslēgšanas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ieregulēšanas</w:t>
      </w:r>
      <w:proofErr w:type="spellEnd"/>
      <w:r w:rsidRPr="006F749A">
        <w:rPr>
          <w:rFonts w:ascii="Times New Roman" w:hAnsi="Times New Roman" w:cs="Times New Roman"/>
          <w:color w:val="000000" w:themeColor="text1"/>
          <w:szCs w:val="18"/>
        </w:rPr>
        <w:t>.</w:t>
      </w:r>
    </w:p>
    <w:p w14:paraId="6137E9F2"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Pieņemšanā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pārbauda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komplektāciju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pilnīgumu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kameras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vadības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darbību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sildīšanu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gaisa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cirkulāciju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dūmu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ģeneratora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darbību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tīrīšanas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sistēmu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drošības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elementus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apmācības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izpildi</w:t>
      </w:r>
      <w:proofErr w:type="spellEnd"/>
      <w:r w:rsidRPr="006F749A">
        <w:rPr>
          <w:rFonts w:ascii="Times New Roman" w:hAnsi="Times New Roman" w:cs="Times New Roman"/>
          <w:color w:val="000000" w:themeColor="text1"/>
          <w:szCs w:val="18"/>
        </w:rPr>
        <w:t>.</w:t>
      </w:r>
    </w:p>
    <w:p w14:paraId="3916CF0B"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demonstrē</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vismaz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vienas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testa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programmas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izpildi</w:t>
      </w:r>
      <w:proofErr w:type="spellEnd"/>
      <w:r w:rsidRPr="006F749A">
        <w:rPr>
          <w:rFonts w:ascii="Times New Roman" w:hAnsi="Times New Roman" w:cs="Times New Roman"/>
          <w:color w:val="000000" w:themeColor="text1"/>
          <w:szCs w:val="18"/>
        </w:rPr>
        <w:t xml:space="preserve"> bez </w:t>
      </w:r>
      <w:proofErr w:type="spellStart"/>
      <w:r w:rsidRPr="006F749A">
        <w:rPr>
          <w:rFonts w:ascii="Times New Roman" w:hAnsi="Times New Roman" w:cs="Times New Roman"/>
          <w:color w:val="000000" w:themeColor="text1"/>
          <w:szCs w:val="18"/>
        </w:rPr>
        <w:t>produkta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nodrošinātu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testa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produktu</w:t>
      </w:r>
      <w:proofErr w:type="spellEnd"/>
      <w:r w:rsidRPr="006F749A">
        <w:rPr>
          <w:rFonts w:ascii="Times New Roman" w:hAnsi="Times New Roman" w:cs="Times New Roman"/>
          <w:color w:val="000000" w:themeColor="text1"/>
          <w:szCs w:val="18"/>
        </w:rPr>
        <w:t xml:space="preserve">, ja par to </w:t>
      </w:r>
      <w:proofErr w:type="spellStart"/>
      <w:r w:rsidRPr="006F749A">
        <w:rPr>
          <w:rFonts w:ascii="Times New Roman" w:hAnsi="Times New Roman" w:cs="Times New Roman"/>
          <w:color w:val="000000" w:themeColor="text1"/>
          <w:szCs w:val="18"/>
        </w:rPr>
        <w:t>vienojas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līgumā</w:t>
      </w:r>
      <w:proofErr w:type="spellEnd"/>
      <w:r w:rsidRPr="006F749A">
        <w:rPr>
          <w:rFonts w:ascii="Times New Roman" w:hAnsi="Times New Roman" w:cs="Times New Roman"/>
          <w:color w:val="000000" w:themeColor="text1"/>
          <w:szCs w:val="18"/>
        </w:rPr>
        <w:t>.</w:t>
      </w:r>
    </w:p>
    <w:p w14:paraId="3B11A294" w14:textId="77777777" w:rsidR="00782E96" w:rsidRDefault="00000000" w:rsidP="00782E96">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Iekārta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uzskatāma</w:t>
      </w:r>
      <w:proofErr w:type="spellEnd"/>
      <w:r w:rsidRPr="006F749A">
        <w:rPr>
          <w:rFonts w:ascii="Times New Roman" w:hAnsi="Times New Roman" w:cs="Times New Roman"/>
          <w:color w:val="000000" w:themeColor="text1"/>
          <w:szCs w:val="18"/>
        </w:rPr>
        <w:t xml:space="preserve"> par </w:t>
      </w:r>
      <w:proofErr w:type="spellStart"/>
      <w:r w:rsidRPr="006F749A">
        <w:rPr>
          <w:rFonts w:ascii="Times New Roman" w:hAnsi="Times New Roman" w:cs="Times New Roman"/>
          <w:color w:val="000000" w:themeColor="text1"/>
          <w:szCs w:val="18"/>
        </w:rPr>
        <w:t>nodotu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tikai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pēc</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pieņemšanas-nodošanas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akta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parakstīšanas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visu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obligāti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nododamo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iesniegšanas</w:t>
      </w:r>
      <w:proofErr w:type="spellEnd"/>
      <w:r w:rsidRPr="006F749A">
        <w:rPr>
          <w:rFonts w:ascii="Times New Roman" w:hAnsi="Times New Roman" w:cs="Times New Roman"/>
          <w:color w:val="000000" w:themeColor="text1"/>
          <w:szCs w:val="18"/>
        </w:rPr>
        <w:t>.</w:t>
      </w:r>
    </w:p>
    <w:p w14:paraId="495807A3" w14:textId="77777777" w:rsidR="00620DC0" w:rsidRDefault="00620DC0" w:rsidP="00782E96">
      <w:pPr>
        <w:spacing w:after="40"/>
        <w:ind w:left="283" w:hanging="142"/>
        <w:jc w:val="both"/>
        <w:rPr>
          <w:rFonts w:ascii="Times New Roman" w:hAnsi="Times New Roman" w:cs="Times New Roman"/>
          <w:color w:val="000000" w:themeColor="text1"/>
          <w:szCs w:val="18"/>
        </w:rPr>
      </w:pPr>
    </w:p>
    <w:p w14:paraId="3869A11E" w14:textId="6BA71090" w:rsidR="00620DC0" w:rsidRPr="00620DC0" w:rsidRDefault="00000000" w:rsidP="00620DC0">
      <w:pPr>
        <w:pStyle w:val="ListParagraph"/>
        <w:numPr>
          <w:ilvl w:val="0"/>
          <w:numId w:val="11"/>
        </w:numPr>
        <w:spacing w:after="40"/>
        <w:jc w:val="both"/>
        <w:rPr>
          <w:rFonts w:ascii="Times New Roman" w:hAnsi="Times New Roman" w:cs="Times New Roman"/>
          <w:color w:val="000000" w:themeColor="text1"/>
          <w:sz w:val="24"/>
          <w:szCs w:val="24"/>
        </w:rPr>
      </w:pPr>
      <w:r w:rsidRPr="00782E96">
        <w:rPr>
          <w:rFonts w:ascii="Times New Roman" w:hAnsi="Times New Roman" w:cs="Times New Roman"/>
          <w:b/>
          <w:color w:val="000000" w:themeColor="text1"/>
          <w:sz w:val="24"/>
          <w:szCs w:val="24"/>
        </w:rPr>
        <w:t xml:space="preserve"> P</w:t>
      </w:r>
      <w:r w:rsidR="00D53BAA">
        <w:rPr>
          <w:rFonts w:ascii="Times New Roman" w:hAnsi="Times New Roman" w:cs="Times New Roman"/>
          <w:b/>
          <w:color w:val="000000" w:themeColor="text1"/>
          <w:sz w:val="24"/>
          <w:szCs w:val="24"/>
        </w:rPr>
        <w:t>RETENDENTA KVALIFIKĀCIJA</w:t>
      </w:r>
      <w:r w:rsidRPr="00782E96">
        <w:rPr>
          <w:rFonts w:ascii="Times New Roman" w:hAnsi="Times New Roman" w:cs="Times New Roman"/>
          <w:b/>
          <w:color w:val="000000" w:themeColor="text1"/>
          <w:sz w:val="24"/>
          <w:szCs w:val="24"/>
        </w:rPr>
        <w:t xml:space="preserve"> </w:t>
      </w:r>
      <w:r w:rsidR="00E118AF">
        <w:rPr>
          <w:rFonts w:ascii="Times New Roman" w:hAnsi="Times New Roman" w:cs="Times New Roman"/>
          <w:b/>
          <w:color w:val="000000" w:themeColor="text1"/>
          <w:sz w:val="24"/>
          <w:szCs w:val="24"/>
        </w:rPr>
        <w:t>UN</w:t>
      </w:r>
      <w:r w:rsidRPr="00782E96">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KAPACITĀTE</w:t>
      </w:r>
    </w:p>
    <w:p w14:paraId="69BC329F"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piesaistītajam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partnerim</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apakšuzņēmējam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vismaz</w:t>
      </w:r>
      <w:proofErr w:type="spellEnd"/>
      <w:r w:rsidRPr="006F749A">
        <w:rPr>
          <w:rFonts w:ascii="Times New Roman" w:hAnsi="Times New Roman" w:cs="Times New Roman"/>
          <w:color w:val="000000" w:themeColor="text1"/>
          <w:szCs w:val="18"/>
        </w:rPr>
        <w:t xml:space="preserve"> 1 </w:t>
      </w:r>
      <w:proofErr w:type="spellStart"/>
      <w:r w:rsidRPr="006F749A">
        <w:rPr>
          <w:rFonts w:ascii="Times New Roman" w:hAnsi="Times New Roman" w:cs="Times New Roman"/>
          <w:color w:val="000000" w:themeColor="text1"/>
          <w:szCs w:val="18"/>
        </w:rPr>
        <w:t>gada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pieredze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pārtikas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rūpniecības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termiskās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apstrādes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kūpināšanas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pārtikas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apstrādes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iekārtu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piegādē</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uzstādīšanā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servisā</w:t>
      </w:r>
      <w:proofErr w:type="spellEnd"/>
      <w:r w:rsidRPr="006F749A">
        <w:rPr>
          <w:rFonts w:ascii="Times New Roman" w:hAnsi="Times New Roman" w:cs="Times New Roman"/>
          <w:color w:val="000000" w:themeColor="text1"/>
          <w:szCs w:val="18"/>
        </w:rPr>
        <w:t>.</w:t>
      </w:r>
    </w:p>
    <w:p w14:paraId="73EEEDC7"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iesniedz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īsu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pieredzes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aprakstu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realizēto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piegāžu</w:t>
      </w:r>
      <w:proofErr w:type="spellEnd"/>
      <w:r w:rsidRPr="006F749A">
        <w:rPr>
          <w:rFonts w:ascii="Times New Roman" w:hAnsi="Times New Roman" w:cs="Times New Roman"/>
          <w:color w:val="000000" w:themeColor="text1"/>
          <w:szCs w:val="18"/>
        </w:rPr>
        <w:t>/</w:t>
      </w:r>
      <w:proofErr w:type="spellStart"/>
      <w:r w:rsidRPr="006F749A">
        <w:rPr>
          <w:rFonts w:ascii="Times New Roman" w:hAnsi="Times New Roman" w:cs="Times New Roman"/>
          <w:color w:val="000000" w:themeColor="text1"/>
          <w:szCs w:val="18"/>
        </w:rPr>
        <w:t>projektu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sarakstu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norādot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laiku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priekšmetu</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kontaktinformāciju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atsauksmēm</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tāda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pieejama</w:t>
      </w:r>
      <w:proofErr w:type="spellEnd"/>
      <w:r w:rsidRPr="006F749A">
        <w:rPr>
          <w:rFonts w:ascii="Times New Roman" w:hAnsi="Times New Roman" w:cs="Times New Roman"/>
          <w:color w:val="000000" w:themeColor="text1"/>
          <w:szCs w:val="18"/>
        </w:rPr>
        <w:t>.</w:t>
      </w:r>
    </w:p>
    <w:p w14:paraId="3024DA57"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drīkst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balstīties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pārstāvja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servisa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partnera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citas</w:t>
      </w:r>
      <w:proofErr w:type="spellEnd"/>
      <w:r w:rsidRPr="006F749A">
        <w:rPr>
          <w:rFonts w:ascii="Times New Roman" w:hAnsi="Times New Roman" w:cs="Times New Roman"/>
          <w:color w:val="000000" w:themeColor="text1"/>
          <w:szCs w:val="18"/>
        </w:rPr>
        <w:t xml:space="preserve"> personas </w:t>
      </w:r>
      <w:proofErr w:type="spellStart"/>
      <w:r w:rsidRPr="006F749A">
        <w:rPr>
          <w:rFonts w:ascii="Times New Roman" w:hAnsi="Times New Roman" w:cs="Times New Roman"/>
          <w:color w:val="000000" w:themeColor="text1"/>
          <w:szCs w:val="18"/>
        </w:rPr>
        <w:t>iespējām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iesniedzot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attiecīgu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apliecinājumu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sadarbības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pamatojumu</w:t>
      </w:r>
      <w:proofErr w:type="spellEnd"/>
      <w:r w:rsidRPr="006F749A">
        <w:rPr>
          <w:rFonts w:ascii="Times New Roman" w:hAnsi="Times New Roman" w:cs="Times New Roman"/>
          <w:color w:val="000000" w:themeColor="text1"/>
          <w:szCs w:val="18"/>
        </w:rPr>
        <w:t>.</w:t>
      </w:r>
    </w:p>
    <w:p w14:paraId="10D8F694"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jānodrošina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viens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atbildīgais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līgumslēdzējs</w:t>
      </w:r>
      <w:proofErr w:type="spellEnd"/>
      <w:r w:rsidRPr="006F749A">
        <w:rPr>
          <w:rFonts w:ascii="Times New Roman" w:hAnsi="Times New Roman" w:cs="Times New Roman"/>
          <w:color w:val="000000" w:themeColor="text1"/>
          <w:szCs w:val="18"/>
        </w:rPr>
        <w:t xml:space="preserve"> par </w:t>
      </w:r>
      <w:proofErr w:type="spellStart"/>
      <w:r w:rsidRPr="006F749A">
        <w:rPr>
          <w:rFonts w:ascii="Times New Roman" w:hAnsi="Times New Roman" w:cs="Times New Roman"/>
          <w:color w:val="000000" w:themeColor="text1"/>
          <w:szCs w:val="18"/>
        </w:rPr>
        <w:t>pilnu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uzstādīšanu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nodošanu</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garantijas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saistībām</w:t>
      </w:r>
      <w:proofErr w:type="spellEnd"/>
      <w:r w:rsidRPr="006F749A">
        <w:rPr>
          <w:rFonts w:ascii="Times New Roman" w:hAnsi="Times New Roman" w:cs="Times New Roman"/>
          <w:color w:val="000000" w:themeColor="text1"/>
          <w:szCs w:val="18"/>
        </w:rPr>
        <w:t>.</w:t>
      </w:r>
    </w:p>
    <w:p w14:paraId="6CAF29F6" w14:textId="2D812A87" w:rsidR="00314682" w:rsidRDefault="00000000" w:rsidP="00620DC0">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Pretendents nav </w:t>
      </w:r>
      <w:proofErr w:type="spellStart"/>
      <w:r w:rsidRPr="006F749A">
        <w:rPr>
          <w:rFonts w:ascii="Times New Roman" w:hAnsi="Times New Roman" w:cs="Times New Roman"/>
          <w:color w:val="000000" w:themeColor="text1"/>
          <w:szCs w:val="18"/>
        </w:rPr>
        <w:t>iekļauts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Republikas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Eiropas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Savienības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Apvienoto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Organizācijas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citos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piemērojamos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sankciju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sarakstos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iesniedz</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attiecīgu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apliecinājumu</w:t>
      </w:r>
      <w:proofErr w:type="spellEnd"/>
      <w:r w:rsidRPr="006F749A">
        <w:rPr>
          <w:rFonts w:ascii="Times New Roman" w:hAnsi="Times New Roman" w:cs="Times New Roman"/>
          <w:color w:val="000000" w:themeColor="text1"/>
          <w:szCs w:val="18"/>
        </w:rPr>
        <w:t>.</w:t>
      </w:r>
    </w:p>
    <w:p w14:paraId="0A0C123D" w14:textId="77777777" w:rsidR="00620DC0" w:rsidRDefault="00620DC0" w:rsidP="00620DC0">
      <w:pPr>
        <w:spacing w:after="40"/>
        <w:ind w:left="283" w:hanging="142"/>
        <w:jc w:val="both"/>
        <w:rPr>
          <w:rFonts w:ascii="Times New Roman" w:hAnsi="Times New Roman" w:cs="Times New Roman"/>
          <w:color w:val="000000" w:themeColor="text1"/>
          <w:szCs w:val="18"/>
        </w:rPr>
      </w:pPr>
    </w:p>
    <w:p w14:paraId="7D16A824" w14:textId="77777777" w:rsidR="00197FCD" w:rsidRDefault="00197FCD" w:rsidP="00620DC0">
      <w:pPr>
        <w:spacing w:after="40"/>
        <w:ind w:left="283" w:hanging="142"/>
        <w:jc w:val="both"/>
        <w:rPr>
          <w:rFonts w:ascii="Times New Roman" w:hAnsi="Times New Roman" w:cs="Times New Roman"/>
          <w:color w:val="000000" w:themeColor="text1"/>
          <w:szCs w:val="18"/>
        </w:rPr>
      </w:pPr>
    </w:p>
    <w:p w14:paraId="723D7001" w14:textId="77777777" w:rsidR="00197FCD" w:rsidRDefault="00197FCD" w:rsidP="00620DC0">
      <w:pPr>
        <w:spacing w:after="40"/>
        <w:ind w:left="283" w:hanging="142"/>
        <w:jc w:val="both"/>
        <w:rPr>
          <w:rFonts w:ascii="Times New Roman" w:hAnsi="Times New Roman" w:cs="Times New Roman"/>
          <w:color w:val="000000" w:themeColor="text1"/>
          <w:szCs w:val="18"/>
        </w:rPr>
      </w:pPr>
    </w:p>
    <w:p w14:paraId="4539D113" w14:textId="09246E63" w:rsidR="00314682" w:rsidRPr="004C252D" w:rsidRDefault="00314682" w:rsidP="00314682">
      <w:pPr>
        <w:numPr>
          <w:ilvl w:val="0"/>
          <w:numId w:val="12"/>
        </w:numPr>
        <w:rPr>
          <w:rFonts w:ascii="Times New Roman" w:hAnsi="Times New Roman" w:cs="Times New Roman"/>
          <w:b/>
          <w:bCs/>
          <w:color w:val="000000" w:themeColor="text1"/>
          <w:sz w:val="24"/>
          <w:szCs w:val="24"/>
          <w:lang w:val="lv-LV"/>
        </w:rPr>
      </w:pPr>
      <w:r w:rsidRPr="004C252D">
        <w:rPr>
          <w:rFonts w:ascii="Times New Roman" w:hAnsi="Times New Roman" w:cs="Times New Roman"/>
          <w:b/>
          <w:bCs/>
          <w:color w:val="000000" w:themeColor="text1"/>
          <w:sz w:val="24"/>
          <w:szCs w:val="24"/>
          <w:lang w:val="lv-LV"/>
        </w:rPr>
        <w:lastRenderedPageBreak/>
        <w:t>C</w:t>
      </w:r>
      <w:r w:rsidR="00D53BAA">
        <w:rPr>
          <w:rFonts w:ascii="Times New Roman" w:hAnsi="Times New Roman" w:cs="Times New Roman"/>
          <w:b/>
          <w:bCs/>
          <w:color w:val="000000" w:themeColor="text1"/>
          <w:sz w:val="24"/>
          <w:szCs w:val="24"/>
          <w:lang w:val="lv-LV"/>
        </w:rPr>
        <w:t>ENA</w:t>
      </w:r>
      <w:r w:rsidR="004C252D" w:rsidRPr="004C252D">
        <w:rPr>
          <w:rFonts w:ascii="Times New Roman" w:hAnsi="Times New Roman" w:cs="Times New Roman"/>
          <w:b/>
          <w:bCs/>
          <w:color w:val="000000" w:themeColor="text1"/>
          <w:sz w:val="24"/>
          <w:szCs w:val="24"/>
          <w:lang w:val="lv-LV"/>
        </w:rPr>
        <w:t xml:space="preserve"> </w:t>
      </w:r>
      <w:r w:rsidR="00E118AF">
        <w:rPr>
          <w:rFonts w:ascii="Times New Roman" w:hAnsi="Times New Roman" w:cs="Times New Roman"/>
          <w:b/>
          <w:bCs/>
          <w:color w:val="000000" w:themeColor="text1"/>
          <w:sz w:val="24"/>
          <w:szCs w:val="24"/>
          <w:lang w:val="lv-LV"/>
        </w:rPr>
        <w:t>UN</w:t>
      </w:r>
      <w:r w:rsidR="004C252D" w:rsidRPr="004C252D">
        <w:rPr>
          <w:rFonts w:ascii="Times New Roman" w:hAnsi="Times New Roman" w:cs="Times New Roman"/>
          <w:b/>
          <w:bCs/>
          <w:color w:val="000000" w:themeColor="text1"/>
          <w:sz w:val="24"/>
          <w:szCs w:val="24"/>
          <w:lang w:val="lv-LV"/>
        </w:rPr>
        <w:t xml:space="preserve"> </w:t>
      </w:r>
      <w:r w:rsidR="00D53BAA">
        <w:rPr>
          <w:rFonts w:ascii="Times New Roman" w:hAnsi="Times New Roman" w:cs="Times New Roman"/>
          <w:b/>
          <w:bCs/>
          <w:color w:val="000000" w:themeColor="text1"/>
          <w:sz w:val="24"/>
          <w:szCs w:val="24"/>
          <w:lang w:val="lv-LV"/>
        </w:rPr>
        <w:t>KOMERCNOSACĪJUMI</w:t>
      </w:r>
    </w:p>
    <w:p w14:paraId="252D890F" w14:textId="77777777" w:rsidR="00314682" w:rsidRPr="00314682" w:rsidRDefault="00314682" w:rsidP="00314682">
      <w:pPr>
        <w:pStyle w:val="NoSpacing"/>
        <w:ind w:firstLine="360"/>
        <w:jc w:val="both"/>
        <w:rPr>
          <w:rFonts w:ascii="Times New Roman" w:hAnsi="Times New Roman" w:cs="Times New Roman"/>
          <w:sz w:val="18"/>
          <w:szCs w:val="18"/>
          <w:lang w:val="lv-LV"/>
        </w:rPr>
      </w:pPr>
      <w:r w:rsidRPr="00314682">
        <w:rPr>
          <w:rFonts w:ascii="Times New Roman" w:hAnsi="Times New Roman" w:cs="Times New Roman"/>
          <w:sz w:val="18"/>
          <w:szCs w:val="18"/>
          <w:lang w:val="lv-LV"/>
        </w:rPr>
        <w:t>Cena jānorāda EUR bez PVN un ar PVN. Cenā jāiekļauj visas izmaksas, kas nepieciešamas iepirkuma priekšmeta pilnīgai piegādei, uzstādīšanai, pieslēgšanai, ieregulēšanai, testēšanai, nodošanai ekspluatācijā, dokumentācijas nodošanai, Pasūtītāja darbinieku apmācībai un garantijas saistību izpildei.</w:t>
      </w:r>
    </w:p>
    <w:p w14:paraId="3AA248BA" w14:textId="0F50ADF0" w:rsidR="00314682" w:rsidRPr="00314682" w:rsidRDefault="00314682" w:rsidP="00314682">
      <w:pPr>
        <w:pStyle w:val="NoSpacing"/>
        <w:ind w:firstLine="360"/>
        <w:jc w:val="both"/>
        <w:rPr>
          <w:rFonts w:ascii="Times New Roman" w:hAnsi="Times New Roman" w:cs="Times New Roman"/>
          <w:sz w:val="18"/>
          <w:szCs w:val="18"/>
          <w:lang w:val="lv-LV"/>
        </w:rPr>
      </w:pPr>
      <w:r w:rsidRPr="00314682">
        <w:rPr>
          <w:rFonts w:ascii="Times New Roman" w:hAnsi="Times New Roman" w:cs="Times New Roman"/>
          <w:sz w:val="18"/>
          <w:szCs w:val="18"/>
          <w:lang w:val="lv-LV"/>
        </w:rPr>
        <w:t>Pretendents finanšu piedāvājumā norāda cenas sadalījumu pa šādām pozīcijām:</w:t>
      </w:r>
    </w:p>
    <w:p w14:paraId="1C20034F" w14:textId="0CF9F54C" w:rsidR="00314682" w:rsidRDefault="00314682" w:rsidP="00314682">
      <w:pPr>
        <w:pStyle w:val="ListParagraph"/>
        <w:spacing w:after="40"/>
        <w:jc w:val="both"/>
        <w:rPr>
          <w:rFonts w:ascii="Times New Roman" w:hAnsi="Times New Roman" w:cs="Times New Roman"/>
          <w:color w:val="000000" w:themeColor="text1"/>
          <w:szCs w:val="18"/>
        </w:rPr>
      </w:pPr>
    </w:p>
    <w:tbl>
      <w:tblPr>
        <w:tblStyle w:val="TableGrid"/>
        <w:tblW w:w="0" w:type="auto"/>
        <w:tblInd w:w="720" w:type="dxa"/>
        <w:tblLook w:val="04A0" w:firstRow="1" w:lastRow="0" w:firstColumn="1" w:lastColumn="0" w:noHBand="0" w:noVBand="1"/>
      </w:tblPr>
      <w:tblGrid>
        <w:gridCol w:w="693"/>
        <w:gridCol w:w="4536"/>
        <w:gridCol w:w="1701"/>
        <w:gridCol w:w="992"/>
        <w:gridCol w:w="1418"/>
      </w:tblGrid>
      <w:tr w:rsidR="00314682" w14:paraId="22CBFC95" w14:textId="77777777" w:rsidTr="00AE41CB">
        <w:tc>
          <w:tcPr>
            <w:tcW w:w="693" w:type="dxa"/>
            <w:shd w:val="clear" w:color="auto" w:fill="D6E3BC" w:themeFill="accent3" w:themeFillTint="66"/>
          </w:tcPr>
          <w:p w14:paraId="43A9CF5B" w14:textId="28B11FD2" w:rsidR="00314682" w:rsidRPr="007E23BC" w:rsidRDefault="00314682" w:rsidP="00314682">
            <w:pPr>
              <w:pStyle w:val="ListParagraph"/>
              <w:spacing w:after="40"/>
              <w:ind w:left="0"/>
              <w:jc w:val="center"/>
              <w:rPr>
                <w:rFonts w:ascii="Times New Roman" w:hAnsi="Times New Roman" w:cs="Times New Roman"/>
                <w:b/>
                <w:bCs/>
                <w:color w:val="000000" w:themeColor="text1"/>
                <w:szCs w:val="18"/>
              </w:rPr>
            </w:pPr>
            <w:r w:rsidRPr="007E23BC">
              <w:rPr>
                <w:rFonts w:ascii="Times New Roman" w:hAnsi="Times New Roman" w:cs="Times New Roman"/>
                <w:b/>
                <w:bCs/>
                <w:color w:val="000000" w:themeColor="text1"/>
                <w:szCs w:val="18"/>
              </w:rPr>
              <w:t>Nr.</w:t>
            </w:r>
          </w:p>
        </w:tc>
        <w:tc>
          <w:tcPr>
            <w:tcW w:w="4536" w:type="dxa"/>
            <w:shd w:val="clear" w:color="auto" w:fill="D6E3BC" w:themeFill="accent3" w:themeFillTint="66"/>
          </w:tcPr>
          <w:p w14:paraId="64849BD1" w14:textId="46FD1215" w:rsidR="00314682" w:rsidRPr="007E23BC" w:rsidRDefault="00314682" w:rsidP="00314682">
            <w:pPr>
              <w:pStyle w:val="ListParagraph"/>
              <w:spacing w:after="40"/>
              <w:ind w:left="0"/>
              <w:jc w:val="both"/>
              <w:rPr>
                <w:rFonts w:ascii="Times New Roman" w:hAnsi="Times New Roman" w:cs="Times New Roman"/>
                <w:b/>
                <w:bCs/>
                <w:color w:val="000000" w:themeColor="text1"/>
                <w:szCs w:val="18"/>
              </w:rPr>
            </w:pPr>
            <w:proofErr w:type="spellStart"/>
            <w:r w:rsidRPr="007E23BC">
              <w:rPr>
                <w:rFonts w:ascii="Times New Roman" w:hAnsi="Times New Roman" w:cs="Times New Roman"/>
                <w:b/>
                <w:bCs/>
                <w:color w:val="000000" w:themeColor="text1"/>
                <w:szCs w:val="18"/>
              </w:rPr>
              <w:t>Pozīcija</w:t>
            </w:r>
            <w:proofErr w:type="spellEnd"/>
          </w:p>
        </w:tc>
        <w:tc>
          <w:tcPr>
            <w:tcW w:w="1701" w:type="dxa"/>
            <w:shd w:val="clear" w:color="auto" w:fill="D6E3BC" w:themeFill="accent3" w:themeFillTint="66"/>
          </w:tcPr>
          <w:p w14:paraId="4E5A7EE3" w14:textId="2C65298C" w:rsidR="00314682" w:rsidRPr="007E23BC" w:rsidRDefault="00314682" w:rsidP="00314682">
            <w:pPr>
              <w:pStyle w:val="ListParagraph"/>
              <w:spacing w:after="40"/>
              <w:ind w:left="0"/>
              <w:jc w:val="center"/>
              <w:rPr>
                <w:rFonts w:ascii="Times New Roman" w:hAnsi="Times New Roman" w:cs="Times New Roman"/>
                <w:b/>
                <w:bCs/>
                <w:color w:val="000000" w:themeColor="text1"/>
                <w:szCs w:val="18"/>
              </w:rPr>
            </w:pPr>
            <w:r w:rsidRPr="007E23BC">
              <w:rPr>
                <w:rFonts w:ascii="Times New Roman" w:hAnsi="Times New Roman" w:cs="Times New Roman"/>
                <w:b/>
                <w:bCs/>
                <w:color w:val="000000" w:themeColor="text1"/>
                <w:szCs w:val="18"/>
              </w:rPr>
              <w:t>Cena bez PVN, EUR</w:t>
            </w:r>
          </w:p>
        </w:tc>
        <w:tc>
          <w:tcPr>
            <w:tcW w:w="992" w:type="dxa"/>
            <w:shd w:val="clear" w:color="auto" w:fill="D6E3BC" w:themeFill="accent3" w:themeFillTint="66"/>
          </w:tcPr>
          <w:p w14:paraId="00C29BC4" w14:textId="0341FEBA" w:rsidR="00314682" w:rsidRPr="007E23BC" w:rsidRDefault="00314682" w:rsidP="00314682">
            <w:pPr>
              <w:pStyle w:val="ListParagraph"/>
              <w:spacing w:after="40"/>
              <w:ind w:left="0"/>
              <w:jc w:val="center"/>
              <w:rPr>
                <w:rFonts w:ascii="Times New Roman" w:hAnsi="Times New Roman" w:cs="Times New Roman"/>
                <w:b/>
                <w:bCs/>
                <w:color w:val="000000" w:themeColor="text1"/>
                <w:szCs w:val="18"/>
              </w:rPr>
            </w:pPr>
            <w:r w:rsidRPr="007E23BC">
              <w:rPr>
                <w:rFonts w:ascii="Times New Roman" w:hAnsi="Times New Roman" w:cs="Times New Roman"/>
                <w:b/>
                <w:bCs/>
                <w:color w:val="000000" w:themeColor="text1"/>
                <w:szCs w:val="18"/>
              </w:rPr>
              <w:t>PVN, EUR</w:t>
            </w:r>
          </w:p>
        </w:tc>
        <w:tc>
          <w:tcPr>
            <w:tcW w:w="1418" w:type="dxa"/>
            <w:shd w:val="clear" w:color="auto" w:fill="D6E3BC" w:themeFill="accent3" w:themeFillTint="66"/>
          </w:tcPr>
          <w:p w14:paraId="44DE64C0" w14:textId="13ABED5B" w:rsidR="00314682" w:rsidRPr="007E23BC" w:rsidRDefault="00314682" w:rsidP="00314682">
            <w:pPr>
              <w:pStyle w:val="ListParagraph"/>
              <w:spacing w:after="40"/>
              <w:ind w:left="0"/>
              <w:jc w:val="center"/>
              <w:rPr>
                <w:rFonts w:ascii="Times New Roman" w:hAnsi="Times New Roman" w:cs="Times New Roman"/>
                <w:b/>
                <w:bCs/>
                <w:color w:val="000000" w:themeColor="text1"/>
                <w:szCs w:val="18"/>
              </w:rPr>
            </w:pPr>
            <w:r w:rsidRPr="007E23BC">
              <w:rPr>
                <w:rFonts w:ascii="Times New Roman" w:hAnsi="Times New Roman" w:cs="Times New Roman"/>
                <w:b/>
                <w:bCs/>
                <w:color w:val="000000" w:themeColor="text1"/>
                <w:szCs w:val="18"/>
              </w:rPr>
              <w:t xml:space="preserve">Cena </w:t>
            </w:r>
            <w:proofErr w:type="spellStart"/>
            <w:r w:rsidRPr="007E23BC">
              <w:rPr>
                <w:rFonts w:ascii="Times New Roman" w:hAnsi="Times New Roman" w:cs="Times New Roman"/>
                <w:b/>
                <w:bCs/>
                <w:color w:val="000000" w:themeColor="text1"/>
                <w:szCs w:val="18"/>
              </w:rPr>
              <w:t>ar</w:t>
            </w:r>
            <w:proofErr w:type="spellEnd"/>
            <w:r w:rsidRPr="007E23BC">
              <w:rPr>
                <w:rFonts w:ascii="Times New Roman" w:hAnsi="Times New Roman" w:cs="Times New Roman"/>
                <w:b/>
                <w:bCs/>
                <w:color w:val="000000" w:themeColor="text1"/>
                <w:szCs w:val="18"/>
              </w:rPr>
              <w:t xml:space="preserve"> PVN, EUR</w:t>
            </w:r>
          </w:p>
        </w:tc>
      </w:tr>
      <w:tr w:rsidR="00437345" w14:paraId="1FF39137" w14:textId="77777777" w:rsidTr="00AE41CB">
        <w:tc>
          <w:tcPr>
            <w:tcW w:w="693" w:type="dxa"/>
          </w:tcPr>
          <w:p w14:paraId="06A5B57A" w14:textId="2E10404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w:t>
            </w:r>
          </w:p>
        </w:tc>
        <w:tc>
          <w:tcPr>
            <w:tcW w:w="4536" w:type="dxa"/>
            <w:vAlign w:val="center"/>
          </w:tcPr>
          <w:p w14:paraId="1E2FB887" w14:textId="33499F59"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1 ratiņa/rāmja gaļas produktu termiskās apstrādes un kūpināšanas kamera</w:t>
            </w:r>
          </w:p>
        </w:tc>
        <w:tc>
          <w:tcPr>
            <w:tcW w:w="1701" w:type="dxa"/>
          </w:tcPr>
          <w:p w14:paraId="27C6D728"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1238D148"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28C17007"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411E8D29" w14:textId="77777777" w:rsidTr="00AE41CB">
        <w:tc>
          <w:tcPr>
            <w:tcW w:w="693" w:type="dxa"/>
          </w:tcPr>
          <w:p w14:paraId="5E16A832" w14:textId="54193CC1"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2.</w:t>
            </w:r>
          </w:p>
        </w:tc>
        <w:tc>
          <w:tcPr>
            <w:tcW w:w="4536" w:type="dxa"/>
            <w:vAlign w:val="center"/>
          </w:tcPr>
          <w:p w14:paraId="263F6F5E" w14:textId="2A72D846"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Sildīšanas sistēma, tai skaitā elektriskā vai gāzes apsilde, ja tā nav iekļauta kameras pamatcenā</w:t>
            </w:r>
          </w:p>
        </w:tc>
        <w:tc>
          <w:tcPr>
            <w:tcW w:w="1701" w:type="dxa"/>
          </w:tcPr>
          <w:p w14:paraId="6AA01D85"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1B99763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695A1D2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5078E494" w14:textId="77777777" w:rsidTr="00AE41CB">
        <w:tc>
          <w:tcPr>
            <w:tcW w:w="693" w:type="dxa"/>
          </w:tcPr>
          <w:p w14:paraId="4C1A25C0" w14:textId="1ACC02E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3.</w:t>
            </w:r>
          </w:p>
        </w:tc>
        <w:tc>
          <w:tcPr>
            <w:tcW w:w="4536" w:type="dxa"/>
            <w:vAlign w:val="center"/>
          </w:tcPr>
          <w:p w14:paraId="22271802" w14:textId="12DFBF16"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Vadības sistēma, procesu vadība, datu un receptūru pārvaldība</w:t>
            </w:r>
          </w:p>
        </w:tc>
        <w:tc>
          <w:tcPr>
            <w:tcW w:w="1701" w:type="dxa"/>
          </w:tcPr>
          <w:p w14:paraId="50D0D5B9"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76A4019B"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0CDE8AA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62009988" w14:textId="77777777" w:rsidTr="00AE41CB">
        <w:tc>
          <w:tcPr>
            <w:tcW w:w="693" w:type="dxa"/>
          </w:tcPr>
          <w:p w14:paraId="48E5F468" w14:textId="39CF5AEA"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4.</w:t>
            </w:r>
          </w:p>
        </w:tc>
        <w:tc>
          <w:tcPr>
            <w:tcW w:w="4536" w:type="dxa"/>
            <w:vAlign w:val="center"/>
          </w:tcPr>
          <w:p w14:paraId="38DE102D" w14:textId="2CB277AD"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Kūpināšanas/dūmu ģenerēšanas sistēma, tai skaitā ar kameru saderīgs dūmu ģenerators</w:t>
            </w:r>
          </w:p>
        </w:tc>
        <w:tc>
          <w:tcPr>
            <w:tcW w:w="1701" w:type="dxa"/>
          </w:tcPr>
          <w:p w14:paraId="3A1F5262"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5EA850BE"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7A2E6C6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7733F290" w14:textId="77777777" w:rsidTr="00AE41CB">
        <w:tc>
          <w:tcPr>
            <w:tcW w:w="693" w:type="dxa"/>
          </w:tcPr>
          <w:p w14:paraId="4C0EDD95" w14:textId="36D34B0A"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5.</w:t>
            </w:r>
          </w:p>
        </w:tc>
        <w:tc>
          <w:tcPr>
            <w:tcW w:w="4536" w:type="dxa"/>
            <w:vAlign w:val="center"/>
          </w:tcPr>
          <w:p w14:paraId="71577B89" w14:textId="55A5E2AA"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Nerūsējošā tērauda kūpināšanas ratiņš/rāmis</w:t>
            </w:r>
          </w:p>
        </w:tc>
        <w:tc>
          <w:tcPr>
            <w:tcW w:w="1701" w:type="dxa"/>
          </w:tcPr>
          <w:p w14:paraId="442B31E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482548F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596E4AA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3A49B0BB" w14:textId="77777777" w:rsidTr="00AE41CB">
        <w:tc>
          <w:tcPr>
            <w:tcW w:w="693" w:type="dxa"/>
          </w:tcPr>
          <w:p w14:paraId="1EED7A19" w14:textId="1043267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6.</w:t>
            </w:r>
          </w:p>
        </w:tc>
        <w:tc>
          <w:tcPr>
            <w:tcW w:w="4536" w:type="dxa"/>
            <w:vAlign w:val="center"/>
          </w:tcPr>
          <w:p w14:paraId="1771C742" w14:textId="57F58426"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Automātiskā vai pusautomātiskā mazgāšanas/tīrīšanas sistēma</w:t>
            </w:r>
          </w:p>
        </w:tc>
        <w:tc>
          <w:tcPr>
            <w:tcW w:w="1701" w:type="dxa"/>
          </w:tcPr>
          <w:p w14:paraId="02F5EEF8"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2FDD5837"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598E11B2"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02E39A22" w14:textId="77777777" w:rsidTr="00AE41CB">
        <w:tc>
          <w:tcPr>
            <w:tcW w:w="693" w:type="dxa"/>
          </w:tcPr>
          <w:p w14:paraId="380DD252" w14:textId="27B04613"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7.</w:t>
            </w:r>
          </w:p>
        </w:tc>
        <w:tc>
          <w:tcPr>
            <w:tcW w:w="4536" w:type="dxa"/>
            <w:vAlign w:val="center"/>
          </w:tcPr>
          <w:p w14:paraId="054A6C35" w14:textId="1303E3BC" w:rsidR="00437345" w:rsidRDefault="00D25B79" w:rsidP="00437345">
            <w:pPr>
              <w:pStyle w:val="ListParagraph"/>
              <w:spacing w:after="40"/>
              <w:ind w:left="0"/>
              <w:jc w:val="both"/>
              <w:rPr>
                <w:rFonts w:ascii="Times New Roman" w:hAnsi="Times New Roman" w:cs="Times New Roman"/>
                <w:color w:val="000000" w:themeColor="text1"/>
                <w:szCs w:val="18"/>
              </w:rPr>
            </w:pPr>
            <w:proofErr w:type="spellStart"/>
            <w:r w:rsidRPr="00D25B79">
              <w:rPr>
                <w:rFonts w:ascii="Times New Roman" w:hAnsi="Times New Roman" w:cs="Times New Roman"/>
                <w:color w:val="000000" w:themeColor="text1"/>
                <w:szCs w:val="18"/>
              </w:rPr>
              <w:t>Pieslēgumu</w:t>
            </w:r>
            <w:proofErr w:type="spellEnd"/>
            <w:r w:rsidRPr="00D25B79">
              <w:rPr>
                <w:rFonts w:ascii="Times New Roman" w:hAnsi="Times New Roman" w:cs="Times New Roman"/>
                <w:color w:val="000000" w:themeColor="text1"/>
                <w:szCs w:val="18"/>
              </w:rPr>
              <w:t xml:space="preserve"> </w:t>
            </w:r>
            <w:proofErr w:type="spellStart"/>
            <w:r w:rsidRPr="00D25B79">
              <w:rPr>
                <w:rFonts w:ascii="Times New Roman" w:hAnsi="Times New Roman" w:cs="Times New Roman"/>
                <w:color w:val="000000" w:themeColor="text1"/>
                <w:szCs w:val="18"/>
              </w:rPr>
              <w:t>komplekts</w:t>
            </w:r>
            <w:proofErr w:type="spellEnd"/>
            <w:r w:rsidRPr="00D25B79">
              <w:rPr>
                <w:rFonts w:ascii="Times New Roman" w:hAnsi="Times New Roman" w:cs="Times New Roman"/>
                <w:color w:val="000000" w:themeColor="text1"/>
                <w:szCs w:val="18"/>
              </w:rPr>
              <w:t xml:space="preserve">, </w:t>
            </w:r>
            <w:proofErr w:type="spellStart"/>
            <w:r w:rsidRPr="00D25B79">
              <w:rPr>
                <w:rFonts w:ascii="Times New Roman" w:hAnsi="Times New Roman" w:cs="Times New Roman"/>
                <w:color w:val="000000" w:themeColor="text1"/>
                <w:szCs w:val="18"/>
              </w:rPr>
              <w:t>uzstādīšanas</w:t>
            </w:r>
            <w:proofErr w:type="spellEnd"/>
            <w:r w:rsidRPr="00D25B79">
              <w:rPr>
                <w:rFonts w:ascii="Times New Roman" w:hAnsi="Times New Roman" w:cs="Times New Roman"/>
                <w:color w:val="000000" w:themeColor="text1"/>
                <w:szCs w:val="18"/>
              </w:rPr>
              <w:t xml:space="preserve"> </w:t>
            </w:r>
            <w:proofErr w:type="spellStart"/>
            <w:r w:rsidRPr="00D25B79">
              <w:rPr>
                <w:rFonts w:ascii="Times New Roman" w:hAnsi="Times New Roman" w:cs="Times New Roman"/>
                <w:color w:val="000000" w:themeColor="text1"/>
                <w:szCs w:val="18"/>
              </w:rPr>
              <w:t>piederumi</w:t>
            </w:r>
            <w:proofErr w:type="spellEnd"/>
            <w:r w:rsidRPr="00D25B79">
              <w:rPr>
                <w:rFonts w:ascii="Times New Roman" w:hAnsi="Times New Roman" w:cs="Times New Roman"/>
                <w:color w:val="000000" w:themeColor="text1"/>
                <w:szCs w:val="18"/>
              </w:rPr>
              <w:t xml:space="preserve"> un </w:t>
            </w:r>
            <w:proofErr w:type="spellStart"/>
            <w:r w:rsidRPr="00D25B79">
              <w:rPr>
                <w:rFonts w:ascii="Times New Roman" w:hAnsi="Times New Roman" w:cs="Times New Roman"/>
                <w:color w:val="000000" w:themeColor="text1"/>
                <w:szCs w:val="18"/>
              </w:rPr>
              <w:t>novadīšanas</w:t>
            </w:r>
            <w:proofErr w:type="spellEnd"/>
            <w:r w:rsidRPr="00D25B79">
              <w:rPr>
                <w:rFonts w:ascii="Times New Roman" w:hAnsi="Times New Roman" w:cs="Times New Roman"/>
                <w:color w:val="000000" w:themeColor="text1"/>
                <w:szCs w:val="18"/>
              </w:rPr>
              <w:t xml:space="preserve"> </w:t>
            </w:r>
            <w:proofErr w:type="spellStart"/>
            <w:r w:rsidRPr="00D25B79">
              <w:rPr>
                <w:rFonts w:ascii="Times New Roman" w:hAnsi="Times New Roman" w:cs="Times New Roman"/>
                <w:color w:val="000000" w:themeColor="text1"/>
                <w:szCs w:val="18"/>
              </w:rPr>
              <w:t>savienojumi</w:t>
            </w:r>
            <w:proofErr w:type="spellEnd"/>
          </w:p>
        </w:tc>
        <w:tc>
          <w:tcPr>
            <w:tcW w:w="1701" w:type="dxa"/>
          </w:tcPr>
          <w:p w14:paraId="1325ED9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3119A15D"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3F5033E4"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6BD2F834" w14:textId="77777777" w:rsidTr="00AE41CB">
        <w:tc>
          <w:tcPr>
            <w:tcW w:w="693" w:type="dxa"/>
          </w:tcPr>
          <w:p w14:paraId="709CB7D5" w14:textId="4B246D48"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8.</w:t>
            </w:r>
          </w:p>
        </w:tc>
        <w:tc>
          <w:tcPr>
            <w:tcW w:w="4536" w:type="dxa"/>
            <w:vAlign w:val="center"/>
          </w:tcPr>
          <w:p w14:paraId="47454A09" w14:textId="02631019"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Piegāde līdz Pasūtītāja norādītajai piegādes vietai</w:t>
            </w:r>
          </w:p>
        </w:tc>
        <w:tc>
          <w:tcPr>
            <w:tcW w:w="1701" w:type="dxa"/>
          </w:tcPr>
          <w:p w14:paraId="48361C27"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5EE2D8A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3F9FAD95"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37992F8E" w14:textId="77777777" w:rsidTr="00AE41CB">
        <w:tc>
          <w:tcPr>
            <w:tcW w:w="693" w:type="dxa"/>
          </w:tcPr>
          <w:p w14:paraId="1788E33F" w14:textId="2CD70B42"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9.</w:t>
            </w:r>
          </w:p>
        </w:tc>
        <w:tc>
          <w:tcPr>
            <w:tcW w:w="4536" w:type="dxa"/>
            <w:vAlign w:val="center"/>
          </w:tcPr>
          <w:p w14:paraId="7982A134" w14:textId="2D6D34A0"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Montāža, uzstādīšana un pieslēgšana</w:t>
            </w:r>
          </w:p>
        </w:tc>
        <w:tc>
          <w:tcPr>
            <w:tcW w:w="1701" w:type="dxa"/>
          </w:tcPr>
          <w:p w14:paraId="236F465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7EEB755D"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2A025C3C"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4EB4E9C5" w14:textId="77777777" w:rsidTr="00AE41CB">
        <w:tc>
          <w:tcPr>
            <w:tcW w:w="693" w:type="dxa"/>
          </w:tcPr>
          <w:p w14:paraId="0AC2388D" w14:textId="5FBC97B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10.</w:t>
            </w:r>
          </w:p>
        </w:tc>
        <w:tc>
          <w:tcPr>
            <w:tcW w:w="4536" w:type="dxa"/>
            <w:vAlign w:val="center"/>
          </w:tcPr>
          <w:p w14:paraId="58002428" w14:textId="51889D2D"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Ieregulēšana, testēšana un nodošana ekspluatācijā</w:t>
            </w:r>
          </w:p>
        </w:tc>
        <w:tc>
          <w:tcPr>
            <w:tcW w:w="1701" w:type="dxa"/>
          </w:tcPr>
          <w:p w14:paraId="1877EF72"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4C29A4E1"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74A73BFA"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603A935A" w14:textId="77777777" w:rsidTr="00AE41CB">
        <w:tc>
          <w:tcPr>
            <w:tcW w:w="693" w:type="dxa"/>
          </w:tcPr>
          <w:p w14:paraId="0D78FF77" w14:textId="0C6C91D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11.</w:t>
            </w:r>
          </w:p>
        </w:tc>
        <w:tc>
          <w:tcPr>
            <w:tcW w:w="4536" w:type="dxa"/>
            <w:vAlign w:val="center"/>
          </w:tcPr>
          <w:p w14:paraId="75ED23FC" w14:textId="010297A3"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Tehniskā dokumentācija, lietošanas, drošības, tīrīšanas un apkopes instrukcijas</w:t>
            </w:r>
          </w:p>
        </w:tc>
        <w:tc>
          <w:tcPr>
            <w:tcW w:w="1701" w:type="dxa"/>
          </w:tcPr>
          <w:p w14:paraId="258A7DC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4D06E453"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1C72192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04931D3E" w14:textId="77777777" w:rsidTr="00AE41CB">
        <w:tc>
          <w:tcPr>
            <w:tcW w:w="693" w:type="dxa"/>
          </w:tcPr>
          <w:p w14:paraId="4233BC69" w14:textId="14AA5FA8"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12.</w:t>
            </w:r>
          </w:p>
        </w:tc>
        <w:tc>
          <w:tcPr>
            <w:tcW w:w="4536" w:type="dxa"/>
            <w:vAlign w:val="center"/>
          </w:tcPr>
          <w:p w14:paraId="55CFE461" w14:textId="5B80008F"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Pasūtītāja darbinieku apmācība</w:t>
            </w:r>
          </w:p>
        </w:tc>
        <w:tc>
          <w:tcPr>
            <w:tcW w:w="1701" w:type="dxa"/>
          </w:tcPr>
          <w:p w14:paraId="23794E15"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7FB5443B"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68078C02"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1A744F8B" w14:textId="77777777" w:rsidTr="00AE41CB">
        <w:tc>
          <w:tcPr>
            <w:tcW w:w="693" w:type="dxa"/>
          </w:tcPr>
          <w:p w14:paraId="1AD5984F" w14:textId="7A8A52F6"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13.</w:t>
            </w:r>
          </w:p>
        </w:tc>
        <w:tc>
          <w:tcPr>
            <w:tcW w:w="4536" w:type="dxa"/>
            <w:vAlign w:val="center"/>
          </w:tcPr>
          <w:p w14:paraId="0F40DECD" w14:textId="58A25E91"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Garantijas saistību nodrošināšana garantijas termiņā</w:t>
            </w:r>
          </w:p>
        </w:tc>
        <w:tc>
          <w:tcPr>
            <w:tcW w:w="1701" w:type="dxa"/>
          </w:tcPr>
          <w:p w14:paraId="46B0189E"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6CAD3D70"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4D1ADBEF"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04504728" w14:textId="77777777" w:rsidTr="00AE41CB">
        <w:tc>
          <w:tcPr>
            <w:tcW w:w="693" w:type="dxa"/>
          </w:tcPr>
          <w:p w14:paraId="7B1C5AAA" w14:textId="52C50E31" w:rsidR="00437345" w:rsidRDefault="00437345" w:rsidP="00437345">
            <w:pPr>
              <w:pStyle w:val="ListParagraph"/>
              <w:spacing w:after="40"/>
              <w:ind w:left="0"/>
              <w:jc w:val="center"/>
              <w:rPr>
                <w:rFonts w:ascii="Times New Roman" w:hAnsi="Times New Roman" w:cs="Times New Roman"/>
                <w:color w:val="000000" w:themeColor="text1"/>
                <w:szCs w:val="18"/>
              </w:rPr>
            </w:pPr>
            <w:r>
              <w:rPr>
                <w:rFonts w:ascii="Times New Roman" w:hAnsi="Times New Roman" w:cs="Times New Roman"/>
                <w:color w:val="000000" w:themeColor="text1"/>
                <w:szCs w:val="18"/>
              </w:rPr>
              <w:t>14.</w:t>
            </w:r>
          </w:p>
        </w:tc>
        <w:tc>
          <w:tcPr>
            <w:tcW w:w="4536" w:type="dxa"/>
            <w:vAlign w:val="center"/>
          </w:tcPr>
          <w:p w14:paraId="09CF1D6D" w14:textId="6812C634" w:rsidR="00437345" w:rsidRDefault="00437345" w:rsidP="00437345">
            <w:pPr>
              <w:pStyle w:val="ListParagraph"/>
              <w:spacing w:after="40"/>
              <w:ind w:left="0"/>
              <w:jc w:val="both"/>
              <w:rPr>
                <w:rFonts w:ascii="Times New Roman" w:hAnsi="Times New Roman" w:cs="Times New Roman"/>
                <w:color w:val="000000" w:themeColor="text1"/>
                <w:szCs w:val="18"/>
              </w:rPr>
            </w:pPr>
            <w:r w:rsidRPr="006C0003">
              <w:rPr>
                <w:rFonts w:ascii="Times New Roman" w:hAnsi="Times New Roman" w:cs="Times New Roman"/>
                <w:color w:val="000000" w:themeColor="text1"/>
                <w:szCs w:val="18"/>
                <w:lang w:val="lv-LV"/>
              </w:rPr>
              <w:t>Papildu aprīkojums vai piederumi, ja attiecināms</w:t>
            </w:r>
          </w:p>
        </w:tc>
        <w:tc>
          <w:tcPr>
            <w:tcW w:w="1701" w:type="dxa"/>
          </w:tcPr>
          <w:p w14:paraId="69A8A733"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0623501C"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13C4E9F6"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r w:rsidR="00437345" w14:paraId="6C592E04" w14:textId="77777777" w:rsidTr="00AE41CB">
        <w:tc>
          <w:tcPr>
            <w:tcW w:w="693" w:type="dxa"/>
          </w:tcPr>
          <w:p w14:paraId="16C67345" w14:textId="7039BA30" w:rsidR="00437345" w:rsidRDefault="00437345" w:rsidP="00437345">
            <w:pPr>
              <w:pStyle w:val="ListParagraph"/>
              <w:spacing w:after="40"/>
              <w:ind w:left="0"/>
              <w:jc w:val="center"/>
              <w:rPr>
                <w:rFonts w:ascii="Times New Roman" w:hAnsi="Times New Roman" w:cs="Times New Roman"/>
                <w:color w:val="000000" w:themeColor="text1"/>
                <w:szCs w:val="18"/>
              </w:rPr>
            </w:pPr>
          </w:p>
        </w:tc>
        <w:tc>
          <w:tcPr>
            <w:tcW w:w="4536" w:type="dxa"/>
          </w:tcPr>
          <w:p w14:paraId="5640D836" w14:textId="71A8BB8B" w:rsidR="00437345" w:rsidRPr="007E23BC" w:rsidRDefault="007E23BC" w:rsidP="007E23BC">
            <w:pPr>
              <w:pStyle w:val="ListParagraph"/>
              <w:spacing w:after="40"/>
              <w:ind w:left="0"/>
              <w:jc w:val="center"/>
              <w:rPr>
                <w:rFonts w:ascii="Times New Roman" w:hAnsi="Times New Roman" w:cs="Times New Roman"/>
                <w:b/>
                <w:bCs/>
                <w:color w:val="000000" w:themeColor="text1"/>
                <w:szCs w:val="18"/>
              </w:rPr>
            </w:pPr>
            <w:r w:rsidRPr="007E23BC">
              <w:rPr>
                <w:rFonts w:ascii="Times New Roman" w:hAnsi="Times New Roman" w:cs="Times New Roman"/>
                <w:b/>
                <w:bCs/>
                <w:color w:val="000000" w:themeColor="text1"/>
                <w:szCs w:val="18"/>
              </w:rPr>
              <w:t>KOPĀ</w:t>
            </w:r>
          </w:p>
        </w:tc>
        <w:tc>
          <w:tcPr>
            <w:tcW w:w="1701" w:type="dxa"/>
          </w:tcPr>
          <w:p w14:paraId="10B367A9"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992" w:type="dxa"/>
          </w:tcPr>
          <w:p w14:paraId="4D9C8247"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c>
          <w:tcPr>
            <w:tcW w:w="1418" w:type="dxa"/>
          </w:tcPr>
          <w:p w14:paraId="083ECD5D" w14:textId="77777777" w:rsidR="00437345" w:rsidRDefault="00437345" w:rsidP="00437345">
            <w:pPr>
              <w:pStyle w:val="ListParagraph"/>
              <w:spacing w:after="40"/>
              <w:ind w:left="0"/>
              <w:jc w:val="both"/>
              <w:rPr>
                <w:rFonts w:ascii="Times New Roman" w:hAnsi="Times New Roman" w:cs="Times New Roman"/>
                <w:color w:val="000000" w:themeColor="text1"/>
                <w:szCs w:val="18"/>
              </w:rPr>
            </w:pPr>
          </w:p>
        </w:tc>
      </w:tr>
    </w:tbl>
    <w:p w14:paraId="4C61694F" w14:textId="77777777" w:rsidR="00314682" w:rsidRDefault="00314682" w:rsidP="00314682">
      <w:pPr>
        <w:pStyle w:val="ListParagraph"/>
        <w:spacing w:after="40"/>
        <w:jc w:val="both"/>
        <w:rPr>
          <w:rFonts w:ascii="Times New Roman" w:hAnsi="Times New Roman" w:cs="Times New Roman"/>
          <w:color w:val="000000" w:themeColor="text1"/>
          <w:szCs w:val="18"/>
        </w:rPr>
      </w:pPr>
    </w:p>
    <w:p w14:paraId="47B4D5A6" w14:textId="77777777" w:rsidR="00AE41CB" w:rsidRPr="00AE41CB" w:rsidRDefault="00AE41CB" w:rsidP="00AE41CB">
      <w:pPr>
        <w:pStyle w:val="NoSpacing"/>
        <w:ind w:firstLine="720"/>
        <w:jc w:val="both"/>
        <w:rPr>
          <w:rFonts w:ascii="Times New Roman" w:hAnsi="Times New Roman" w:cs="Times New Roman"/>
          <w:sz w:val="18"/>
          <w:szCs w:val="18"/>
          <w:lang w:val="lv-LV"/>
        </w:rPr>
      </w:pPr>
      <w:r w:rsidRPr="00AE41CB">
        <w:rPr>
          <w:rFonts w:ascii="Times New Roman" w:hAnsi="Times New Roman" w:cs="Times New Roman"/>
          <w:sz w:val="18"/>
          <w:szCs w:val="18"/>
          <w:lang w:val="lv-LV"/>
        </w:rPr>
        <w:t>Pretendenta piedāvātajai cenai jābūt galīgai un pilnīgai. Piedāvājuma cenā jāiekļauj visi nodokļi, nodevas, transporta, iepakošanas, iekraušanas, izkraušanas, piegādes, montāžas, pieslēgšanas, ieregulēšanas, testēšanas, apmācības, dokumentācijas sagatavošanas un nodošanas, garantijas un citas ar iepirkuma priekšmeta izpildi saistītās izmaksas, ja tās attiecināmas uz piedāvāto risinājumu.</w:t>
      </w:r>
    </w:p>
    <w:p w14:paraId="32D296C8" w14:textId="77777777" w:rsidR="00275461" w:rsidRDefault="00AE41CB" w:rsidP="00AE41CB">
      <w:pPr>
        <w:pStyle w:val="NoSpacing"/>
        <w:ind w:firstLine="360"/>
        <w:jc w:val="both"/>
        <w:rPr>
          <w:rFonts w:ascii="Times New Roman" w:hAnsi="Times New Roman" w:cs="Times New Roman"/>
          <w:sz w:val="18"/>
          <w:szCs w:val="18"/>
          <w:lang w:val="lv-LV"/>
        </w:rPr>
      </w:pPr>
      <w:r w:rsidRPr="00AE41CB">
        <w:rPr>
          <w:rFonts w:ascii="Times New Roman" w:hAnsi="Times New Roman" w:cs="Times New Roman"/>
          <w:sz w:val="18"/>
          <w:szCs w:val="18"/>
          <w:lang w:val="lv-LV"/>
        </w:rPr>
        <w:t>Ja kāda no cenu sadalījuma pozīcijām ir iekļauta citā pozīcijā, Pretendents attiecīgajā ailē norāda “iekļauts cenā” un paskaidro, kurā pozīcijā attiecīgās izmaksas ir iekļautas.</w:t>
      </w:r>
    </w:p>
    <w:p w14:paraId="7F75282D" w14:textId="2E5E30BE" w:rsidR="00AE41CB" w:rsidRPr="00AE41CB" w:rsidRDefault="00275461" w:rsidP="00AE41CB">
      <w:pPr>
        <w:pStyle w:val="NoSpacing"/>
        <w:ind w:firstLine="360"/>
        <w:jc w:val="both"/>
        <w:rPr>
          <w:rFonts w:ascii="Times New Roman" w:hAnsi="Times New Roman" w:cs="Times New Roman"/>
          <w:sz w:val="18"/>
          <w:szCs w:val="18"/>
          <w:lang w:val="lv-LV"/>
        </w:rPr>
      </w:pPr>
      <w:proofErr w:type="spellStart"/>
      <w:r w:rsidRPr="00275461">
        <w:rPr>
          <w:rFonts w:ascii="Times New Roman" w:hAnsi="Times New Roman" w:cs="Times New Roman"/>
          <w:sz w:val="18"/>
          <w:szCs w:val="18"/>
        </w:rPr>
        <w:t>Maksājumu</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nosacījumi</w:t>
      </w:r>
      <w:proofErr w:type="spellEnd"/>
      <w:r w:rsidRPr="00275461">
        <w:rPr>
          <w:rFonts w:ascii="Times New Roman" w:hAnsi="Times New Roman" w:cs="Times New Roman"/>
          <w:sz w:val="18"/>
          <w:szCs w:val="18"/>
        </w:rPr>
        <w:t xml:space="preserve">, tai </w:t>
      </w:r>
      <w:proofErr w:type="spellStart"/>
      <w:r w:rsidRPr="00275461">
        <w:rPr>
          <w:rFonts w:ascii="Times New Roman" w:hAnsi="Times New Roman" w:cs="Times New Roman"/>
          <w:sz w:val="18"/>
          <w:szCs w:val="18"/>
        </w:rPr>
        <w:t>skaitā</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avansa</w:t>
      </w:r>
      <w:proofErr w:type="spellEnd"/>
      <w:r w:rsidRPr="00275461">
        <w:rPr>
          <w:rFonts w:ascii="Times New Roman" w:hAnsi="Times New Roman" w:cs="Times New Roman"/>
          <w:sz w:val="18"/>
          <w:szCs w:val="18"/>
        </w:rPr>
        <w:t xml:space="preserve"> un gala </w:t>
      </w:r>
      <w:proofErr w:type="spellStart"/>
      <w:r w:rsidRPr="00275461">
        <w:rPr>
          <w:rFonts w:ascii="Times New Roman" w:hAnsi="Times New Roman" w:cs="Times New Roman"/>
          <w:sz w:val="18"/>
          <w:szCs w:val="18"/>
        </w:rPr>
        <w:t>maksājuma</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kārtība</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noteikti</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šī</w:t>
      </w:r>
      <w:proofErr w:type="spellEnd"/>
      <w:r w:rsidRPr="00275461">
        <w:rPr>
          <w:rFonts w:ascii="Times New Roman" w:hAnsi="Times New Roman" w:cs="Times New Roman"/>
          <w:sz w:val="18"/>
          <w:szCs w:val="18"/>
        </w:rPr>
        <w:t xml:space="preserve"> </w:t>
      </w:r>
      <w:proofErr w:type="spellStart"/>
      <w:r w:rsidRPr="00275461">
        <w:rPr>
          <w:rFonts w:ascii="Times New Roman" w:hAnsi="Times New Roman" w:cs="Times New Roman"/>
          <w:sz w:val="18"/>
          <w:szCs w:val="18"/>
        </w:rPr>
        <w:t>nolikuma</w:t>
      </w:r>
      <w:proofErr w:type="spellEnd"/>
      <w:r w:rsidRPr="00275461">
        <w:rPr>
          <w:rFonts w:ascii="Times New Roman" w:hAnsi="Times New Roman" w:cs="Times New Roman"/>
          <w:sz w:val="18"/>
          <w:szCs w:val="18"/>
        </w:rPr>
        <w:t xml:space="preserve"> 10. </w:t>
      </w:r>
      <w:proofErr w:type="spellStart"/>
      <w:r w:rsidRPr="00275461">
        <w:rPr>
          <w:rFonts w:ascii="Times New Roman" w:hAnsi="Times New Roman" w:cs="Times New Roman"/>
          <w:sz w:val="18"/>
          <w:szCs w:val="18"/>
        </w:rPr>
        <w:t>sadaļā</w:t>
      </w:r>
      <w:proofErr w:type="spellEnd"/>
      <w:r w:rsidRPr="00275461">
        <w:rPr>
          <w:rFonts w:ascii="Times New Roman" w:hAnsi="Times New Roman" w:cs="Times New Roman"/>
          <w:sz w:val="18"/>
          <w:szCs w:val="18"/>
        </w:rPr>
        <w:t>.</w:t>
      </w:r>
    </w:p>
    <w:p w14:paraId="0E72084B" w14:textId="77777777" w:rsidR="00AE41CB" w:rsidRDefault="00AE41CB" w:rsidP="00314682">
      <w:pPr>
        <w:pStyle w:val="ListParagraph"/>
        <w:spacing w:after="40"/>
        <w:jc w:val="both"/>
        <w:rPr>
          <w:rFonts w:ascii="Times New Roman" w:hAnsi="Times New Roman" w:cs="Times New Roman"/>
          <w:color w:val="000000" w:themeColor="text1"/>
          <w:szCs w:val="18"/>
        </w:rPr>
      </w:pPr>
    </w:p>
    <w:p w14:paraId="4B9AF9F8" w14:textId="77777777" w:rsidR="00AE41CB" w:rsidRPr="00314682" w:rsidRDefault="00AE41CB" w:rsidP="00314682">
      <w:pPr>
        <w:pStyle w:val="ListParagraph"/>
        <w:spacing w:after="40"/>
        <w:jc w:val="both"/>
        <w:rPr>
          <w:rFonts w:ascii="Times New Roman" w:hAnsi="Times New Roman" w:cs="Times New Roman"/>
          <w:color w:val="000000" w:themeColor="text1"/>
          <w:szCs w:val="18"/>
        </w:rPr>
      </w:pPr>
    </w:p>
    <w:p w14:paraId="15D7226E" w14:textId="06E0C922" w:rsidR="00EF41B7" w:rsidRPr="00620DC0" w:rsidRDefault="00000000" w:rsidP="00620DC0">
      <w:pPr>
        <w:pStyle w:val="ListParagraph"/>
        <w:numPr>
          <w:ilvl w:val="0"/>
          <w:numId w:val="12"/>
        </w:numPr>
        <w:spacing w:before="160" w:after="80"/>
        <w:jc w:val="both"/>
        <w:rPr>
          <w:rFonts w:ascii="Times New Roman" w:hAnsi="Times New Roman" w:cs="Times New Roman"/>
          <w:b/>
          <w:color w:val="000000" w:themeColor="text1"/>
          <w:sz w:val="24"/>
          <w:szCs w:val="24"/>
        </w:rPr>
      </w:pPr>
      <w:r w:rsidRPr="00620DC0">
        <w:rPr>
          <w:rFonts w:ascii="Times New Roman" w:hAnsi="Times New Roman" w:cs="Times New Roman"/>
          <w:b/>
          <w:color w:val="000000" w:themeColor="text1"/>
          <w:sz w:val="24"/>
          <w:szCs w:val="24"/>
        </w:rPr>
        <w:t>P</w:t>
      </w:r>
      <w:r w:rsidR="00D53BAA">
        <w:rPr>
          <w:rFonts w:ascii="Times New Roman" w:hAnsi="Times New Roman" w:cs="Times New Roman"/>
          <w:b/>
          <w:color w:val="000000" w:themeColor="text1"/>
          <w:sz w:val="24"/>
          <w:szCs w:val="24"/>
        </w:rPr>
        <w:t>APILDU PRASĪBAS</w:t>
      </w:r>
      <w:r w:rsidRPr="00620DC0">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PIEDĀVĀJUMAM</w:t>
      </w:r>
    </w:p>
    <w:p w14:paraId="7950A35C"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sagatavojams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datorrakstā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latviešu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valodā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tehniskie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pielikumi</w:t>
      </w:r>
      <w:proofErr w:type="spellEnd"/>
      <w:r w:rsidRPr="006F749A">
        <w:rPr>
          <w:rFonts w:ascii="Times New Roman" w:hAnsi="Times New Roman" w:cs="Times New Roman"/>
          <w:color w:val="000000" w:themeColor="text1"/>
          <w:szCs w:val="18"/>
        </w:rPr>
        <w:t xml:space="preserve"> var </w:t>
      </w:r>
      <w:proofErr w:type="spellStart"/>
      <w:r w:rsidRPr="006F749A">
        <w:rPr>
          <w:rFonts w:ascii="Times New Roman" w:hAnsi="Times New Roman" w:cs="Times New Roman"/>
          <w:color w:val="000000" w:themeColor="text1"/>
          <w:szCs w:val="18"/>
        </w:rPr>
        <w:t>būt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latviešu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angļu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valodā</w:t>
      </w:r>
      <w:proofErr w:type="spellEnd"/>
      <w:r w:rsidRPr="006F749A">
        <w:rPr>
          <w:rFonts w:ascii="Times New Roman" w:hAnsi="Times New Roman" w:cs="Times New Roman"/>
          <w:color w:val="000000" w:themeColor="text1"/>
          <w:szCs w:val="18"/>
        </w:rPr>
        <w:t xml:space="preserve">, ja tie </w:t>
      </w:r>
      <w:proofErr w:type="spellStart"/>
      <w:r w:rsidRPr="006F749A">
        <w:rPr>
          <w:rFonts w:ascii="Times New Roman" w:hAnsi="Times New Roman" w:cs="Times New Roman"/>
          <w:color w:val="000000" w:themeColor="text1"/>
          <w:szCs w:val="18"/>
        </w:rPr>
        <w:t>ir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ražotāja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oriģināldokumenti</w:t>
      </w:r>
      <w:proofErr w:type="spellEnd"/>
      <w:r w:rsidRPr="006F749A">
        <w:rPr>
          <w:rFonts w:ascii="Times New Roman" w:hAnsi="Times New Roman" w:cs="Times New Roman"/>
          <w:color w:val="000000" w:themeColor="text1"/>
          <w:szCs w:val="18"/>
        </w:rPr>
        <w:t>.</w:t>
      </w:r>
    </w:p>
    <w:p w14:paraId="2597F29D"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jānorāda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piegādātāja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nosaukums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reģistrācijas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numurs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juridiskā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adrese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kontaktpersona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tālrunis</w:t>
      </w:r>
      <w:proofErr w:type="spellEnd"/>
      <w:r w:rsidRPr="006F749A">
        <w:rPr>
          <w:rFonts w:ascii="Times New Roman" w:hAnsi="Times New Roman" w:cs="Times New Roman"/>
          <w:color w:val="000000" w:themeColor="text1"/>
          <w:szCs w:val="18"/>
        </w:rPr>
        <w:t xml:space="preserve"> un e-pasts.</w:t>
      </w:r>
    </w:p>
    <w:p w14:paraId="514343FB"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jāaizpilda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šī</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sadaļas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kolonna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Piegādātāja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atzīmes</w:t>
      </w:r>
      <w:proofErr w:type="spellEnd"/>
      <w:r w:rsidRPr="006F749A">
        <w:rPr>
          <w:rFonts w:ascii="Times New Roman" w:hAnsi="Times New Roman" w:cs="Times New Roman"/>
          <w:color w:val="000000" w:themeColor="text1"/>
          <w:szCs w:val="18"/>
        </w:rPr>
        <w:t>”.</w:t>
      </w:r>
    </w:p>
    <w:p w14:paraId="1C93D0F3"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Visas </w:t>
      </w:r>
      <w:proofErr w:type="spellStart"/>
      <w:r w:rsidRPr="006F749A">
        <w:rPr>
          <w:rFonts w:ascii="Times New Roman" w:hAnsi="Times New Roman" w:cs="Times New Roman"/>
          <w:color w:val="000000" w:themeColor="text1"/>
          <w:szCs w:val="18"/>
        </w:rPr>
        <w:t>atkāpes</w:t>
      </w:r>
      <w:proofErr w:type="spellEnd"/>
      <w:r w:rsidRPr="006F749A">
        <w:rPr>
          <w:rFonts w:ascii="Times New Roman" w:hAnsi="Times New Roman" w:cs="Times New Roman"/>
          <w:color w:val="000000" w:themeColor="text1"/>
          <w:szCs w:val="18"/>
        </w:rPr>
        <w:t xml:space="preserve"> no </w:t>
      </w:r>
      <w:proofErr w:type="spellStart"/>
      <w:r w:rsidRPr="006F749A">
        <w:rPr>
          <w:rFonts w:ascii="Times New Roman" w:hAnsi="Times New Roman" w:cs="Times New Roman"/>
          <w:color w:val="000000" w:themeColor="text1"/>
          <w:szCs w:val="18"/>
        </w:rPr>
        <w:t>tehniskās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specifikācijas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jānorāda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atsevišķā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Atbilstības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atkāpju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tabulā</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atkāpe</w:t>
      </w:r>
      <w:proofErr w:type="spellEnd"/>
      <w:r w:rsidRPr="006F749A">
        <w:rPr>
          <w:rFonts w:ascii="Times New Roman" w:hAnsi="Times New Roman" w:cs="Times New Roman"/>
          <w:color w:val="000000" w:themeColor="text1"/>
          <w:szCs w:val="18"/>
        </w:rPr>
        <w:t xml:space="preserve"> nav </w:t>
      </w:r>
      <w:proofErr w:type="spellStart"/>
      <w:r w:rsidRPr="006F749A">
        <w:rPr>
          <w:rFonts w:ascii="Times New Roman" w:hAnsi="Times New Roman" w:cs="Times New Roman"/>
          <w:color w:val="000000" w:themeColor="text1"/>
          <w:szCs w:val="18"/>
        </w:rPr>
        <w:t>norādīta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tiek</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uzskatīts</w:t>
      </w:r>
      <w:proofErr w:type="spellEnd"/>
      <w:r w:rsidRPr="006F749A">
        <w:rPr>
          <w:rFonts w:ascii="Times New Roman" w:hAnsi="Times New Roman" w:cs="Times New Roman"/>
          <w:color w:val="000000" w:themeColor="text1"/>
          <w:szCs w:val="18"/>
        </w:rPr>
        <w:t xml:space="preserve">, ka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pilnībā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prasībai</w:t>
      </w:r>
      <w:proofErr w:type="spellEnd"/>
      <w:r w:rsidRPr="006F749A">
        <w:rPr>
          <w:rFonts w:ascii="Times New Roman" w:hAnsi="Times New Roman" w:cs="Times New Roman"/>
          <w:color w:val="000000" w:themeColor="text1"/>
          <w:szCs w:val="18"/>
        </w:rPr>
        <w:t>.</w:t>
      </w:r>
    </w:p>
    <w:p w14:paraId="6DC3A8CE"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tiesīgs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lūgt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pretendentam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precizēt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izskaidrot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ietverto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informāciju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nemainot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būtību</w:t>
      </w:r>
      <w:proofErr w:type="spellEnd"/>
      <w:r w:rsidRPr="006F749A">
        <w:rPr>
          <w:rFonts w:ascii="Times New Roman" w:hAnsi="Times New Roman" w:cs="Times New Roman"/>
          <w:color w:val="000000" w:themeColor="text1"/>
          <w:szCs w:val="18"/>
        </w:rPr>
        <w:t>.</w:t>
      </w:r>
    </w:p>
    <w:p w14:paraId="062FDF53" w14:textId="75824A60"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iesniedzams</w:t>
      </w:r>
      <w:proofErr w:type="spellEnd"/>
      <w:r w:rsidRPr="006F749A">
        <w:rPr>
          <w:rFonts w:ascii="Times New Roman" w:hAnsi="Times New Roman" w:cs="Times New Roman"/>
          <w:color w:val="000000" w:themeColor="text1"/>
          <w:szCs w:val="18"/>
        </w:rPr>
        <w:t xml:space="preserve"> par </w:t>
      </w:r>
      <w:proofErr w:type="spellStart"/>
      <w:r w:rsidRPr="006F749A">
        <w:rPr>
          <w:rFonts w:ascii="Times New Roman" w:hAnsi="Times New Roman" w:cs="Times New Roman"/>
          <w:color w:val="000000" w:themeColor="text1"/>
          <w:szCs w:val="18"/>
        </w:rPr>
        <w:t>visu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iepirkuma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priekšmeta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apjomu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pilns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risinājums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daļējs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nav </w:t>
      </w:r>
      <w:proofErr w:type="spellStart"/>
      <w:r w:rsidRPr="006F749A">
        <w:rPr>
          <w:rFonts w:ascii="Times New Roman" w:hAnsi="Times New Roman" w:cs="Times New Roman"/>
          <w:color w:val="000000" w:themeColor="text1"/>
          <w:szCs w:val="18"/>
        </w:rPr>
        <w:t>pieļaujams</w:t>
      </w:r>
      <w:proofErr w:type="spellEnd"/>
      <w:r w:rsidR="00600DFB">
        <w:rPr>
          <w:rFonts w:ascii="Times New Roman" w:hAnsi="Times New Roman" w:cs="Times New Roman"/>
          <w:color w:val="000000" w:themeColor="text1"/>
          <w:szCs w:val="18"/>
        </w:rPr>
        <w:t>.</w:t>
      </w:r>
    </w:p>
    <w:p w14:paraId="7597299F" w14:textId="25936A1F" w:rsidR="00EF41B7" w:rsidRPr="00620DC0" w:rsidRDefault="00000000" w:rsidP="00620DC0">
      <w:pPr>
        <w:pStyle w:val="ListParagraph"/>
        <w:numPr>
          <w:ilvl w:val="0"/>
          <w:numId w:val="12"/>
        </w:numPr>
        <w:spacing w:before="160" w:after="80"/>
        <w:jc w:val="both"/>
        <w:rPr>
          <w:rFonts w:ascii="Times New Roman" w:hAnsi="Times New Roman" w:cs="Times New Roman"/>
          <w:b/>
          <w:color w:val="000000" w:themeColor="text1"/>
          <w:sz w:val="24"/>
          <w:szCs w:val="24"/>
        </w:rPr>
      </w:pPr>
      <w:r w:rsidRPr="00620DC0">
        <w:rPr>
          <w:rFonts w:ascii="Times New Roman" w:hAnsi="Times New Roman" w:cs="Times New Roman"/>
          <w:b/>
          <w:color w:val="000000" w:themeColor="text1"/>
          <w:sz w:val="24"/>
          <w:szCs w:val="24"/>
        </w:rPr>
        <w:t>P</w:t>
      </w:r>
      <w:r w:rsidR="00D53BAA">
        <w:rPr>
          <w:rFonts w:ascii="Times New Roman" w:hAnsi="Times New Roman" w:cs="Times New Roman"/>
          <w:b/>
          <w:color w:val="000000" w:themeColor="text1"/>
          <w:sz w:val="24"/>
          <w:szCs w:val="24"/>
        </w:rPr>
        <w:t>IEDĀVĀJUMA NORAIDĪŠANA</w:t>
      </w:r>
    </w:p>
    <w:p w14:paraId="4324BAFD"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Pieteikums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piedāvājums</w:t>
      </w:r>
      <w:proofErr w:type="spellEnd"/>
      <w:r w:rsidRPr="006F749A">
        <w:rPr>
          <w:rFonts w:ascii="Times New Roman" w:hAnsi="Times New Roman" w:cs="Times New Roman"/>
          <w:color w:val="000000" w:themeColor="text1"/>
          <w:szCs w:val="18"/>
        </w:rPr>
        <w:t xml:space="preserve"> nav </w:t>
      </w:r>
      <w:proofErr w:type="spellStart"/>
      <w:r w:rsidRPr="006F749A">
        <w:rPr>
          <w:rFonts w:ascii="Times New Roman" w:hAnsi="Times New Roman" w:cs="Times New Roman"/>
          <w:color w:val="000000" w:themeColor="text1"/>
          <w:szCs w:val="18"/>
        </w:rPr>
        <w:t>iesniegts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nolikumā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noteiktajā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veidā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termiņā</w:t>
      </w:r>
      <w:proofErr w:type="spellEnd"/>
      <w:r w:rsidRPr="006F749A">
        <w:rPr>
          <w:rFonts w:ascii="Times New Roman" w:hAnsi="Times New Roman" w:cs="Times New Roman"/>
          <w:color w:val="000000" w:themeColor="text1"/>
          <w:szCs w:val="18"/>
        </w:rPr>
        <w:t>.</w:t>
      </w:r>
    </w:p>
    <w:p w14:paraId="73264A0F"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neatbilst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nolikumā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izvirzītajām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kvalifikācijas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apliecinājumu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prasībām</w:t>
      </w:r>
      <w:proofErr w:type="spellEnd"/>
      <w:r w:rsidRPr="006F749A">
        <w:rPr>
          <w:rFonts w:ascii="Times New Roman" w:hAnsi="Times New Roman" w:cs="Times New Roman"/>
          <w:color w:val="000000" w:themeColor="text1"/>
          <w:szCs w:val="18"/>
        </w:rPr>
        <w:t>.</w:t>
      </w:r>
    </w:p>
    <w:p w14:paraId="1EF40C99"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ietverta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nepatiesa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būtiski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maldinoša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informācija</w:t>
      </w:r>
      <w:proofErr w:type="spellEnd"/>
      <w:r w:rsidRPr="006F749A">
        <w:rPr>
          <w:rFonts w:ascii="Times New Roman" w:hAnsi="Times New Roman" w:cs="Times New Roman"/>
          <w:color w:val="000000" w:themeColor="text1"/>
          <w:szCs w:val="18"/>
        </w:rPr>
        <w:t>.</w:t>
      </w:r>
    </w:p>
    <w:p w14:paraId="139419D5"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Piedāvājumā</w:t>
      </w:r>
      <w:proofErr w:type="spellEnd"/>
      <w:r w:rsidRPr="006F749A">
        <w:rPr>
          <w:rFonts w:ascii="Times New Roman" w:hAnsi="Times New Roman" w:cs="Times New Roman"/>
          <w:color w:val="000000" w:themeColor="text1"/>
          <w:szCs w:val="18"/>
        </w:rPr>
        <w:t xml:space="preserve"> nav </w:t>
      </w:r>
      <w:proofErr w:type="spellStart"/>
      <w:r w:rsidRPr="006F749A">
        <w:rPr>
          <w:rFonts w:ascii="Times New Roman" w:hAnsi="Times New Roman" w:cs="Times New Roman"/>
          <w:color w:val="000000" w:themeColor="text1"/>
          <w:szCs w:val="18"/>
        </w:rPr>
        <w:t>ietverta</w:t>
      </w:r>
      <w:proofErr w:type="spellEnd"/>
      <w:r w:rsidRPr="006F749A">
        <w:rPr>
          <w:rFonts w:ascii="Times New Roman" w:hAnsi="Times New Roman" w:cs="Times New Roman"/>
          <w:color w:val="000000" w:themeColor="text1"/>
          <w:szCs w:val="18"/>
        </w:rPr>
        <w:t xml:space="preserve"> visa </w:t>
      </w:r>
      <w:proofErr w:type="spellStart"/>
      <w:r w:rsidRPr="006F749A">
        <w:rPr>
          <w:rFonts w:ascii="Times New Roman" w:hAnsi="Times New Roman" w:cs="Times New Roman"/>
          <w:color w:val="000000" w:themeColor="text1"/>
          <w:szCs w:val="18"/>
        </w:rPr>
        <w:t>nepieciešamā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informācija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prasītie</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dokumenti</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trūkums</w:t>
      </w:r>
      <w:proofErr w:type="spellEnd"/>
      <w:r w:rsidRPr="006F749A">
        <w:rPr>
          <w:rFonts w:ascii="Times New Roman" w:hAnsi="Times New Roman" w:cs="Times New Roman"/>
          <w:color w:val="000000" w:themeColor="text1"/>
          <w:szCs w:val="18"/>
        </w:rPr>
        <w:t xml:space="preserve"> nav </w:t>
      </w:r>
      <w:proofErr w:type="spellStart"/>
      <w:r w:rsidRPr="006F749A">
        <w:rPr>
          <w:rFonts w:ascii="Times New Roman" w:hAnsi="Times New Roman" w:cs="Times New Roman"/>
          <w:color w:val="000000" w:themeColor="text1"/>
          <w:szCs w:val="18"/>
        </w:rPr>
        <w:t>novēršams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skaidrojumu</w:t>
      </w:r>
      <w:proofErr w:type="spellEnd"/>
      <w:r w:rsidRPr="006F749A">
        <w:rPr>
          <w:rFonts w:ascii="Times New Roman" w:hAnsi="Times New Roman" w:cs="Times New Roman"/>
          <w:color w:val="000000" w:themeColor="text1"/>
          <w:szCs w:val="18"/>
        </w:rPr>
        <w:t>.</w:t>
      </w:r>
    </w:p>
    <w:p w14:paraId="33AFC876" w14:textId="77777777" w:rsidR="00EF41B7"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Piedāvātā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iekārta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neatbilst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tehniskās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specifikācijas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obligātajām</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prasībām</w:t>
      </w:r>
      <w:proofErr w:type="spellEnd"/>
      <w:r w:rsidRPr="006F749A">
        <w:rPr>
          <w:rFonts w:ascii="Times New Roman" w:hAnsi="Times New Roman" w:cs="Times New Roman"/>
          <w:color w:val="000000" w:themeColor="text1"/>
          <w:szCs w:val="18"/>
        </w:rPr>
        <w:t xml:space="preserve">, un pretendents nav </w:t>
      </w:r>
      <w:proofErr w:type="spellStart"/>
      <w:r w:rsidRPr="006F749A">
        <w:rPr>
          <w:rFonts w:ascii="Times New Roman" w:hAnsi="Times New Roman" w:cs="Times New Roman"/>
          <w:color w:val="000000" w:themeColor="text1"/>
          <w:szCs w:val="18"/>
        </w:rPr>
        <w:t>pierādījis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līdzvērtību</w:t>
      </w:r>
      <w:proofErr w:type="spellEnd"/>
      <w:r w:rsidRPr="006F749A">
        <w:rPr>
          <w:rFonts w:ascii="Times New Roman" w:hAnsi="Times New Roman" w:cs="Times New Roman"/>
          <w:color w:val="000000" w:themeColor="text1"/>
          <w:szCs w:val="18"/>
        </w:rPr>
        <w:t>.</w:t>
      </w:r>
    </w:p>
    <w:p w14:paraId="7F57F78E" w14:textId="77777777" w:rsidR="00197FCD" w:rsidRDefault="00197FCD" w:rsidP="000E1653">
      <w:pPr>
        <w:spacing w:after="40"/>
        <w:ind w:left="283" w:hanging="142"/>
        <w:jc w:val="both"/>
        <w:rPr>
          <w:rFonts w:ascii="Times New Roman" w:hAnsi="Times New Roman" w:cs="Times New Roman"/>
          <w:color w:val="000000" w:themeColor="text1"/>
          <w:szCs w:val="18"/>
        </w:rPr>
      </w:pPr>
    </w:p>
    <w:p w14:paraId="44BCE3E2" w14:textId="77777777" w:rsidR="00197FCD" w:rsidRPr="006F749A" w:rsidRDefault="00197FCD" w:rsidP="000E1653">
      <w:pPr>
        <w:spacing w:after="40"/>
        <w:ind w:left="283" w:hanging="142"/>
        <w:jc w:val="both"/>
        <w:rPr>
          <w:rFonts w:ascii="Times New Roman" w:hAnsi="Times New Roman" w:cs="Times New Roman"/>
          <w:color w:val="000000" w:themeColor="text1"/>
          <w:szCs w:val="18"/>
        </w:rPr>
      </w:pPr>
    </w:p>
    <w:p w14:paraId="79AA26AA" w14:textId="55A5A949" w:rsidR="00EF41B7" w:rsidRPr="00620DC0" w:rsidRDefault="00000000" w:rsidP="00620DC0">
      <w:pPr>
        <w:pStyle w:val="ListParagraph"/>
        <w:numPr>
          <w:ilvl w:val="0"/>
          <w:numId w:val="12"/>
        </w:numPr>
        <w:spacing w:before="160" w:after="80"/>
        <w:jc w:val="both"/>
        <w:rPr>
          <w:rFonts w:ascii="Times New Roman" w:hAnsi="Times New Roman" w:cs="Times New Roman"/>
          <w:b/>
          <w:color w:val="000000" w:themeColor="text1"/>
          <w:sz w:val="24"/>
          <w:szCs w:val="24"/>
        </w:rPr>
      </w:pPr>
      <w:r w:rsidRPr="00620DC0">
        <w:rPr>
          <w:rFonts w:ascii="Times New Roman" w:hAnsi="Times New Roman" w:cs="Times New Roman"/>
          <w:b/>
          <w:color w:val="000000" w:themeColor="text1"/>
          <w:sz w:val="24"/>
          <w:szCs w:val="24"/>
        </w:rPr>
        <w:lastRenderedPageBreak/>
        <w:t>I</w:t>
      </w:r>
      <w:r w:rsidR="00D53BAA">
        <w:rPr>
          <w:rFonts w:ascii="Times New Roman" w:hAnsi="Times New Roman" w:cs="Times New Roman"/>
          <w:b/>
          <w:color w:val="000000" w:themeColor="text1"/>
          <w:sz w:val="24"/>
          <w:szCs w:val="24"/>
        </w:rPr>
        <w:t>EPIRKUMA LĪGUMA</w:t>
      </w:r>
      <w:r w:rsidRPr="00620DC0">
        <w:rPr>
          <w:rFonts w:ascii="Times New Roman" w:hAnsi="Times New Roman" w:cs="Times New Roman"/>
          <w:b/>
          <w:color w:val="000000" w:themeColor="text1"/>
          <w:sz w:val="24"/>
          <w:szCs w:val="24"/>
        </w:rPr>
        <w:t xml:space="preserve"> </w:t>
      </w:r>
      <w:r w:rsidR="00E118AF">
        <w:rPr>
          <w:rFonts w:ascii="Times New Roman" w:hAnsi="Times New Roman" w:cs="Times New Roman"/>
          <w:b/>
          <w:color w:val="000000" w:themeColor="text1"/>
          <w:sz w:val="24"/>
          <w:szCs w:val="24"/>
        </w:rPr>
        <w:t>UN</w:t>
      </w:r>
      <w:r w:rsidRPr="00620DC0">
        <w:rPr>
          <w:rFonts w:ascii="Times New Roman" w:hAnsi="Times New Roman" w:cs="Times New Roman"/>
          <w:b/>
          <w:color w:val="000000" w:themeColor="text1"/>
          <w:sz w:val="24"/>
          <w:szCs w:val="24"/>
        </w:rPr>
        <w:t xml:space="preserve"> </w:t>
      </w:r>
      <w:r w:rsidR="00D53BAA">
        <w:rPr>
          <w:rFonts w:ascii="Times New Roman" w:hAnsi="Times New Roman" w:cs="Times New Roman"/>
          <w:b/>
          <w:color w:val="000000" w:themeColor="text1"/>
          <w:sz w:val="24"/>
          <w:szCs w:val="24"/>
        </w:rPr>
        <w:t>MAKSĀJUMU NOSACĪJUMI</w:t>
      </w:r>
    </w:p>
    <w:p w14:paraId="0F9A32C2" w14:textId="6BCADE66"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Līgumcenā</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ietilpst</w:t>
      </w:r>
      <w:proofErr w:type="spellEnd"/>
      <w:r w:rsidR="001C5985" w:rsidRPr="001C5985">
        <w:rPr>
          <w:rFonts w:ascii="Times New Roman" w:hAnsi="Times New Roman" w:cs="Times New Roman"/>
          <w:color w:val="000000" w:themeColor="text1"/>
          <w:szCs w:val="18"/>
        </w:rPr>
        <w:t xml:space="preserve"> visas </w:t>
      </w:r>
      <w:proofErr w:type="spellStart"/>
      <w:r w:rsidR="001C5985" w:rsidRPr="001C5985">
        <w:rPr>
          <w:rFonts w:ascii="Times New Roman" w:hAnsi="Times New Roman" w:cs="Times New Roman"/>
          <w:color w:val="000000" w:themeColor="text1"/>
          <w:szCs w:val="18"/>
        </w:rPr>
        <w:t>šī</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nolikuma</w:t>
      </w:r>
      <w:proofErr w:type="spellEnd"/>
      <w:r w:rsidR="001C5985" w:rsidRPr="001C5985">
        <w:rPr>
          <w:rFonts w:ascii="Times New Roman" w:hAnsi="Times New Roman" w:cs="Times New Roman"/>
          <w:color w:val="000000" w:themeColor="text1"/>
          <w:szCs w:val="18"/>
        </w:rPr>
        <w:t xml:space="preserve"> 7. </w:t>
      </w:r>
      <w:proofErr w:type="spellStart"/>
      <w:r w:rsidR="001C5985" w:rsidRPr="001C5985">
        <w:rPr>
          <w:rFonts w:ascii="Times New Roman" w:hAnsi="Times New Roman" w:cs="Times New Roman"/>
          <w:color w:val="000000" w:themeColor="text1"/>
          <w:szCs w:val="18"/>
        </w:rPr>
        <w:t>sadaļā</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norādītās</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izmaksas</w:t>
      </w:r>
      <w:proofErr w:type="spellEnd"/>
      <w:r w:rsidR="001C5985" w:rsidRPr="001C5985">
        <w:rPr>
          <w:rFonts w:ascii="Times New Roman" w:hAnsi="Times New Roman" w:cs="Times New Roman"/>
          <w:color w:val="000000" w:themeColor="text1"/>
          <w:szCs w:val="18"/>
        </w:rPr>
        <w:t xml:space="preserve">, tai </w:t>
      </w:r>
      <w:proofErr w:type="spellStart"/>
      <w:r w:rsidR="001C5985" w:rsidRPr="001C5985">
        <w:rPr>
          <w:rFonts w:ascii="Times New Roman" w:hAnsi="Times New Roman" w:cs="Times New Roman"/>
          <w:color w:val="000000" w:themeColor="text1"/>
          <w:szCs w:val="18"/>
        </w:rPr>
        <w:t>skaitā</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kameras</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piegāde</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montāža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pieslēgšana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ieregulēšana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testēšana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nodošana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ekspluatācijā</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dokumentācijas</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nodošana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Pasūtītāja</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darbinieku</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apmācība</w:t>
      </w:r>
      <w:proofErr w:type="spellEnd"/>
      <w:r w:rsidR="001C5985" w:rsidRPr="001C5985">
        <w:rPr>
          <w:rFonts w:ascii="Times New Roman" w:hAnsi="Times New Roman" w:cs="Times New Roman"/>
          <w:color w:val="000000" w:themeColor="text1"/>
          <w:szCs w:val="18"/>
        </w:rPr>
        <w:t xml:space="preserve"> un </w:t>
      </w:r>
      <w:proofErr w:type="spellStart"/>
      <w:r w:rsidR="001C5985" w:rsidRPr="001C5985">
        <w:rPr>
          <w:rFonts w:ascii="Times New Roman" w:hAnsi="Times New Roman" w:cs="Times New Roman"/>
          <w:color w:val="000000" w:themeColor="text1"/>
          <w:szCs w:val="18"/>
        </w:rPr>
        <w:t>garantijas</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saistību</w:t>
      </w:r>
      <w:proofErr w:type="spellEnd"/>
      <w:r w:rsidR="001C5985" w:rsidRPr="001C5985">
        <w:rPr>
          <w:rFonts w:ascii="Times New Roman" w:hAnsi="Times New Roman" w:cs="Times New Roman"/>
          <w:color w:val="000000" w:themeColor="text1"/>
          <w:szCs w:val="18"/>
        </w:rPr>
        <w:t xml:space="preserve"> </w:t>
      </w:r>
      <w:proofErr w:type="spellStart"/>
      <w:r w:rsidR="001C5985" w:rsidRPr="001C5985">
        <w:rPr>
          <w:rFonts w:ascii="Times New Roman" w:hAnsi="Times New Roman" w:cs="Times New Roman"/>
          <w:color w:val="000000" w:themeColor="text1"/>
          <w:szCs w:val="18"/>
        </w:rPr>
        <w:t>izpilde</w:t>
      </w:r>
      <w:proofErr w:type="spellEnd"/>
      <w:r w:rsidR="001C5985" w:rsidRPr="001C5985">
        <w:rPr>
          <w:rFonts w:ascii="Times New Roman" w:hAnsi="Times New Roman" w:cs="Times New Roman"/>
          <w:color w:val="000000" w:themeColor="text1"/>
          <w:szCs w:val="18"/>
        </w:rPr>
        <w:t>.</w:t>
      </w:r>
    </w:p>
    <w:p w14:paraId="2999FEA4"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Avansa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maksājums</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tāds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paredzēts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nepārsniedz</w:t>
      </w:r>
      <w:proofErr w:type="spellEnd"/>
      <w:r w:rsidRPr="006F749A">
        <w:rPr>
          <w:rFonts w:ascii="Times New Roman" w:hAnsi="Times New Roman" w:cs="Times New Roman"/>
          <w:color w:val="000000" w:themeColor="text1"/>
          <w:szCs w:val="18"/>
        </w:rPr>
        <w:t xml:space="preserve"> 30 % no </w:t>
      </w:r>
      <w:proofErr w:type="spellStart"/>
      <w:r w:rsidRPr="006F749A">
        <w:rPr>
          <w:rFonts w:ascii="Times New Roman" w:hAnsi="Times New Roman" w:cs="Times New Roman"/>
          <w:color w:val="000000" w:themeColor="text1"/>
          <w:szCs w:val="18"/>
        </w:rPr>
        <w:t>līgumcenas</w:t>
      </w:r>
      <w:proofErr w:type="spellEnd"/>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finansējuma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projekta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noteikumi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nenosaka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citādi</w:t>
      </w:r>
      <w:proofErr w:type="spellEnd"/>
      <w:r w:rsidRPr="006F749A">
        <w:rPr>
          <w:rFonts w:ascii="Times New Roman" w:hAnsi="Times New Roman" w:cs="Times New Roman"/>
          <w:color w:val="000000" w:themeColor="text1"/>
          <w:szCs w:val="18"/>
        </w:rPr>
        <w:t>.</w:t>
      </w:r>
    </w:p>
    <w:p w14:paraId="13CA9BF8"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Gala </w:t>
      </w:r>
      <w:proofErr w:type="spellStart"/>
      <w:r w:rsidRPr="006F749A">
        <w:rPr>
          <w:rFonts w:ascii="Times New Roman" w:hAnsi="Times New Roman" w:cs="Times New Roman"/>
          <w:color w:val="000000" w:themeColor="text1"/>
          <w:szCs w:val="18"/>
        </w:rPr>
        <w:t>maksājums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veicams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pēc</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veiksmīgas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pieņemšanas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pieņemšanas-nodošanas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akta</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parakstīšanas</w:t>
      </w:r>
      <w:proofErr w:type="spellEnd"/>
      <w:r w:rsidRPr="006F749A">
        <w:rPr>
          <w:rFonts w:ascii="Times New Roman" w:hAnsi="Times New Roman" w:cs="Times New Roman"/>
          <w:color w:val="000000" w:themeColor="text1"/>
          <w:szCs w:val="18"/>
        </w:rPr>
        <w:t xml:space="preserve"> un </w:t>
      </w:r>
      <w:proofErr w:type="spellStart"/>
      <w:r w:rsidRPr="006F749A">
        <w:rPr>
          <w:rFonts w:ascii="Times New Roman" w:hAnsi="Times New Roman" w:cs="Times New Roman"/>
          <w:color w:val="000000" w:themeColor="text1"/>
          <w:szCs w:val="18"/>
        </w:rPr>
        <w:t>visu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līgumā</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noteikto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dokumentu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nodošanas</w:t>
      </w:r>
      <w:proofErr w:type="spellEnd"/>
      <w:r w:rsidRPr="006F749A">
        <w:rPr>
          <w:rFonts w:ascii="Times New Roman" w:hAnsi="Times New Roman" w:cs="Times New Roman"/>
          <w:color w:val="000000" w:themeColor="text1"/>
          <w:szCs w:val="18"/>
        </w:rPr>
        <w:t>.</w:t>
      </w:r>
    </w:p>
    <w:p w14:paraId="5ECE2A05" w14:textId="77777777" w:rsidR="00EF41B7" w:rsidRPr="006F749A" w:rsidRDefault="00000000" w:rsidP="000E1653">
      <w:pPr>
        <w:spacing w:after="40"/>
        <w:ind w:left="283" w:hanging="142"/>
        <w:jc w:val="both"/>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t xml:space="preserve">• Ja </w:t>
      </w:r>
      <w:proofErr w:type="spellStart"/>
      <w:r w:rsidRPr="006F749A">
        <w:rPr>
          <w:rFonts w:ascii="Times New Roman" w:hAnsi="Times New Roman" w:cs="Times New Roman"/>
          <w:color w:val="000000" w:themeColor="text1"/>
          <w:szCs w:val="18"/>
        </w:rPr>
        <w:t>izraudzītais</w:t>
      </w:r>
      <w:proofErr w:type="spellEnd"/>
      <w:r w:rsidRPr="006F749A">
        <w:rPr>
          <w:rFonts w:ascii="Times New Roman" w:hAnsi="Times New Roman" w:cs="Times New Roman"/>
          <w:color w:val="000000" w:themeColor="text1"/>
          <w:szCs w:val="18"/>
        </w:rPr>
        <w:t xml:space="preserve"> pretendents </w:t>
      </w:r>
      <w:proofErr w:type="spellStart"/>
      <w:r w:rsidRPr="006F749A">
        <w:rPr>
          <w:rFonts w:ascii="Times New Roman" w:hAnsi="Times New Roman" w:cs="Times New Roman"/>
          <w:color w:val="000000" w:themeColor="text1"/>
          <w:szCs w:val="18"/>
        </w:rPr>
        <w:t>atsakās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slēgt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līgumu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Pasūtītājs</w:t>
      </w:r>
      <w:proofErr w:type="spellEnd"/>
      <w:r w:rsidRPr="006F749A">
        <w:rPr>
          <w:rFonts w:ascii="Times New Roman" w:hAnsi="Times New Roman" w:cs="Times New Roman"/>
          <w:color w:val="000000" w:themeColor="text1"/>
          <w:szCs w:val="18"/>
        </w:rPr>
        <w:t xml:space="preserve"> var </w:t>
      </w:r>
      <w:proofErr w:type="spellStart"/>
      <w:r w:rsidRPr="006F749A">
        <w:rPr>
          <w:rFonts w:ascii="Times New Roman" w:hAnsi="Times New Roman" w:cs="Times New Roman"/>
          <w:color w:val="000000" w:themeColor="text1"/>
          <w:szCs w:val="18"/>
        </w:rPr>
        <w:t>pieņemt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lēmumu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slēgt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līgumu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ar</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nākamo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atbilstošo</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pretendentu</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vai</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pārtraukt</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iepirkumu</w:t>
      </w:r>
      <w:proofErr w:type="spellEnd"/>
      <w:r w:rsidRPr="006F749A">
        <w:rPr>
          <w:rFonts w:ascii="Times New Roman" w:hAnsi="Times New Roman" w:cs="Times New Roman"/>
          <w:color w:val="000000" w:themeColor="text1"/>
          <w:szCs w:val="18"/>
        </w:rPr>
        <w:t>.</w:t>
      </w:r>
    </w:p>
    <w:p w14:paraId="262EF31C" w14:textId="10505637" w:rsidR="00EF41B7" w:rsidRPr="00620DC0" w:rsidRDefault="00000000" w:rsidP="00620DC0">
      <w:pPr>
        <w:pStyle w:val="ListParagraph"/>
        <w:numPr>
          <w:ilvl w:val="0"/>
          <w:numId w:val="12"/>
        </w:numPr>
        <w:spacing w:before="160" w:after="80"/>
        <w:jc w:val="both"/>
        <w:rPr>
          <w:rFonts w:ascii="Times New Roman" w:hAnsi="Times New Roman" w:cs="Times New Roman"/>
          <w:b/>
          <w:color w:val="000000" w:themeColor="text1"/>
          <w:sz w:val="24"/>
          <w:szCs w:val="24"/>
        </w:rPr>
      </w:pPr>
      <w:r w:rsidRPr="00620DC0">
        <w:rPr>
          <w:rFonts w:ascii="Times New Roman" w:hAnsi="Times New Roman" w:cs="Times New Roman"/>
          <w:b/>
          <w:color w:val="000000" w:themeColor="text1"/>
          <w:sz w:val="24"/>
          <w:szCs w:val="24"/>
        </w:rPr>
        <w:t>P</w:t>
      </w:r>
      <w:r w:rsidR="00D53BAA">
        <w:rPr>
          <w:rFonts w:ascii="Times New Roman" w:hAnsi="Times New Roman" w:cs="Times New Roman"/>
          <w:b/>
          <w:color w:val="000000" w:themeColor="text1"/>
          <w:sz w:val="24"/>
          <w:szCs w:val="24"/>
        </w:rPr>
        <w:t>IEDĀV</w:t>
      </w:r>
      <w:r w:rsidR="00E118AF">
        <w:rPr>
          <w:rFonts w:ascii="Times New Roman" w:hAnsi="Times New Roman" w:cs="Times New Roman"/>
          <w:b/>
          <w:color w:val="000000" w:themeColor="text1"/>
          <w:sz w:val="24"/>
          <w:szCs w:val="24"/>
        </w:rPr>
        <w:t>Ā</w:t>
      </w:r>
      <w:r w:rsidR="00D53BAA">
        <w:rPr>
          <w:rFonts w:ascii="Times New Roman" w:hAnsi="Times New Roman" w:cs="Times New Roman"/>
          <w:b/>
          <w:color w:val="000000" w:themeColor="text1"/>
          <w:sz w:val="24"/>
          <w:szCs w:val="24"/>
        </w:rPr>
        <w:t>JUMA VĒRTĒŠANAS KRITĒRIJI</w:t>
      </w:r>
    </w:p>
    <w:p w14:paraId="72314539"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w:t>
      </w:r>
      <w:proofErr w:type="spellStart"/>
      <w:r w:rsidRPr="00600DFB">
        <w:rPr>
          <w:rFonts w:ascii="Times New Roman" w:hAnsi="Times New Roman" w:cs="Times New Roman"/>
        </w:rPr>
        <w:t>Vispirms</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tiek</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pārbaudīta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piedāvājuma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atbilstība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iepirkuma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priekšmeta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tehniskajam</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aprakstam</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obligātajām</w:t>
      </w:r>
      <w:proofErr w:type="spellEnd"/>
    </w:p>
    <w:p w14:paraId="6739838E"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w:t>
      </w:r>
      <w:proofErr w:type="spellStart"/>
      <w:r w:rsidRPr="00600DFB">
        <w:rPr>
          <w:rFonts w:ascii="Times New Roman" w:hAnsi="Times New Roman" w:cs="Times New Roman"/>
        </w:rPr>
        <w:t>dokumentu</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prasībām</w:t>
      </w:r>
      <w:proofErr w:type="spellEnd"/>
      <w:r w:rsidRPr="00600DFB">
        <w:rPr>
          <w:rFonts w:ascii="Times New Roman" w:hAnsi="Times New Roman" w:cs="Times New Roman"/>
        </w:rPr>
        <w:t xml:space="preserve"> un </w:t>
      </w:r>
      <w:proofErr w:type="spellStart"/>
      <w:r w:rsidRPr="00600DFB">
        <w:rPr>
          <w:rFonts w:ascii="Times New Roman" w:hAnsi="Times New Roman" w:cs="Times New Roman"/>
        </w:rPr>
        <w:t>kvalifikācijas</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prasībām</w:t>
      </w:r>
      <w:proofErr w:type="spellEnd"/>
      <w:r w:rsidRPr="00600DFB">
        <w:rPr>
          <w:rFonts w:ascii="Times New Roman" w:hAnsi="Times New Roman" w:cs="Times New Roman"/>
        </w:rPr>
        <w:t>.</w:t>
      </w:r>
    </w:p>
    <w:p w14:paraId="2478D580"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w:t>
      </w:r>
      <w:proofErr w:type="spellStart"/>
      <w:r w:rsidRPr="00600DFB">
        <w:rPr>
          <w:rFonts w:ascii="Times New Roman" w:hAnsi="Times New Roman" w:cs="Times New Roman"/>
        </w:rPr>
        <w:t>Piedāvājumi</w:t>
      </w:r>
      <w:proofErr w:type="spellEnd"/>
      <w:r w:rsidRPr="00600DFB">
        <w:rPr>
          <w:rFonts w:ascii="Times New Roman" w:hAnsi="Times New Roman" w:cs="Times New Roman"/>
        </w:rPr>
        <w:t xml:space="preserve">, kas </w:t>
      </w:r>
      <w:proofErr w:type="spellStart"/>
      <w:r w:rsidRPr="00600DFB">
        <w:rPr>
          <w:rFonts w:ascii="Times New Roman" w:hAnsi="Times New Roman" w:cs="Times New Roman"/>
        </w:rPr>
        <w:t>neatbilst</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obligātajām</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prasībām</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tiek</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noraidīti</w:t>
      </w:r>
      <w:proofErr w:type="spellEnd"/>
      <w:r w:rsidRPr="00600DFB">
        <w:rPr>
          <w:rFonts w:ascii="Times New Roman" w:hAnsi="Times New Roman" w:cs="Times New Roman"/>
        </w:rPr>
        <w:t>.</w:t>
      </w:r>
    </w:p>
    <w:p w14:paraId="4AA34D17"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No </w:t>
      </w:r>
      <w:proofErr w:type="spellStart"/>
      <w:r w:rsidRPr="00600DFB">
        <w:rPr>
          <w:rFonts w:ascii="Times New Roman" w:hAnsi="Times New Roman" w:cs="Times New Roman"/>
        </w:rPr>
        <w:t>pilnībā</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atbilstošiem</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piedāvājumiem</w:t>
      </w:r>
      <w:proofErr w:type="spellEnd"/>
      <w:r w:rsidRPr="00600DFB">
        <w:rPr>
          <w:rFonts w:ascii="Times New Roman" w:hAnsi="Times New Roman" w:cs="Times New Roman"/>
        </w:rPr>
        <w:t xml:space="preserve"> </w:t>
      </w:r>
      <w:proofErr w:type="spellStart"/>
      <w:r w:rsidRPr="001F6862">
        <w:rPr>
          <w:rFonts w:ascii="Times New Roman" w:hAnsi="Times New Roman" w:cs="Times New Roman"/>
          <w:b/>
          <w:bCs/>
          <w:u w:val="single"/>
        </w:rPr>
        <w:t>izvēlas</w:t>
      </w:r>
      <w:proofErr w:type="spellEnd"/>
      <w:r w:rsidRPr="001F6862">
        <w:rPr>
          <w:rFonts w:ascii="Times New Roman" w:hAnsi="Times New Roman" w:cs="Times New Roman"/>
          <w:b/>
          <w:bCs/>
          <w:u w:val="single"/>
        </w:rPr>
        <w:t xml:space="preserve"> </w:t>
      </w:r>
      <w:proofErr w:type="spellStart"/>
      <w:r w:rsidRPr="001F6862">
        <w:rPr>
          <w:rFonts w:ascii="Times New Roman" w:hAnsi="Times New Roman" w:cs="Times New Roman"/>
          <w:b/>
          <w:bCs/>
          <w:u w:val="single"/>
        </w:rPr>
        <w:t>piedāvājumu</w:t>
      </w:r>
      <w:proofErr w:type="spellEnd"/>
      <w:r w:rsidRPr="001F6862">
        <w:rPr>
          <w:rFonts w:ascii="Times New Roman" w:hAnsi="Times New Roman" w:cs="Times New Roman"/>
          <w:b/>
          <w:bCs/>
          <w:u w:val="single"/>
        </w:rPr>
        <w:t xml:space="preserve"> </w:t>
      </w:r>
      <w:proofErr w:type="spellStart"/>
      <w:r w:rsidRPr="001F6862">
        <w:rPr>
          <w:rFonts w:ascii="Times New Roman" w:hAnsi="Times New Roman" w:cs="Times New Roman"/>
          <w:b/>
          <w:bCs/>
          <w:u w:val="single"/>
        </w:rPr>
        <w:t>ar</w:t>
      </w:r>
      <w:proofErr w:type="spellEnd"/>
      <w:r w:rsidRPr="001F6862">
        <w:rPr>
          <w:rFonts w:ascii="Times New Roman" w:hAnsi="Times New Roman" w:cs="Times New Roman"/>
          <w:b/>
          <w:bCs/>
          <w:u w:val="single"/>
        </w:rPr>
        <w:t xml:space="preserve"> </w:t>
      </w:r>
      <w:proofErr w:type="spellStart"/>
      <w:r w:rsidRPr="001F6862">
        <w:rPr>
          <w:rFonts w:ascii="Times New Roman" w:hAnsi="Times New Roman" w:cs="Times New Roman"/>
          <w:b/>
          <w:bCs/>
          <w:u w:val="single"/>
        </w:rPr>
        <w:t>zemāko</w:t>
      </w:r>
      <w:proofErr w:type="spellEnd"/>
      <w:r w:rsidRPr="001F6862">
        <w:rPr>
          <w:rFonts w:ascii="Times New Roman" w:hAnsi="Times New Roman" w:cs="Times New Roman"/>
          <w:b/>
          <w:bCs/>
          <w:u w:val="single"/>
        </w:rPr>
        <w:t xml:space="preserve"> </w:t>
      </w:r>
      <w:proofErr w:type="spellStart"/>
      <w:r w:rsidRPr="001F6862">
        <w:rPr>
          <w:rFonts w:ascii="Times New Roman" w:hAnsi="Times New Roman" w:cs="Times New Roman"/>
          <w:b/>
          <w:bCs/>
          <w:u w:val="single"/>
        </w:rPr>
        <w:t>kopējo</w:t>
      </w:r>
      <w:proofErr w:type="spellEnd"/>
      <w:r w:rsidRPr="001F6862">
        <w:rPr>
          <w:rFonts w:ascii="Times New Roman" w:hAnsi="Times New Roman" w:cs="Times New Roman"/>
          <w:b/>
          <w:bCs/>
          <w:u w:val="single"/>
        </w:rPr>
        <w:t xml:space="preserve"> </w:t>
      </w:r>
      <w:proofErr w:type="spellStart"/>
      <w:r w:rsidRPr="001F6862">
        <w:rPr>
          <w:rFonts w:ascii="Times New Roman" w:hAnsi="Times New Roman" w:cs="Times New Roman"/>
          <w:b/>
          <w:bCs/>
          <w:u w:val="single"/>
        </w:rPr>
        <w:t>cenu</w:t>
      </w:r>
      <w:proofErr w:type="spellEnd"/>
      <w:r w:rsidRPr="001F6862">
        <w:rPr>
          <w:rFonts w:ascii="Times New Roman" w:hAnsi="Times New Roman" w:cs="Times New Roman"/>
          <w:b/>
          <w:bCs/>
          <w:u w:val="single"/>
        </w:rPr>
        <w:t xml:space="preserve"> EUR bez PVN</w:t>
      </w:r>
      <w:r w:rsidRPr="00600DFB">
        <w:rPr>
          <w:rFonts w:ascii="Times New Roman" w:hAnsi="Times New Roman" w:cs="Times New Roman"/>
        </w:rPr>
        <w:t>.</w:t>
      </w:r>
    </w:p>
    <w:p w14:paraId="75D15108"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w:t>
      </w:r>
      <w:proofErr w:type="spellStart"/>
      <w:r w:rsidRPr="00600DFB">
        <w:rPr>
          <w:rFonts w:ascii="Times New Roman" w:hAnsi="Times New Roman" w:cs="Times New Roman"/>
        </w:rPr>
        <w:t>Piedāvājuma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varianti</w:t>
      </w:r>
      <w:proofErr w:type="spellEnd"/>
      <w:r w:rsidRPr="00600DFB">
        <w:rPr>
          <w:rFonts w:ascii="Times New Roman" w:hAnsi="Times New Roman" w:cs="Times New Roman"/>
        </w:rPr>
        <w:t xml:space="preserve"> nav </w:t>
      </w:r>
      <w:proofErr w:type="spellStart"/>
      <w:r w:rsidRPr="00600DFB">
        <w:rPr>
          <w:rFonts w:ascii="Times New Roman" w:hAnsi="Times New Roman" w:cs="Times New Roman"/>
        </w:rPr>
        <w:t>pieļaujami</w:t>
      </w:r>
      <w:proofErr w:type="spellEnd"/>
      <w:r w:rsidRPr="00600DFB">
        <w:rPr>
          <w:rFonts w:ascii="Times New Roman" w:hAnsi="Times New Roman" w:cs="Times New Roman"/>
        </w:rPr>
        <w:t>.</w:t>
      </w:r>
    </w:p>
    <w:p w14:paraId="7A1E8C66" w14:textId="77777777" w:rsidR="00A526D9" w:rsidRPr="00600DFB" w:rsidRDefault="00A526D9" w:rsidP="00A526D9">
      <w:pPr>
        <w:spacing w:before="120" w:after="120" w:line="240" w:lineRule="auto"/>
        <w:jc w:val="both"/>
        <w:rPr>
          <w:rFonts w:ascii="Times New Roman" w:hAnsi="Times New Roman" w:cs="Times New Roman"/>
        </w:rPr>
      </w:pPr>
      <w:r w:rsidRPr="00600DFB">
        <w:rPr>
          <w:rFonts w:ascii="Times New Roman" w:hAnsi="Times New Roman" w:cs="Times New Roman"/>
        </w:rPr>
        <w:t xml:space="preserve">• Ja pretendents </w:t>
      </w:r>
      <w:proofErr w:type="spellStart"/>
      <w:r w:rsidRPr="00600DFB">
        <w:rPr>
          <w:rFonts w:ascii="Times New Roman" w:hAnsi="Times New Roman" w:cs="Times New Roman"/>
        </w:rPr>
        <w:t>piedāvā</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ekvivalentu</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risinājumu</w:t>
      </w:r>
      <w:proofErr w:type="spellEnd"/>
      <w:r w:rsidRPr="00600DFB">
        <w:rPr>
          <w:rFonts w:ascii="Times New Roman" w:hAnsi="Times New Roman" w:cs="Times New Roman"/>
        </w:rPr>
        <w:t xml:space="preserve">, tam </w:t>
      </w:r>
      <w:proofErr w:type="spellStart"/>
      <w:r w:rsidRPr="00600DFB">
        <w:rPr>
          <w:rFonts w:ascii="Times New Roman" w:hAnsi="Times New Roman" w:cs="Times New Roman"/>
        </w:rPr>
        <w:t>jāpierāda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līdzvērtība</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ar</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tehnisko</w:t>
      </w:r>
      <w:proofErr w:type="spellEnd"/>
      <w:r w:rsidRPr="00600DFB">
        <w:rPr>
          <w:rFonts w:ascii="Times New Roman" w:hAnsi="Times New Roman" w:cs="Times New Roman"/>
        </w:rPr>
        <w:t xml:space="preserve"> </w:t>
      </w:r>
      <w:proofErr w:type="spellStart"/>
      <w:r w:rsidRPr="00600DFB">
        <w:rPr>
          <w:rFonts w:ascii="Times New Roman" w:hAnsi="Times New Roman" w:cs="Times New Roman"/>
        </w:rPr>
        <w:t>dokumentāciju</w:t>
      </w:r>
      <w:proofErr w:type="spellEnd"/>
      <w:r w:rsidRPr="00600DFB">
        <w:rPr>
          <w:rFonts w:ascii="Times New Roman" w:hAnsi="Times New Roman" w:cs="Times New Roman"/>
        </w:rPr>
        <w:t>.</w:t>
      </w:r>
    </w:p>
    <w:p w14:paraId="00FD25DC" w14:textId="2286B4A2" w:rsidR="00EF41B7" w:rsidRPr="00620DC0" w:rsidRDefault="00000000" w:rsidP="00620DC0">
      <w:pPr>
        <w:pStyle w:val="ListParagraph"/>
        <w:numPr>
          <w:ilvl w:val="0"/>
          <w:numId w:val="12"/>
        </w:numPr>
        <w:spacing w:before="120" w:after="120"/>
        <w:rPr>
          <w:rFonts w:ascii="Times New Roman" w:hAnsi="Times New Roman" w:cs="Times New Roman"/>
          <w:b/>
          <w:color w:val="000000" w:themeColor="text1"/>
          <w:sz w:val="24"/>
          <w:szCs w:val="24"/>
        </w:rPr>
      </w:pPr>
      <w:r w:rsidRPr="00620DC0">
        <w:rPr>
          <w:rFonts w:ascii="Times New Roman" w:eastAsia="Times New Roman" w:hAnsi="Times New Roman"/>
          <w:b/>
          <w:sz w:val="24"/>
        </w:rPr>
        <w:t>I</w:t>
      </w:r>
      <w:r w:rsidR="00D53BAA">
        <w:rPr>
          <w:rFonts w:ascii="Times New Roman" w:eastAsia="Times New Roman" w:hAnsi="Times New Roman"/>
          <w:b/>
          <w:sz w:val="24"/>
        </w:rPr>
        <w:t>NFORMĀCIJA PAR PRETENDENTU</w:t>
      </w:r>
      <w:r w:rsidRPr="00620DC0">
        <w:rPr>
          <w:rFonts w:ascii="Times New Roman" w:eastAsia="Times New Roman" w:hAnsi="Times New Roman"/>
          <w:b/>
          <w:sz w:val="24"/>
        </w:rPr>
        <w:t xml:space="preserve"> (</w:t>
      </w:r>
      <w:proofErr w:type="spellStart"/>
      <w:r w:rsidRPr="00620DC0">
        <w:rPr>
          <w:rFonts w:ascii="Times New Roman" w:eastAsia="Times New Roman" w:hAnsi="Times New Roman"/>
          <w:b/>
          <w:sz w:val="24"/>
        </w:rPr>
        <w:t>aizpilda</w:t>
      </w:r>
      <w:proofErr w:type="spellEnd"/>
      <w:r w:rsidRPr="00620DC0">
        <w:rPr>
          <w:rFonts w:ascii="Times New Roman" w:eastAsia="Times New Roman" w:hAnsi="Times New Roman"/>
          <w:b/>
          <w:sz w:val="24"/>
        </w:rPr>
        <w:t xml:space="preserve"> pretendents)</w:t>
      </w:r>
    </w:p>
    <w:tbl>
      <w:tblPr>
        <w:tblStyle w:val="TableGrid"/>
        <w:tblW w:w="0" w:type="auto"/>
        <w:jc w:val="center"/>
        <w:tblLayout w:type="fixed"/>
        <w:tblLook w:val="04A0" w:firstRow="1" w:lastRow="0" w:firstColumn="1" w:lastColumn="0" w:noHBand="0" w:noVBand="1"/>
      </w:tblPr>
      <w:tblGrid>
        <w:gridCol w:w="2982"/>
        <w:gridCol w:w="6516"/>
      </w:tblGrid>
      <w:tr w:rsidR="00144B7E" w14:paraId="76497CE7" w14:textId="77777777" w:rsidTr="00620DC0">
        <w:trPr>
          <w:jc w:val="center"/>
        </w:trPr>
        <w:tc>
          <w:tcPr>
            <w:tcW w:w="2982" w:type="dxa"/>
            <w:shd w:val="clear" w:color="auto" w:fill="D6E3BC" w:themeFill="accent3" w:themeFillTint="66"/>
            <w:tcMar>
              <w:top w:w="80" w:type="dxa"/>
              <w:left w:w="80" w:type="dxa"/>
              <w:bottom w:w="80" w:type="dxa"/>
              <w:right w:w="80" w:type="dxa"/>
            </w:tcMar>
            <w:vAlign w:val="center"/>
          </w:tcPr>
          <w:p w14:paraId="0AA225B1" w14:textId="77777777" w:rsidR="00144B7E" w:rsidRDefault="00000000">
            <w:pPr>
              <w:jc w:val="center"/>
            </w:pPr>
            <w:proofErr w:type="spellStart"/>
            <w:r>
              <w:rPr>
                <w:rFonts w:ascii="Times New Roman" w:eastAsia="Times New Roman" w:hAnsi="Times New Roman"/>
                <w:b/>
              </w:rPr>
              <w:t>Pozīcija</w:t>
            </w:r>
            <w:proofErr w:type="spellEnd"/>
          </w:p>
        </w:tc>
        <w:tc>
          <w:tcPr>
            <w:tcW w:w="6516" w:type="dxa"/>
            <w:shd w:val="clear" w:color="auto" w:fill="D6E3BC" w:themeFill="accent3" w:themeFillTint="66"/>
            <w:tcMar>
              <w:top w:w="80" w:type="dxa"/>
              <w:left w:w="80" w:type="dxa"/>
              <w:bottom w:w="80" w:type="dxa"/>
              <w:right w:w="80" w:type="dxa"/>
            </w:tcMar>
            <w:vAlign w:val="center"/>
          </w:tcPr>
          <w:p w14:paraId="098CB6B2" w14:textId="77777777" w:rsidR="00144B7E" w:rsidRDefault="00000000">
            <w:pPr>
              <w:jc w:val="center"/>
            </w:pPr>
            <w:proofErr w:type="spellStart"/>
            <w:r>
              <w:rPr>
                <w:rFonts w:ascii="Times New Roman" w:eastAsia="Times New Roman" w:hAnsi="Times New Roman"/>
                <w:b/>
              </w:rPr>
              <w:t>Informācija</w:t>
            </w:r>
            <w:proofErr w:type="spellEnd"/>
            <w:r>
              <w:rPr>
                <w:rFonts w:ascii="Times New Roman" w:eastAsia="Times New Roman" w:hAnsi="Times New Roman"/>
                <w:b/>
              </w:rPr>
              <w:t xml:space="preserve"> / </w:t>
            </w:r>
            <w:proofErr w:type="spellStart"/>
            <w:r>
              <w:rPr>
                <w:rFonts w:ascii="Times New Roman" w:eastAsia="Times New Roman" w:hAnsi="Times New Roman"/>
                <w:b/>
              </w:rPr>
              <w:t>pretendenta</w:t>
            </w:r>
            <w:proofErr w:type="spellEnd"/>
            <w:r>
              <w:rPr>
                <w:rFonts w:ascii="Times New Roman" w:eastAsia="Times New Roman" w:hAnsi="Times New Roman"/>
                <w:b/>
              </w:rPr>
              <w:t xml:space="preserve"> </w:t>
            </w:r>
            <w:proofErr w:type="spellStart"/>
            <w:r>
              <w:rPr>
                <w:rFonts w:ascii="Times New Roman" w:eastAsia="Times New Roman" w:hAnsi="Times New Roman"/>
                <w:b/>
              </w:rPr>
              <w:t>aizpildāmais</w:t>
            </w:r>
            <w:proofErr w:type="spellEnd"/>
            <w:r>
              <w:rPr>
                <w:rFonts w:ascii="Times New Roman" w:eastAsia="Times New Roman" w:hAnsi="Times New Roman"/>
                <w:b/>
              </w:rPr>
              <w:t xml:space="preserve"> </w:t>
            </w:r>
            <w:proofErr w:type="spellStart"/>
            <w:r>
              <w:rPr>
                <w:rFonts w:ascii="Times New Roman" w:eastAsia="Times New Roman" w:hAnsi="Times New Roman"/>
                <w:b/>
              </w:rPr>
              <w:t>lauks</w:t>
            </w:r>
            <w:proofErr w:type="spellEnd"/>
          </w:p>
        </w:tc>
      </w:tr>
      <w:tr w:rsidR="00144B7E" w14:paraId="416B16F8" w14:textId="77777777" w:rsidTr="00AE41CB">
        <w:trPr>
          <w:jc w:val="center"/>
        </w:trPr>
        <w:tc>
          <w:tcPr>
            <w:tcW w:w="2982" w:type="dxa"/>
            <w:tcMar>
              <w:top w:w="80" w:type="dxa"/>
              <w:left w:w="80" w:type="dxa"/>
              <w:bottom w:w="80" w:type="dxa"/>
              <w:right w:w="80" w:type="dxa"/>
            </w:tcMar>
            <w:vAlign w:val="center"/>
          </w:tcPr>
          <w:p w14:paraId="7C498EE1" w14:textId="77777777" w:rsidR="00144B7E" w:rsidRDefault="00000000">
            <w:proofErr w:type="spellStart"/>
            <w:r>
              <w:rPr>
                <w:rFonts w:ascii="Times New Roman" w:eastAsia="Times New Roman" w:hAnsi="Times New Roman"/>
              </w:rPr>
              <w:t>Piedāvājuma</w:t>
            </w:r>
            <w:proofErr w:type="spellEnd"/>
            <w:r>
              <w:rPr>
                <w:rFonts w:ascii="Times New Roman" w:eastAsia="Times New Roman" w:hAnsi="Times New Roman"/>
              </w:rPr>
              <w:t xml:space="preserve"> Nr.</w:t>
            </w:r>
          </w:p>
        </w:tc>
        <w:tc>
          <w:tcPr>
            <w:tcW w:w="6516" w:type="dxa"/>
            <w:tcMar>
              <w:top w:w="80" w:type="dxa"/>
              <w:left w:w="80" w:type="dxa"/>
              <w:bottom w:w="80" w:type="dxa"/>
              <w:right w:w="80" w:type="dxa"/>
            </w:tcMar>
            <w:vAlign w:val="center"/>
          </w:tcPr>
          <w:p w14:paraId="2CFB57FC" w14:textId="77777777" w:rsidR="00144B7E" w:rsidRDefault="00144B7E"/>
        </w:tc>
      </w:tr>
      <w:tr w:rsidR="00144B7E" w14:paraId="3FF7F31A" w14:textId="77777777" w:rsidTr="00AE41CB">
        <w:trPr>
          <w:jc w:val="center"/>
        </w:trPr>
        <w:tc>
          <w:tcPr>
            <w:tcW w:w="2982" w:type="dxa"/>
            <w:tcMar>
              <w:top w:w="80" w:type="dxa"/>
              <w:left w:w="80" w:type="dxa"/>
              <w:bottom w:w="80" w:type="dxa"/>
              <w:right w:w="80" w:type="dxa"/>
            </w:tcMar>
            <w:vAlign w:val="center"/>
          </w:tcPr>
          <w:p w14:paraId="445CF951" w14:textId="77777777" w:rsidR="00144B7E" w:rsidRDefault="00000000">
            <w:proofErr w:type="spellStart"/>
            <w:r>
              <w:rPr>
                <w:rFonts w:ascii="Times New Roman" w:eastAsia="Times New Roman" w:hAnsi="Times New Roman"/>
              </w:rPr>
              <w:t>Piedāvājuma</w:t>
            </w:r>
            <w:proofErr w:type="spellEnd"/>
            <w:r>
              <w:rPr>
                <w:rFonts w:ascii="Times New Roman" w:eastAsia="Times New Roman" w:hAnsi="Times New Roman"/>
              </w:rPr>
              <w:t xml:space="preserve"> datums</w:t>
            </w:r>
          </w:p>
        </w:tc>
        <w:tc>
          <w:tcPr>
            <w:tcW w:w="6516" w:type="dxa"/>
            <w:tcMar>
              <w:top w:w="80" w:type="dxa"/>
              <w:left w:w="80" w:type="dxa"/>
              <w:bottom w:w="80" w:type="dxa"/>
              <w:right w:w="80" w:type="dxa"/>
            </w:tcMar>
            <w:vAlign w:val="center"/>
          </w:tcPr>
          <w:p w14:paraId="3DD56E5E" w14:textId="77777777" w:rsidR="00144B7E" w:rsidRDefault="00144B7E"/>
        </w:tc>
      </w:tr>
      <w:tr w:rsidR="00144B7E" w14:paraId="6E643506" w14:textId="77777777" w:rsidTr="00AE41CB">
        <w:trPr>
          <w:jc w:val="center"/>
        </w:trPr>
        <w:tc>
          <w:tcPr>
            <w:tcW w:w="2982" w:type="dxa"/>
            <w:tcMar>
              <w:top w:w="80" w:type="dxa"/>
              <w:left w:w="80" w:type="dxa"/>
              <w:bottom w:w="80" w:type="dxa"/>
              <w:right w:w="80" w:type="dxa"/>
            </w:tcMar>
            <w:vAlign w:val="center"/>
          </w:tcPr>
          <w:p w14:paraId="2635F5F4" w14:textId="77777777" w:rsidR="00144B7E" w:rsidRDefault="00000000">
            <w:proofErr w:type="spellStart"/>
            <w:r>
              <w:rPr>
                <w:rFonts w:ascii="Times New Roman" w:eastAsia="Times New Roman" w:hAnsi="Times New Roman"/>
              </w:rPr>
              <w:t>Pretendenta</w:t>
            </w:r>
            <w:proofErr w:type="spellEnd"/>
            <w:r>
              <w:rPr>
                <w:rFonts w:ascii="Times New Roman" w:eastAsia="Times New Roman" w:hAnsi="Times New Roman"/>
              </w:rPr>
              <w:t xml:space="preserve"> </w:t>
            </w:r>
            <w:proofErr w:type="spellStart"/>
            <w:r>
              <w:rPr>
                <w:rFonts w:ascii="Times New Roman" w:eastAsia="Times New Roman" w:hAnsi="Times New Roman"/>
              </w:rPr>
              <w:t>nosaukums</w:t>
            </w:r>
            <w:proofErr w:type="spellEnd"/>
          </w:p>
        </w:tc>
        <w:tc>
          <w:tcPr>
            <w:tcW w:w="6516" w:type="dxa"/>
            <w:tcMar>
              <w:top w:w="80" w:type="dxa"/>
              <w:left w:w="80" w:type="dxa"/>
              <w:bottom w:w="80" w:type="dxa"/>
              <w:right w:w="80" w:type="dxa"/>
            </w:tcMar>
            <w:vAlign w:val="center"/>
          </w:tcPr>
          <w:p w14:paraId="7F294C62" w14:textId="77777777" w:rsidR="00144B7E" w:rsidRDefault="00144B7E"/>
        </w:tc>
      </w:tr>
      <w:tr w:rsidR="00144B7E" w14:paraId="7FCFB2BE" w14:textId="77777777" w:rsidTr="00AE41CB">
        <w:trPr>
          <w:jc w:val="center"/>
        </w:trPr>
        <w:tc>
          <w:tcPr>
            <w:tcW w:w="2982" w:type="dxa"/>
            <w:tcMar>
              <w:top w:w="80" w:type="dxa"/>
              <w:left w:w="80" w:type="dxa"/>
              <w:bottom w:w="80" w:type="dxa"/>
              <w:right w:w="80" w:type="dxa"/>
            </w:tcMar>
            <w:vAlign w:val="center"/>
          </w:tcPr>
          <w:p w14:paraId="155316E7" w14:textId="77777777" w:rsidR="00144B7E" w:rsidRDefault="00000000">
            <w:proofErr w:type="spellStart"/>
            <w:r>
              <w:rPr>
                <w:rFonts w:ascii="Times New Roman" w:eastAsia="Times New Roman" w:hAnsi="Times New Roman"/>
              </w:rPr>
              <w:t>Reģistrācijas</w:t>
            </w:r>
            <w:proofErr w:type="spellEnd"/>
            <w:r>
              <w:rPr>
                <w:rFonts w:ascii="Times New Roman" w:eastAsia="Times New Roman" w:hAnsi="Times New Roman"/>
              </w:rPr>
              <w:t xml:space="preserve"> Nr.</w:t>
            </w:r>
          </w:p>
        </w:tc>
        <w:tc>
          <w:tcPr>
            <w:tcW w:w="6516" w:type="dxa"/>
            <w:tcMar>
              <w:top w:w="80" w:type="dxa"/>
              <w:left w:w="80" w:type="dxa"/>
              <w:bottom w:w="80" w:type="dxa"/>
              <w:right w:w="80" w:type="dxa"/>
            </w:tcMar>
            <w:vAlign w:val="center"/>
          </w:tcPr>
          <w:p w14:paraId="2FA248CD" w14:textId="77777777" w:rsidR="00144B7E" w:rsidRDefault="00144B7E"/>
        </w:tc>
      </w:tr>
      <w:tr w:rsidR="00144B7E" w14:paraId="21A19A8E" w14:textId="77777777" w:rsidTr="00AE41CB">
        <w:trPr>
          <w:jc w:val="center"/>
        </w:trPr>
        <w:tc>
          <w:tcPr>
            <w:tcW w:w="2982" w:type="dxa"/>
            <w:tcMar>
              <w:top w:w="80" w:type="dxa"/>
              <w:left w:w="80" w:type="dxa"/>
              <w:bottom w:w="80" w:type="dxa"/>
              <w:right w:w="80" w:type="dxa"/>
            </w:tcMar>
            <w:vAlign w:val="center"/>
          </w:tcPr>
          <w:p w14:paraId="5E090DCB" w14:textId="77777777" w:rsidR="00144B7E" w:rsidRDefault="00000000">
            <w:proofErr w:type="spellStart"/>
            <w:r>
              <w:rPr>
                <w:rFonts w:ascii="Times New Roman" w:eastAsia="Times New Roman" w:hAnsi="Times New Roman"/>
              </w:rPr>
              <w:t>Juridiskā</w:t>
            </w:r>
            <w:proofErr w:type="spellEnd"/>
            <w:r>
              <w:rPr>
                <w:rFonts w:ascii="Times New Roman" w:eastAsia="Times New Roman" w:hAnsi="Times New Roman"/>
              </w:rPr>
              <w:t xml:space="preserve"> </w:t>
            </w:r>
            <w:proofErr w:type="spellStart"/>
            <w:r>
              <w:rPr>
                <w:rFonts w:ascii="Times New Roman" w:eastAsia="Times New Roman" w:hAnsi="Times New Roman"/>
              </w:rPr>
              <w:t>adrese</w:t>
            </w:r>
            <w:proofErr w:type="spellEnd"/>
          </w:p>
        </w:tc>
        <w:tc>
          <w:tcPr>
            <w:tcW w:w="6516" w:type="dxa"/>
            <w:tcMar>
              <w:top w:w="80" w:type="dxa"/>
              <w:left w:w="80" w:type="dxa"/>
              <w:bottom w:w="80" w:type="dxa"/>
              <w:right w:w="80" w:type="dxa"/>
            </w:tcMar>
            <w:vAlign w:val="center"/>
          </w:tcPr>
          <w:p w14:paraId="1C631ECF" w14:textId="77777777" w:rsidR="00144B7E" w:rsidRDefault="00144B7E"/>
        </w:tc>
      </w:tr>
      <w:tr w:rsidR="008F7A00" w14:paraId="2E8BE534" w14:textId="77777777" w:rsidTr="00AE41CB">
        <w:trPr>
          <w:jc w:val="center"/>
        </w:trPr>
        <w:tc>
          <w:tcPr>
            <w:tcW w:w="2982" w:type="dxa"/>
            <w:tcMar>
              <w:top w:w="80" w:type="dxa"/>
              <w:left w:w="80" w:type="dxa"/>
              <w:bottom w:w="80" w:type="dxa"/>
              <w:right w:w="80" w:type="dxa"/>
            </w:tcMar>
            <w:vAlign w:val="center"/>
          </w:tcPr>
          <w:p w14:paraId="40811215" w14:textId="2AD0BB28" w:rsidR="008F7A00" w:rsidRDefault="008F7A00">
            <w:pPr>
              <w:rPr>
                <w:rFonts w:ascii="Times New Roman" w:eastAsia="Times New Roman" w:hAnsi="Times New Roman"/>
              </w:rPr>
            </w:pPr>
            <w:proofErr w:type="spellStart"/>
            <w:r>
              <w:rPr>
                <w:rFonts w:ascii="Times New Roman" w:eastAsia="Times New Roman" w:hAnsi="Times New Roman"/>
              </w:rPr>
              <w:t>Faktiskā</w:t>
            </w:r>
            <w:proofErr w:type="spellEnd"/>
            <w:r>
              <w:rPr>
                <w:rFonts w:ascii="Times New Roman" w:eastAsia="Times New Roman" w:hAnsi="Times New Roman"/>
              </w:rPr>
              <w:t xml:space="preserve"> </w:t>
            </w:r>
            <w:proofErr w:type="spellStart"/>
            <w:r>
              <w:rPr>
                <w:rFonts w:ascii="Times New Roman" w:eastAsia="Times New Roman" w:hAnsi="Times New Roman"/>
              </w:rPr>
              <w:t>adrese</w:t>
            </w:r>
            <w:proofErr w:type="spellEnd"/>
          </w:p>
        </w:tc>
        <w:tc>
          <w:tcPr>
            <w:tcW w:w="6516" w:type="dxa"/>
            <w:tcMar>
              <w:top w:w="80" w:type="dxa"/>
              <w:left w:w="80" w:type="dxa"/>
              <w:bottom w:w="80" w:type="dxa"/>
              <w:right w:w="80" w:type="dxa"/>
            </w:tcMar>
            <w:vAlign w:val="center"/>
          </w:tcPr>
          <w:p w14:paraId="329F9109" w14:textId="77777777" w:rsidR="008F7A00" w:rsidRDefault="008F7A00"/>
        </w:tc>
      </w:tr>
      <w:tr w:rsidR="00144B7E" w14:paraId="717E41D3" w14:textId="77777777" w:rsidTr="00AE41CB">
        <w:trPr>
          <w:jc w:val="center"/>
        </w:trPr>
        <w:tc>
          <w:tcPr>
            <w:tcW w:w="2982" w:type="dxa"/>
            <w:tcMar>
              <w:top w:w="80" w:type="dxa"/>
              <w:left w:w="80" w:type="dxa"/>
              <w:bottom w:w="80" w:type="dxa"/>
              <w:right w:w="80" w:type="dxa"/>
            </w:tcMar>
            <w:vAlign w:val="center"/>
          </w:tcPr>
          <w:p w14:paraId="4FB30BA2" w14:textId="77777777" w:rsidR="00144B7E" w:rsidRDefault="00000000">
            <w:proofErr w:type="spellStart"/>
            <w:r>
              <w:rPr>
                <w:rFonts w:ascii="Times New Roman" w:eastAsia="Times New Roman" w:hAnsi="Times New Roman"/>
              </w:rPr>
              <w:t>Kontaktpersona</w:t>
            </w:r>
            <w:proofErr w:type="spellEnd"/>
          </w:p>
        </w:tc>
        <w:tc>
          <w:tcPr>
            <w:tcW w:w="6516" w:type="dxa"/>
            <w:tcMar>
              <w:top w:w="80" w:type="dxa"/>
              <w:left w:w="80" w:type="dxa"/>
              <w:bottom w:w="80" w:type="dxa"/>
              <w:right w:w="80" w:type="dxa"/>
            </w:tcMar>
            <w:vAlign w:val="center"/>
          </w:tcPr>
          <w:p w14:paraId="22D21BB9" w14:textId="77777777" w:rsidR="00144B7E" w:rsidRDefault="00144B7E"/>
        </w:tc>
      </w:tr>
      <w:tr w:rsidR="00144B7E" w14:paraId="1FF3CEA6" w14:textId="77777777" w:rsidTr="00AE41CB">
        <w:trPr>
          <w:jc w:val="center"/>
        </w:trPr>
        <w:tc>
          <w:tcPr>
            <w:tcW w:w="2982" w:type="dxa"/>
            <w:tcMar>
              <w:top w:w="80" w:type="dxa"/>
              <w:left w:w="80" w:type="dxa"/>
              <w:bottom w:w="80" w:type="dxa"/>
              <w:right w:w="80" w:type="dxa"/>
            </w:tcMar>
            <w:vAlign w:val="center"/>
          </w:tcPr>
          <w:p w14:paraId="13B02FA5" w14:textId="77777777" w:rsidR="00144B7E" w:rsidRDefault="00000000">
            <w:proofErr w:type="spellStart"/>
            <w:r>
              <w:rPr>
                <w:rFonts w:ascii="Times New Roman" w:eastAsia="Times New Roman" w:hAnsi="Times New Roman"/>
              </w:rPr>
              <w:t>Tālrunis</w:t>
            </w:r>
            <w:proofErr w:type="spellEnd"/>
            <w:r>
              <w:rPr>
                <w:rFonts w:ascii="Times New Roman" w:eastAsia="Times New Roman" w:hAnsi="Times New Roman"/>
              </w:rPr>
              <w:t xml:space="preserve"> / e-pasts</w:t>
            </w:r>
          </w:p>
        </w:tc>
        <w:tc>
          <w:tcPr>
            <w:tcW w:w="6516" w:type="dxa"/>
            <w:tcMar>
              <w:top w:w="80" w:type="dxa"/>
              <w:left w:w="80" w:type="dxa"/>
              <w:bottom w:w="80" w:type="dxa"/>
              <w:right w:w="80" w:type="dxa"/>
            </w:tcMar>
            <w:vAlign w:val="center"/>
          </w:tcPr>
          <w:p w14:paraId="6920874F" w14:textId="77777777" w:rsidR="00144B7E" w:rsidRDefault="00144B7E"/>
        </w:tc>
      </w:tr>
    </w:tbl>
    <w:p w14:paraId="2FCA9590" w14:textId="77777777" w:rsidR="000248BA" w:rsidRPr="00620DC0" w:rsidRDefault="000248BA">
      <w:pPr>
        <w:spacing w:before="160" w:after="80"/>
        <w:rPr>
          <w:rFonts w:ascii="Times New Roman" w:eastAsia="Times New Roman" w:hAnsi="Times New Roman"/>
          <w:b/>
          <w:sz w:val="16"/>
          <w:szCs w:val="16"/>
        </w:rPr>
      </w:pPr>
    </w:p>
    <w:p w14:paraId="09D8784D" w14:textId="57BD076B" w:rsidR="00144B7E" w:rsidRPr="00620DC0" w:rsidRDefault="00000000" w:rsidP="00620DC0">
      <w:pPr>
        <w:pStyle w:val="ListParagraph"/>
        <w:numPr>
          <w:ilvl w:val="0"/>
          <w:numId w:val="12"/>
        </w:numPr>
        <w:spacing w:before="160" w:after="80"/>
        <w:rPr>
          <w:b/>
          <w:sz w:val="24"/>
          <w:szCs w:val="24"/>
        </w:rPr>
      </w:pPr>
      <w:r w:rsidRPr="00620DC0">
        <w:rPr>
          <w:rFonts w:ascii="Times New Roman" w:eastAsia="Times New Roman" w:hAnsi="Times New Roman"/>
          <w:b/>
          <w:sz w:val="24"/>
          <w:szCs w:val="24"/>
        </w:rPr>
        <w:t>A</w:t>
      </w:r>
      <w:r w:rsidR="00D53BAA">
        <w:rPr>
          <w:rFonts w:ascii="Times New Roman" w:eastAsia="Times New Roman" w:hAnsi="Times New Roman"/>
          <w:b/>
          <w:sz w:val="24"/>
          <w:szCs w:val="24"/>
        </w:rPr>
        <w:t>TBILSTĪBAS UN ATKĀPJU TABULA</w:t>
      </w:r>
    </w:p>
    <w:p w14:paraId="508BE449" w14:textId="77777777" w:rsidR="00144B7E" w:rsidRDefault="00000000" w:rsidP="00620DC0">
      <w:pPr>
        <w:spacing w:after="80"/>
        <w:ind w:firstLine="720"/>
        <w:jc w:val="both"/>
      </w:pPr>
      <w:r>
        <w:rPr>
          <w:rFonts w:ascii="Times New Roman" w:eastAsia="Times New Roman" w:hAnsi="Times New Roman"/>
          <w:sz w:val="20"/>
        </w:rPr>
        <w:t xml:space="preserve">Pretendents </w:t>
      </w:r>
      <w:proofErr w:type="spellStart"/>
      <w:r>
        <w:rPr>
          <w:rFonts w:ascii="Times New Roman" w:eastAsia="Times New Roman" w:hAnsi="Times New Roman"/>
          <w:sz w:val="20"/>
        </w:rPr>
        <w:t>tabulu</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aizpilda</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obligāti</w:t>
      </w:r>
      <w:proofErr w:type="spellEnd"/>
      <w:r>
        <w:rPr>
          <w:rFonts w:ascii="Times New Roman" w:eastAsia="Times New Roman" w:hAnsi="Times New Roman"/>
          <w:sz w:val="20"/>
        </w:rPr>
        <w:t xml:space="preserve">. Ja </w:t>
      </w:r>
      <w:proofErr w:type="spellStart"/>
      <w:r>
        <w:rPr>
          <w:rFonts w:ascii="Times New Roman" w:eastAsia="Times New Roman" w:hAnsi="Times New Roman"/>
          <w:sz w:val="20"/>
        </w:rPr>
        <w:t>atkāpes</w:t>
      </w:r>
      <w:proofErr w:type="spellEnd"/>
      <w:r>
        <w:rPr>
          <w:rFonts w:ascii="Times New Roman" w:eastAsia="Times New Roman" w:hAnsi="Times New Roman"/>
          <w:sz w:val="20"/>
        </w:rPr>
        <w:t xml:space="preserve"> nav, </w:t>
      </w:r>
      <w:proofErr w:type="spellStart"/>
      <w:r>
        <w:rPr>
          <w:rFonts w:ascii="Times New Roman" w:eastAsia="Times New Roman" w:hAnsi="Times New Roman"/>
          <w:sz w:val="20"/>
        </w:rPr>
        <w:t>katrā</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rindā</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norāda</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Atkāpju</w:t>
      </w:r>
      <w:proofErr w:type="spellEnd"/>
      <w:r>
        <w:rPr>
          <w:rFonts w:ascii="Times New Roman" w:eastAsia="Times New Roman" w:hAnsi="Times New Roman"/>
          <w:sz w:val="20"/>
        </w:rPr>
        <w:t xml:space="preserve"> nav”. Ja </w:t>
      </w:r>
      <w:proofErr w:type="spellStart"/>
      <w:r>
        <w:rPr>
          <w:rFonts w:ascii="Times New Roman" w:eastAsia="Times New Roman" w:hAnsi="Times New Roman"/>
          <w:sz w:val="20"/>
        </w:rPr>
        <w:t>tiek</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piedāvāts</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ekvivalents</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risinājums</w:t>
      </w:r>
      <w:proofErr w:type="spellEnd"/>
      <w:r>
        <w:rPr>
          <w:rFonts w:ascii="Times New Roman" w:eastAsia="Times New Roman" w:hAnsi="Times New Roman"/>
          <w:sz w:val="20"/>
        </w:rPr>
        <w:t xml:space="preserve">, pretendents </w:t>
      </w:r>
      <w:proofErr w:type="spellStart"/>
      <w:r>
        <w:rPr>
          <w:rFonts w:ascii="Times New Roman" w:eastAsia="Times New Roman" w:hAnsi="Times New Roman"/>
          <w:sz w:val="20"/>
        </w:rPr>
        <w:t>norāda</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ekvivalences</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pamatojumu</w:t>
      </w:r>
      <w:proofErr w:type="spellEnd"/>
      <w:r>
        <w:rPr>
          <w:rFonts w:ascii="Times New Roman" w:eastAsia="Times New Roman" w:hAnsi="Times New Roman"/>
          <w:sz w:val="20"/>
        </w:rPr>
        <w:t xml:space="preserve"> un </w:t>
      </w:r>
      <w:proofErr w:type="spellStart"/>
      <w:r>
        <w:rPr>
          <w:rFonts w:ascii="Times New Roman" w:eastAsia="Times New Roman" w:hAnsi="Times New Roman"/>
          <w:sz w:val="20"/>
        </w:rPr>
        <w:t>atsauci</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uz</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pievienoto</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tehnisko</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dokumentāciju</w:t>
      </w:r>
      <w:proofErr w:type="spellEnd"/>
      <w:r>
        <w:rPr>
          <w:rFonts w:ascii="Times New Roman" w:eastAsia="Times New Roman" w:hAnsi="Times New Roman"/>
          <w:sz w:val="20"/>
        </w:rPr>
        <w:t>.</w:t>
      </w:r>
    </w:p>
    <w:tbl>
      <w:tblPr>
        <w:tblStyle w:val="TableGrid"/>
        <w:tblW w:w="9639" w:type="dxa"/>
        <w:jc w:val="center"/>
        <w:tblLayout w:type="fixed"/>
        <w:tblLook w:val="04A0" w:firstRow="1" w:lastRow="0" w:firstColumn="1" w:lastColumn="0" w:noHBand="0" w:noVBand="1"/>
      </w:tblPr>
      <w:tblGrid>
        <w:gridCol w:w="567"/>
        <w:gridCol w:w="6558"/>
        <w:gridCol w:w="2514"/>
      </w:tblGrid>
      <w:tr w:rsidR="00144B7E" w14:paraId="75A569A5" w14:textId="77777777" w:rsidTr="00AE41CB">
        <w:trPr>
          <w:tblHeader/>
          <w:jc w:val="center"/>
        </w:trPr>
        <w:tc>
          <w:tcPr>
            <w:tcW w:w="567" w:type="dxa"/>
            <w:shd w:val="clear" w:color="auto" w:fill="D6E3BC"/>
            <w:vAlign w:val="center"/>
          </w:tcPr>
          <w:p w14:paraId="21C194D8" w14:textId="77777777" w:rsidR="00144B7E" w:rsidRDefault="00000000">
            <w:r>
              <w:rPr>
                <w:rFonts w:ascii="Times New Roman" w:eastAsia="Times New Roman" w:hAnsi="Times New Roman"/>
                <w:b/>
              </w:rPr>
              <w:t>Nr.</w:t>
            </w:r>
          </w:p>
        </w:tc>
        <w:tc>
          <w:tcPr>
            <w:tcW w:w="6558" w:type="dxa"/>
            <w:shd w:val="clear" w:color="auto" w:fill="D6E3BC"/>
            <w:vAlign w:val="center"/>
          </w:tcPr>
          <w:p w14:paraId="1A77F185" w14:textId="77777777" w:rsidR="00144B7E" w:rsidRDefault="00000000">
            <w:proofErr w:type="spellStart"/>
            <w:r>
              <w:rPr>
                <w:rFonts w:ascii="Times New Roman" w:eastAsia="Times New Roman" w:hAnsi="Times New Roman"/>
                <w:b/>
              </w:rPr>
              <w:t>Prasība</w:t>
            </w:r>
            <w:proofErr w:type="spellEnd"/>
            <w:r>
              <w:rPr>
                <w:rFonts w:ascii="Times New Roman" w:eastAsia="Times New Roman" w:hAnsi="Times New Roman"/>
                <w:b/>
              </w:rPr>
              <w:t xml:space="preserve"> / </w:t>
            </w:r>
            <w:proofErr w:type="spellStart"/>
            <w:r>
              <w:rPr>
                <w:rFonts w:ascii="Times New Roman" w:eastAsia="Times New Roman" w:hAnsi="Times New Roman"/>
                <w:b/>
              </w:rPr>
              <w:t>minimālā</w:t>
            </w:r>
            <w:proofErr w:type="spellEnd"/>
            <w:r>
              <w:rPr>
                <w:rFonts w:ascii="Times New Roman" w:eastAsia="Times New Roman" w:hAnsi="Times New Roman"/>
                <w:b/>
              </w:rPr>
              <w:t xml:space="preserve"> </w:t>
            </w:r>
            <w:proofErr w:type="spellStart"/>
            <w:r>
              <w:rPr>
                <w:rFonts w:ascii="Times New Roman" w:eastAsia="Times New Roman" w:hAnsi="Times New Roman"/>
                <w:b/>
              </w:rPr>
              <w:t>prasība</w:t>
            </w:r>
            <w:proofErr w:type="spellEnd"/>
          </w:p>
        </w:tc>
        <w:tc>
          <w:tcPr>
            <w:tcW w:w="2514" w:type="dxa"/>
            <w:shd w:val="clear" w:color="auto" w:fill="D6E3BC"/>
            <w:vAlign w:val="center"/>
          </w:tcPr>
          <w:p w14:paraId="067946FF" w14:textId="77777777" w:rsidR="00144B7E" w:rsidRDefault="00000000" w:rsidP="00F947B0">
            <w:pPr>
              <w:jc w:val="center"/>
            </w:pPr>
            <w:proofErr w:type="spellStart"/>
            <w:r>
              <w:rPr>
                <w:rFonts w:ascii="Times New Roman" w:eastAsia="Times New Roman" w:hAnsi="Times New Roman"/>
                <w:b/>
              </w:rPr>
              <w:t>Piegādātāja</w:t>
            </w:r>
            <w:proofErr w:type="spellEnd"/>
            <w:r>
              <w:rPr>
                <w:rFonts w:ascii="Times New Roman" w:eastAsia="Times New Roman" w:hAnsi="Times New Roman"/>
                <w:b/>
              </w:rPr>
              <w:t xml:space="preserve"> </w:t>
            </w:r>
            <w:proofErr w:type="spellStart"/>
            <w:r>
              <w:rPr>
                <w:rFonts w:ascii="Times New Roman" w:eastAsia="Times New Roman" w:hAnsi="Times New Roman"/>
                <w:b/>
              </w:rPr>
              <w:t>atzīmes</w:t>
            </w:r>
            <w:proofErr w:type="spellEnd"/>
            <w:r>
              <w:rPr>
                <w:rFonts w:ascii="Times New Roman" w:eastAsia="Times New Roman" w:hAnsi="Times New Roman"/>
                <w:b/>
              </w:rPr>
              <w:t xml:space="preserve"> / </w:t>
            </w:r>
            <w:proofErr w:type="spellStart"/>
            <w:r>
              <w:rPr>
                <w:rFonts w:ascii="Times New Roman" w:eastAsia="Times New Roman" w:hAnsi="Times New Roman"/>
                <w:b/>
              </w:rPr>
              <w:t>atsauce</w:t>
            </w:r>
            <w:proofErr w:type="spellEnd"/>
            <w:r>
              <w:rPr>
                <w:rFonts w:ascii="Times New Roman" w:eastAsia="Times New Roman" w:hAnsi="Times New Roman"/>
                <w:b/>
              </w:rPr>
              <w:t xml:space="preserve"> </w:t>
            </w:r>
            <w:proofErr w:type="spellStart"/>
            <w:r>
              <w:rPr>
                <w:rFonts w:ascii="Times New Roman" w:eastAsia="Times New Roman" w:hAnsi="Times New Roman"/>
                <w:b/>
              </w:rPr>
              <w:t>uz</w:t>
            </w:r>
            <w:proofErr w:type="spellEnd"/>
            <w:r>
              <w:rPr>
                <w:rFonts w:ascii="Times New Roman" w:eastAsia="Times New Roman" w:hAnsi="Times New Roman"/>
                <w:b/>
              </w:rPr>
              <w:t xml:space="preserve"> </w:t>
            </w:r>
            <w:proofErr w:type="spellStart"/>
            <w:r>
              <w:rPr>
                <w:rFonts w:ascii="Times New Roman" w:eastAsia="Times New Roman" w:hAnsi="Times New Roman"/>
                <w:b/>
              </w:rPr>
              <w:t>pielikumu</w:t>
            </w:r>
            <w:proofErr w:type="spellEnd"/>
          </w:p>
        </w:tc>
      </w:tr>
      <w:tr w:rsidR="00144B7E" w14:paraId="0BE9C5B9" w14:textId="77777777" w:rsidTr="00AE41CB">
        <w:trPr>
          <w:jc w:val="center"/>
        </w:trPr>
        <w:tc>
          <w:tcPr>
            <w:tcW w:w="567" w:type="dxa"/>
          </w:tcPr>
          <w:p w14:paraId="65D2C3F1" w14:textId="77777777" w:rsidR="00144B7E" w:rsidRDefault="00000000">
            <w:pPr>
              <w:jc w:val="center"/>
            </w:pPr>
            <w:r>
              <w:rPr>
                <w:rFonts w:ascii="Times New Roman" w:eastAsia="Times New Roman" w:hAnsi="Times New Roman"/>
              </w:rPr>
              <w:t>1</w:t>
            </w:r>
          </w:p>
        </w:tc>
        <w:tc>
          <w:tcPr>
            <w:tcW w:w="6558" w:type="dxa"/>
          </w:tcPr>
          <w:p w14:paraId="61B3EF0F" w14:textId="77777777" w:rsidR="00144B7E" w:rsidRDefault="00000000">
            <w:proofErr w:type="spellStart"/>
            <w:r>
              <w:rPr>
                <w:rFonts w:ascii="Times New Roman" w:eastAsia="Times New Roman" w:hAnsi="Times New Roman"/>
              </w:rPr>
              <w:t>Iekārta</w:t>
            </w:r>
            <w:proofErr w:type="spellEnd"/>
            <w:r>
              <w:rPr>
                <w:rFonts w:ascii="Times New Roman" w:eastAsia="Times New Roman" w:hAnsi="Times New Roman"/>
              </w:rPr>
              <w:t xml:space="preserve"> </w:t>
            </w:r>
            <w:proofErr w:type="spellStart"/>
            <w:r>
              <w:rPr>
                <w:rFonts w:ascii="Times New Roman" w:eastAsia="Times New Roman" w:hAnsi="Times New Roman"/>
              </w:rPr>
              <w:t>ir</w:t>
            </w:r>
            <w:proofErr w:type="spellEnd"/>
            <w:r>
              <w:rPr>
                <w:rFonts w:ascii="Times New Roman" w:eastAsia="Times New Roman" w:hAnsi="Times New Roman"/>
              </w:rPr>
              <w:t xml:space="preserve"> </w:t>
            </w:r>
            <w:proofErr w:type="spellStart"/>
            <w:r>
              <w:rPr>
                <w:rFonts w:ascii="Times New Roman" w:eastAsia="Times New Roman" w:hAnsi="Times New Roman"/>
              </w:rPr>
              <w:t>jauna</w:t>
            </w:r>
            <w:proofErr w:type="spellEnd"/>
            <w:r>
              <w:rPr>
                <w:rFonts w:ascii="Times New Roman" w:eastAsia="Times New Roman" w:hAnsi="Times New Roman"/>
              </w:rPr>
              <w:t xml:space="preserve">, </w:t>
            </w:r>
            <w:proofErr w:type="spellStart"/>
            <w:r>
              <w:rPr>
                <w:rFonts w:ascii="Times New Roman" w:eastAsia="Times New Roman" w:hAnsi="Times New Roman"/>
              </w:rPr>
              <w:t>nelietota</w:t>
            </w:r>
            <w:proofErr w:type="spellEnd"/>
            <w:r>
              <w:rPr>
                <w:rFonts w:ascii="Times New Roman" w:eastAsia="Times New Roman" w:hAnsi="Times New Roman"/>
              </w:rPr>
              <w:t xml:space="preserve"> 1 </w:t>
            </w:r>
            <w:proofErr w:type="spellStart"/>
            <w:r>
              <w:rPr>
                <w:rFonts w:ascii="Times New Roman" w:eastAsia="Times New Roman" w:hAnsi="Times New Roman"/>
              </w:rPr>
              <w:t>ratiņa</w:t>
            </w:r>
            <w:proofErr w:type="spellEnd"/>
            <w:r>
              <w:rPr>
                <w:rFonts w:ascii="Times New Roman" w:eastAsia="Times New Roman" w:hAnsi="Times New Roman"/>
              </w:rPr>
              <w:t>/</w:t>
            </w:r>
            <w:proofErr w:type="spellStart"/>
            <w:r>
              <w:rPr>
                <w:rFonts w:ascii="Times New Roman" w:eastAsia="Times New Roman" w:hAnsi="Times New Roman"/>
              </w:rPr>
              <w:t>rāmja</w:t>
            </w:r>
            <w:proofErr w:type="spellEnd"/>
            <w:r>
              <w:rPr>
                <w:rFonts w:ascii="Times New Roman" w:eastAsia="Times New Roman" w:hAnsi="Times New Roman"/>
              </w:rPr>
              <w:t xml:space="preserve"> </w:t>
            </w:r>
            <w:proofErr w:type="spellStart"/>
            <w:r>
              <w:rPr>
                <w:rFonts w:ascii="Times New Roman" w:eastAsia="Times New Roman" w:hAnsi="Times New Roman"/>
              </w:rPr>
              <w:t>gaļas</w:t>
            </w:r>
            <w:proofErr w:type="spellEnd"/>
            <w:r>
              <w:rPr>
                <w:rFonts w:ascii="Times New Roman" w:eastAsia="Times New Roman" w:hAnsi="Times New Roman"/>
              </w:rPr>
              <w:t xml:space="preserve"> </w:t>
            </w:r>
            <w:proofErr w:type="spellStart"/>
            <w:r>
              <w:rPr>
                <w:rFonts w:ascii="Times New Roman" w:eastAsia="Times New Roman" w:hAnsi="Times New Roman"/>
              </w:rPr>
              <w:t>produktu</w:t>
            </w:r>
            <w:proofErr w:type="spellEnd"/>
            <w:r>
              <w:rPr>
                <w:rFonts w:ascii="Times New Roman" w:eastAsia="Times New Roman" w:hAnsi="Times New Roman"/>
              </w:rPr>
              <w:t xml:space="preserve"> </w:t>
            </w:r>
            <w:proofErr w:type="spellStart"/>
            <w:r>
              <w:rPr>
                <w:rFonts w:ascii="Times New Roman" w:eastAsia="Times New Roman" w:hAnsi="Times New Roman"/>
              </w:rPr>
              <w:t>termiskās</w:t>
            </w:r>
            <w:proofErr w:type="spellEnd"/>
            <w:r>
              <w:rPr>
                <w:rFonts w:ascii="Times New Roman" w:eastAsia="Times New Roman" w:hAnsi="Times New Roman"/>
              </w:rPr>
              <w:t xml:space="preserve"> </w:t>
            </w:r>
            <w:proofErr w:type="spellStart"/>
            <w:r>
              <w:rPr>
                <w:rFonts w:ascii="Times New Roman" w:eastAsia="Times New Roman" w:hAnsi="Times New Roman"/>
              </w:rPr>
              <w:t>apstrādes</w:t>
            </w:r>
            <w:proofErr w:type="spellEnd"/>
            <w:r>
              <w:rPr>
                <w:rFonts w:ascii="Times New Roman" w:eastAsia="Times New Roman" w:hAnsi="Times New Roman"/>
              </w:rPr>
              <w:t xml:space="preserve"> un </w:t>
            </w:r>
            <w:proofErr w:type="spellStart"/>
            <w:r>
              <w:rPr>
                <w:rFonts w:ascii="Times New Roman" w:eastAsia="Times New Roman" w:hAnsi="Times New Roman"/>
              </w:rPr>
              <w:t>kūpināšanas</w:t>
            </w:r>
            <w:proofErr w:type="spellEnd"/>
            <w:r>
              <w:rPr>
                <w:rFonts w:ascii="Times New Roman" w:eastAsia="Times New Roman" w:hAnsi="Times New Roman"/>
              </w:rPr>
              <w:t xml:space="preserve"> </w:t>
            </w:r>
            <w:proofErr w:type="spellStart"/>
            <w:r>
              <w:rPr>
                <w:rFonts w:ascii="Times New Roman" w:eastAsia="Times New Roman" w:hAnsi="Times New Roman"/>
              </w:rPr>
              <w:t>kamera</w:t>
            </w:r>
            <w:proofErr w:type="spellEnd"/>
            <w:r>
              <w:rPr>
                <w:rFonts w:ascii="Times New Roman" w:eastAsia="Times New Roman" w:hAnsi="Times New Roman"/>
              </w:rPr>
              <w:t xml:space="preserve"> — 1 </w:t>
            </w:r>
            <w:proofErr w:type="spellStart"/>
            <w:r>
              <w:rPr>
                <w:rFonts w:ascii="Times New Roman" w:eastAsia="Times New Roman" w:hAnsi="Times New Roman"/>
              </w:rPr>
              <w:t>komplekts</w:t>
            </w:r>
            <w:proofErr w:type="spellEnd"/>
            <w:r>
              <w:rPr>
                <w:rFonts w:ascii="Times New Roman" w:eastAsia="Times New Roman" w:hAnsi="Times New Roman"/>
              </w:rPr>
              <w:t>.</w:t>
            </w:r>
          </w:p>
        </w:tc>
        <w:tc>
          <w:tcPr>
            <w:tcW w:w="2514" w:type="dxa"/>
          </w:tcPr>
          <w:p w14:paraId="4EE6EB9D" w14:textId="77777777" w:rsidR="00144B7E" w:rsidRDefault="00144B7E"/>
        </w:tc>
      </w:tr>
      <w:tr w:rsidR="00144B7E" w14:paraId="575EB35A" w14:textId="77777777" w:rsidTr="00AE41CB">
        <w:trPr>
          <w:jc w:val="center"/>
        </w:trPr>
        <w:tc>
          <w:tcPr>
            <w:tcW w:w="567" w:type="dxa"/>
          </w:tcPr>
          <w:p w14:paraId="2252FBF6" w14:textId="77777777" w:rsidR="00144B7E" w:rsidRDefault="00000000">
            <w:pPr>
              <w:jc w:val="center"/>
            </w:pPr>
            <w:r>
              <w:rPr>
                <w:rFonts w:ascii="Times New Roman" w:eastAsia="Times New Roman" w:hAnsi="Times New Roman"/>
              </w:rPr>
              <w:t>2</w:t>
            </w:r>
          </w:p>
        </w:tc>
        <w:tc>
          <w:tcPr>
            <w:tcW w:w="6558" w:type="dxa"/>
          </w:tcPr>
          <w:p w14:paraId="6498D738" w14:textId="77777777" w:rsidR="00144B7E" w:rsidRDefault="00000000">
            <w:proofErr w:type="spellStart"/>
            <w:r>
              <w:rPr>
                <w:rFonts w:ascii="Times New Roman" w:eastAsia="Times New Roman" w:hAnsi="Times New Roman"/>
              </w:rPr>
              <w:t>Iekārta</w:t>
            </w:r>
            <w:proofErr w:type="spellEnd"/>
            <w:r>
              <w:rPr>
                <w:rFonts w:ascii="Times New Roman" w:eastAsia="Times New Roman" w:hAnsi="Times New Roman"/>
              </w:rPr>
              <w:t xml:space="preserve"> </w:t>
            </w:r>
            <w:proofErr w:type="spellStart"/>
            <w:r>
              <w:rPr>
                <w:rFonts w:ascii="Times New Roman" w:eastAsia="Times New Roman" w:hAnsi="Times New Roman"/>
              </w:rPr>
              <w:t>nodrošina</w:t>
            </w:r>
            <w:proofErr w:type="spellEnd"/>
            <w:r>
              <w:rPr>
                <w:rFonts w:ascii="Times New Roman" w:eastAsia="Times New Roman" w:hAnsi="Times New Roman"/>
              </w:rPr>
              <w:t xml:space="preserve"> </w:t>
            </w:r>
            <w:proofErr w:type="spellStart"/>
            <w:r>
              <w:rPr>
                <w:rFonts w:ascii="Times New Roman" w:eastAsia="Times New Roman" w:hAnsi="Times New Roman"/>
              </w:rPr>
              <w:t>prasītos</w:t>
            </w:r>
            <w:proofErr w:type="spellEnd"/>
            <w:r>
              <w:rPr>
                <w:rFonts w:ascii="Times New Roman" w:eastAsia="Times New Roman" w:hAnsi="Times New Roman"/>
              </w:rPr>
              <w:t xml:space="preserve"> </w:t>
            </w:r>
            <w:proofErr w:type="spellStart"/>
            <w:r>
              <w:rPr>
                <w:rFonts w:ascii="Times New Roman" w:eastAsia="Times New Roman" w:hAnsi="Times New Roman"/>
              </w:rPr>
              <w:t>gaļas</w:t>
            </w:r>
            <w:proofErr w:type="spellEnd"/>
            <w:r>
              <w:rPr>
                <w:rFonts w:ascii="Times New Roman" w:eastAsia="Times New Roman" w:hAnsi="Times New Roman"/>
              </w:rPr>
              <w:t xml:space="preserve"> </w:t>
            </w:r>
            <w:proofErr w:type="spellStart"/>
            <w:r>
              <w:rPr>
                <w:rFonts w:ascii="Times New Roman" w:eastAsia="Times New Roman" w:hAnsi="Times New Roman"/>
              </w:rPr>
              <w:t>produktu</w:t>
            </w:r>
            <w:proofErr w:type="spellEnd"/>
            <w:r>
              <w:rPr>
                <w:rFonts w:ascii="Times New Roman" w:eastAsia="Times New Roman" w:hAnsi="Times New Roman"/>
              </w:rPr>
              <w:t xml:space="preserve"> </w:t>
            </w:r>
            <w:proofErr w:type="spellStart"/>
            <w:r>
              <w:rPr>
                <w:rFonts w:ascii="Times New Roman" w:eastAsia="Times New Roman" w:hAnsi="Times New Roman"/>
              </w:rPr>
              <w:t>procesus</w:t>
            </w:r>
            <w:proofErr w:type="spellEnd"/>
            <w:r>
              <w:rPr>
                <w:rFonts w:ascii="Times New Roman" w:eastAsia="Times New Roman" w:hAnsi="Times New Roman"/>
              </w:rPr>
              <w:t xml:space="preserve">: </w:t>
            </w:r>
            <w:proofErr w:type="spellStart"/>
            <w:r>
              <w:rPr>
                <w:rFonts w:ascii="Times New Roman" w:eastAsia="Times New Roman" w:hAnsi="Times New Roman"/>
              </w:rPr>
              <w:t>sildīšanu</w:t>
            </w:r>
            <w:proofErr w:type="spellEnd"/>
            <w:r>
              <w:rPr>
                <w:rFonts w:ascii="Times New Roman" w:eastAsia="Times New Roman" w:hAnsi="Times New Roman"/>
              </w:rPr>
              <w:t xml:space="preserve">, </w:t>
            </w:r>
            <w:proofErr w:type="spellStart"/>
            <w:r>
              <w:rPr>
                <w:rFonts w:ascii="Times New Roman" w:eastAsia="Times New Roman" w:hAnsi="Times New Roman"/>
              </w:rPr>
              <w:t>žāvēšanu</w:t>
            </w:r>
            <w:proofErr w:type="spellEnd"/>
            <w:r>
              <w:rPr>
                <w:rFonts w:ascii="Times New Roman" w:eastAsia="Times New Roman" w:hAnsi="Times New Roman"/>
              </w:rPr>
              <w:t xml:space="preserve">, </w:t>
            </w:r>
            <w:proofErr w:type="spellStart"/>
            <w:r>
              <w:rPr>
                <w:rFonts w:ascii="Times New Roman" w:eastAsia="Times New Roman" w:hAnsi="Times New Roman"/>
              </w:rPr>
              <w:t>apsārtināšanu</w:t>
            </w:r>
            <w:proofErr w:type="spellEnd"/>
            <w:r>
              <w:rPr>
                <w:rFonts w:ascii="Times New Roman" w:eastAsia="Times New Roman" w:hAnsi="Times New Roman"/>
              </w:rPr>
              <w:t>/</w:t>
            </w:r>
            <w:proofErr w:type="spellStart"/>
            <w:r>
              <w:rPr>
                <w:rFonts w:ascii="Times New Roman" w:eastAsia="Times New Roman" w:hAnsi="Times New Roman"/>
              </w:rPr>
              <w:t>krāsas</w:t>
            </w:r>
            <w:proofErr w:type="spellEnd"/>
            <w:r>
              <w:rPr>
                <w:rFonts w:ascii="Times New Roman" w:eastAsia="Times New Roman" w:hAnsi="Times New Roman"/>
              </w:rPr>
              <w:t xml:space="preserve"> </w:t>
            </w:r>
            <w:proofErr w:type="spellStart"/>
            <w:r>
              <w:rPr>
                <w:rFonts w:ascii="Times New Roman" w:eastAsia="Times New Roman" w:hAnsi="Times New Roman"/>
              </w:rPr>
              <w:t>veidošanu</w:t>
            </w:r>
            <w:proofErr w:type="spellEnd"/>
            <w:r>
              <w:rPr>
                <w:rFonts w:ascii="Times New Roman" w:eastAsia="Times New Roman" w:hAnsi="Times New Roman"/>
              </w:rPr>
              <w:t xml:space="preserve">, </w:t>
            </w:r>
            <w:proofErr w:type="spellStart"/>
            <w:r>
              <w:rPr>
                <w:rFonts w:ascii="Times New Roman" w:eastAsia="Times New Roman" w:hAnsi="Times New Roman"/>
              </w:rPr>
              <w:t>kūpināšanu</w:t>
            </w:r>
            <w:proofErr w:type="spellEnd"/>
            <w:r>
              <w:rPr>
                <w:rFonts w:ascii="Times New Roman" w:eastAsia="Times New Roman" w:hAnsi="Times New Roman"/>
              </w:rPr>
              <w:t xml:space="preserve">, </w:t>
            </w:r>
            <w:proofErr w:type="spellStart"/>
            <w:r>
              <w:rPr>
                <w:rFonts w:ascii="Times New Roman" w:eastAsia="Times New Roman" w:hAnsi="Times New Roman"/>
              </w:rPr>
              <w:t>karsto</w:t>
            </w:r>
            <w:proofErr w:type="spellEnd"/>
            <w:r>
              <w:rPr>
                <w:rFonts w:ascii="Times New Roman" w:eastAsia="Times New Roman" w:hAnsi="Times New Roman"/>
              </w:rPr>
              <w:t xml:space="preserve"> </w:t>
            </w:r>
            <w:proofErr w:type="spellStart"/>
            <w:r>
              <w:rPr>
                <w:rFonts w:ascii="Times New Roman" w:eastAsia="Times New Roman" w:hAnsi="Times New Roman"/>
              </w:rPr>
              <w:t>kūpināšanu</w:t>
            </w:r>
            <w:proofErr w:type="spellEnd"/>
            <w:r>
              <w:rPr>
                <w:rFonts w:ascii="Times New Roman" w:eastAsia="Times New Roman" w:hAnsi="Times New Roman"/>
              </w:rPr>
              <w:t xml:space="preserve"> un </w:t>
            </w:r>
            <w:proofErr w:type="spellStart"/>
            <w:r>
              <w:rPr>
                <w:rFonts w:ascii="Times New Roman" w:eastAsia="Times New Roman" w:hAnsi="Times New Roman"/>
              </w:rPr>
              <w:t>termisko</w:t>
            </w:r>
            <w:proofErr w:type="spellEnd"/>
            <w:r>
              <w:rPr>
                <w:rFonts w:ascii="Times New Roman" w:eastAsia="Times New Roman" w:hAnsi="Times New Roman"/>
              </w:rPr>
              <w:t xml:space="preserve"> </w:t>
            </w:r>
            <w:proofErr w:type="spellStart"/>
            <w:r>
              <w:rPr>
                <w:rFonts w:ascii="Times New Roman" w:eastAsia="Times New Roman" w:hAnsi="Times New Roman"/>
              </w:rPr>
              <w:t>apstrādi</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karsto</w:t>
            </w:r>
            <w:proofErr w:type="spellEnd"/>
            <w:r>
              <w:rPr>
                <w:rFonts w:ascii="Times New Roman" w:eastAsia="Times New Roman" w:hAnsi="Times New Roman"/>
              </w:rPr>
              <w:t xml:space="preserve"> </w:t>
            </w:r>
            <w:proofErr w:type="spellStart"/>
            <w:r>
              <w:rPr>
                <w:rFonts w:ascii="Times New Roman" w:eastAsia="Times New Roman" w:hAnsi="Times New Roman"/>
              </w:rPr>
              <w:t>gaisu</w:t>
            </w:r>
            <w:proofErr w:type="spellEnd"/>
            <w:r>
              <w:rPr>
                <w:rFonts w:ascii="Times New Roman" w:eastAsia="Times New Roman" w:hAnsi="Times New Roman"/>
              </w:rPr>
              <w:t xml:space="preserve"> un/</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tvaiku</w:t>
            </w:r>
            <w:proofErr w:type="spellEnd"/>
            <w:r>
              <w:rPr>
                <w:rFonts w:ascii="Times New Roman" w:eastAsia="Times New Roman" w:hAnsi="Times New Roman"/>
              </w:rPr>
              <w:t>.</w:t>
            </w:r>
          </w:p>
        </w:tc>
        <w:tc>
          <w:tcPr>
            <w:tcW w:w="2514" w:type="dxa"/>
          </w:tcPr>
          <w:p w14:paraId="56856ACA" w14:textId="77777777" w:rsidR="00144B7E" w:rsidRDefault="00144B7E"/>
        </w:tc>
      </w:tr>
      <w:tr w:rsidR="00144B7E" w14:paraId="671F74AD" w14:textId="77777777" w:rsidTr="00AE41CB">
        <w:trPr>
          <w:jc w:val="center"/>
        </w:trPr>
        <w:tc>
          <w:tcPr>
            <w:tcW w:w="567" w:type="dxa"/>
          </w:tcPr>
          <w:p w14:paraId="67137A14" w14:textId="77777777" w:rsidR="00144B7E" w:rsidRDefault="00000000">
            <w:pPr>
              <w:jc w:val="center"/>
            </w:pPr>
            <w:r>
              <w:rPr>
                <w:rFonts w:ascii="Times New Roman" w:eastAsia="Times New Roman" w:hAnsi="Times New Roman"/>
              </w:rPr>
              <w:t>3</w:t>
            </w:r>
          </w:p>
        </w:tc>
        <w:tc>
          <w:tcPr>
            <w:tcW w:w="6558" w:type="dxa"/>
          </w:tcPr>
          <w:p w14:paraId="713F512A" w14:textId="77777777" w:rsidR="00144B7E" w:rsidRDefault="00000000">
            <w:proofErr w:type="spellStart"/>
            <w:r>
              <w:rPr>
                <w:rFonts w:ascii="Times New Roman" w:eastAsia="Times New Roman" w:hAnsi="Times New Roman"/>
              </w:rPr>
              <w:t>Komplektācijā</w:t>
            </w:r>
            <w:proofErr w:type="spellEnd"/>
            <w:r>
              <w:rPr>
                <w:rFonts w:ascii="Times New Roman" w:eastAsia="Times New Roman" w:hAnsi="Times New Roman"/>
              </w:rPr>
              <w:t xml:space="preserve"> </w:t>
            </w:r>
            <w:proofErr w:type="spellStart"/>
            <w:r>
              <w:rPr>
                <w:rFonts w:ascii="Times New Roman" w:eastAsia="Times New Roman" w:hAnsi="Times New Roman"/>
              </w:rPr>
              <w:t>iekļauts</w:t>
            </w:r>
            <w:proofErr w:type="spellEnd"/>
            <w:r>
              <w:rPr>
                <w:rFonts w:ascii="Times New Roman" w:eastAsia="Times New Roman" w:hAnsi="Times New Roman"/>
              </w:rPr>
              <w:t xml:space="preserve"> </w:t>
            </w:r>
            <w:proofErr w:type="spellStart"/>
            <w:r>
              <w:rPr>
                <w:rFonts w:ascii="Times New Roman" w:eastAsia="Times New Roman" w:hAnsi="Times New Roman"/>
              </w:rPr>
              <w:t>vismaz</w:t>
            </w:r>
            <w:proofErr w:type="spellEnd"/>
            <w:r>
              <w:rPr>
                <w:rFonts w:ascii="Times New Roman" w:eastAsia="Times New Roman" w:hAnsi="Times New Roman"/>
              </w:rPr>
              <w:t xml:space="preserve"> 1 </w:t>
            </w:r>
            <w:proofErr w:type="spellStart"/>
            <w:r>
              <w:rPr>
                <w:rFonts w:ascii="Times New Roman" w:eastAsia="Times New Roman" w:hAnsi="Times New Roman"/>
              </w:rPr>
              <w:t>nerūsējošā</w:t>
            </w:r>
            <w:proofErr w:type="spellEnd"/>
            <w:r>
              <w:rPr>
                <w:rFonts w:ascii="Times New Roman" w:eastAsia="Times New Roman" w:hAnsi="Times New Roman"/>
              </w:rPr>
              <w:t xml:space="preserve"> </w:t>
            </w:r>
            <w:proofErr w:type="spellStart"/>
            <w:r>
              <w:rPr>
                <w:rFonts w:ascii="Times New Roman" w:eastAsia="Times New Roman" w:hAnsi="Times New Roman"/>
              </w:rPr>
              <w:t>tērauda</w:t>
            </w:r>
            <w:proofErr w:type="spellEnd"/>
            <w:r>
              <w:rPr>
                <w:rFonts w:ascii="Times New Roman" w:eastAsia="Times New Roman" w:hAnsi="Times New Roman"/>
              </w:rPr>
              <w:t xml:space="preserve"> </w:t>
            </w:r>
            <w:proofErr w:type="spellStart"/>
            <w:r>
              <w:rPr>
                <w:rFonts w:ascii="Times New Roman" w:eastAsia="Times New Roman" w:hAnsi="Times New Roman"/>
              </w:rPr>
              <w:t>kūpināšanas</w:t>
            </w:r>
            <w:proofErr w:type="spellEnd"/>
            <w:r>
              <w:rPr>
                <w:rFonts w:ascii="Times New Roman" w:eastAsia="Times New Roman" w:hAnsi="Times New Roman"/>
              </w:rPr>
              <w:t xml:space="preserve"> </w:t>
            </w:r>
            <w:proofErr w:type="spellStart"/>
            <w:r>
              <w:rPr>
                <w:rFonts w:ascii="Times New Roman" w:eastAsia="Times New Roman" w:hAnsi="Times New Roman"/>
              </w:rPr>
              <w:t>ratiņš</w:t>
            </w:r>
            <w:proofErr w:type="spellEnd"/>
            <w:r>
              <w:rPr>
                <w:rFonts w:ascii="Times New Roman" w:eastAsia="Times New Roman" w:hAnsi="Times New Roman"/>
              </w:rPr>
              <w:t>/</w:t>
            </w:r>
            <w:proofErr w:type="spellStart"/>
            <w:r>
              <w:rPr>
                <w:rFonts w:ascii="Times New Roman" w:eastAsia="Times New Roman" w:hAnsi="Times New Roman"/>
              </w:rPr>
              <w:t>rāmis</w:t>
            </w:r>
            <w:proofErr w:type="spellEnd"/>
            <w:r>
              <w:rPr>
                <w:rFonts w:ascii="Times New Roman" w:eastAsia="Times New Roman" w:hAnsi="Times New Roman"/>
              </w:rPr>
              <w:t xml:space="preserve">, kas </w:t>
            </w:r>
            <w:proofErr w:type="spellStart"/>
            <w:r>
              <w:rPr>
                <w:rFonts w:ascii="Times New Roman" w:eastAsia="Times New Roman" w:hAnsi="Times New Roman"/>
              </w:rPr>
              <w:t>nodrošina</w:t>
            </w:r>
            <w:proofErr w:type="spellEnd"/>
            <w:r>
              <w:rPr>
                <w:rFonts w:ascii="Times New Roman" w:eastAsia="Times New Roman" w:hAnsi="Times New Roman"/>
              </w:rPr>
              <w:t xml:space="preserve"> </w:t>
            </w:r>
            <w:proofErr w:type="spellStart"/>
            <w:r>
              <w:rPr>
                <w:rFonts w:ascii="Times New Roman" w:eastAsia="Times New Roman" w:hAnsi="Times New Roman"/>
              </w:rPr>
              <w:t>vismaz</w:t>
            </w:r>
            <w:proofErr w:type="spellEnd"/>
            <w:r>
              <w:rPr>
                <w:rFonts w:ascii="Times New Roman" w:eastAsia="Times New Roman" w:hAnsi="Times New Roman"/>
              </w:rPr>
              <w:t xml:space="preserve"> 1000 mm </w:t>
            </w:r>
            <w:proofErr w:type="spellStart"/>
            <w:r>
              <w:rPr>
                <w:rFonts w:ascii="Times New Roman" w:eastAsia="Times New Roman" w:hAnsi="Times New Roman"/>
              </w:rPr>
              <w:t>garu</w:t>
            </w:r>
            <w:proofErr w:type="spellEnd"/>
            <w:r>
              <w:rPr>
                <w:rFonts w:ascii="Times New Roman" w:eastAsia="Times New Roman" w:hAnsi="Times New Roman"/>
              </w:rPr>
              <w:t xml:space="preserve"> </w:t>
            </w:r>
            <w:proofErr w:type="spellStart"/>
            <w:r>
              <w:rPr>
                <w:rFonts w:ascii="Times New Roman" w:eastAsia="Times New Roman" w:hAnsi="Times New Roman"/>
              </w:rPr>
              <w:t>nūju</w:t>
            </w:r>
            <w:proofErr w:type="spellEnd"/>
            <w:r>
              <w:rPr>
                <w:rFonts w:ascii="Times New Roman" w:eastAsia="Times New Roman" w:hAnsi="Times New Roman"/>
              </w:rPr>
              <w:t>/</w:t>
            </w:r>
            <w:proofErr w:type="spellStart"/>
            <w:r>
              <w:rPr>
                <w:rFonts w:ascii="Times New Roman" w:eastAsia="Times New Roman" w:hAnsi="Times New Roman"/>
              </w:rPr>
              <w:t>stieņu</w:t>
            </w:r>
            <w:proofErr w:type="spellEnd"/>
            <w:r>
              <w:rPr>
                <w:rFonts w:ascii="Times New Roman" w:eastAsia="Times New Roman" w:hAnsi="Times New Roman"/>
              </w:rPr>
              <w:t xml:space="preserve"> </w:t>
            </w:r>
            <w:proofErr w:type="spellStart"/>
            <w:r>
              <w:rPr>
                <w:rFonts w:ascii="Times New Roman" w:eastAsia="Times New Roman" w:hAnsi="Times New Roman"/>
              </w:rPr>
              <w:t>izvietošanu</w:t>
            </w:r>
            <w:proofErr w:type="spellEnd"/>
            <w:r>
              <w:rPr>
                <w:rFonts w:ascii="Times New Roman" w:eastAsia="Times New Roman" w:hAnsi="Times New Roman"/>
              </w:rPr>
              <w:t>.</w:t>
            </w:r>
          </w:p>
        </w:tc>
        <w:tc>
          <w:tcPr>
            <w:tcW w:w="2514" w:type="dxa"/>
          </w:tcPr>
          <w:p w14:paraId="2519BAC9" w14:textId="77777777" w:rsidR="00144B7E" w:rsidRDefault="00144B7E"/>
        </w:tc>
      </w:tr>
      <w:tr w:rsidR="00144B7E" w14:paraId="417A2B16" w14:textId="77777777" w:rsidTr="00AE41CB">
        <w:trPr>
          <w:jc w:val="center"/>
        </w:trPr>
        <w:tc>
          <w:tcPr>
            <w:tcW w:w="567" w:type="dxa"/>
          </w:tcPr>
          <w:p w14:paraId="3CCC11E0" w14:textId="77777777" w:rsidR="00144B7E" w:rsidRDefault="00000000">
            <w:pPr>
              <w:jc w:val="center"/>
            </w:pPr>
            <w:r>
              <w:rPr>
                <w:rFonts w:ascii="Times New Roman" w:eastAsia="Times New Roman" w:hAnsi="Times New Roman"/>
              </w:rPr>
              <w:t>4</w:t>
            </w:r>
          </w:p>
        </w:tc>
        <w:tc>
          <w:tcPr>
            <w:tcW w:w="6558" w:type="dxa"/>
          </w:tcPr>
          <w:p w14:paraId="7BD68FF8" w14:textId="77777777" w:rsidR="00144B7E" w:rsidRDefault="00000000">
            <w:proofErr w:type="spellStart"/>
            <w:r>
              <w:rPr>
                <w:rFonts w:ascii="Times New Roman" w:eastAsia="Times New Roman" w:hAnsi="Times New Roman"/>
              </w:rPr>
              <w:t>Piedāvājumā</w:t>
            </w:r>
            <w:proofErr w:type="spellEnd"/>
            <w:r>
              <w:rPr>
                <w:rFonts w:ascii="Times New Roman" w:eastAsia="Times New Roman" w:hAnsi="Times New Roman"/>
              </w:rPr>
              <w:t xml:space="preserve"> </w:t>
            </w:r>
            <w:proofErr w:type="spellStart"/>
            <w:r>
              <w:rPr>
                <w:rFonts w:ascii="Times New Roman" w:eastAsia="Times New Roman" w:hAnsi="Times New Roman"/>
              </w:rPr>
              <w:t>norādīti</w:t>
            </w:r>
            <w:proofErr w:type="spellEnd"/>
            <w:r>
              <w:rPr>
                <w:rFonts w:ascii="Times New Roman" w:eastAsia="Times New Roman" w:hAnsi="Times New Roman"/>
              </w:rPr>
              <w:t xml:space="preserve"> </w:t>
            </w:r>
            <w:proofErr w:type="spellStart"/>
            <w:r>
              <w:rPr>
                <w:rFonts w:ascii="Times New Roman" w:eastAsia="Times New Roman" w:hAnsi="Times New Roman"/>
              </w:rPr>
              <w:t>kameras</w:t>
            </w:r>
            <w:proofErr w:type="spellEnd"/>
            <w:r>
              <w:rPr>
                <w:rFonts w:ascii="Times New Roman" w:eastAsia="Times New Roman" w:hAnsi="Times New Roman"/>
              </w:rPr>
              <w:t xml:space="preserve"> un </w:t>
            </w:r>
            <w:proofErr w:type="spellStart"/>
            <w:r>
              <w:rPr>
                <w:rFonts w:ascii="Times New Roman" w:eastAsia="Times New Roman" w:hAnsi="Times New Roman"/>
              </w:rPr>
              <w:t>ratiņa</w:t>
            </w:r>
            <w:proofErr w:type="spellEnd"/>
            <w:r>
              <w:rPr>
                <w:rFonts w:ascii="Times New Roman" w:eastAsia="Times New Roman" w:hAnsi="Times New Roman"/>
              </w:rPr>
              <w:t>/</w:t>
            </w:r>
            <w:proofErr w:type="spellStart"/>
            <w:r>
              <w:rPr>
                <w:rFonts w:ascii="Times New Roman" w:eastAsia="Times New Roman" w:hAnsi="Times New Roman"/>
              </w:rPr>
              <w:t>rāmja</w:t>
            </w:r>
            <w:proofErr w:type="spellEnd"/>
            <w:r>
              <w:rPr>
                <w:rFonts w:ascii="Times New Roman" w:eastAsia="Times New Roman" w:hAnsi="Times New Roman"/>
              </w:rPr>
              <w:t xml:space="preserve"> </w:t>
            </w:r>
            <w:proofErr w:type="spellStart"/>
            <w:r>
              <w:rPr>
                <w:rFonts w:ascii="Times New Roman" w:eastAsia="Times New Roman" w:hAnsi="Times New Roman"/>
              </w:rPr>
              <w:t>izmēri</w:t>
            </w:r>
            <w:proofErr w:type="spellEnd"/>
            <w:r>
              <w:rPr>
                <w:rFonts w:ascii="Times New Roman" w:eastAsia="Times New Roman" w:hAnsi="Times New Roman"/>
              </w:rPr>
              <w:t xml:space="preserve">, </w:t>
            </w:r>
            <w:proofErr w:type="spellStart"/>
            <w:r>
              <w:rPr>
                <w:rFonts w:ascii="Times New Roman" w:eastAsia="Times New Roman" w:hAnsi="Times New Roman"/>
              </w:rPr>
              <w:t>iekārtas</w:t>
            </w:r>
            <w:proofErr w:type="spellEnd"/>
            <w:r>
              <w:rPr>
                <w:rFonts w:ascii="Times New Roman" w:eastAsia="Times New Roman" w:hAnsi="Times New Roman"/>
              </w:rPr>
              <w:t xml:space="preserve"> </w:t>
            </w:r>
            <w:proofErr w:type="spellStart"/>
            <w:r>
              <w:rPr>
                <w:rFonts w:ascii="Times New Roman" w:eastAsia="Times New Roman" w:hAnsi="Times New Roman"/>
              </w:rPr>
              <w:t>svars</w:t>
            </w:r>
            <w:proofErr w:type="spellEnd"/>
            <w:r>
              <w:rPr>
                <w:rFonts w:ascii="Times New Roman" w:eastAsia="Times New Roman" w:hAnsi="Times New Roman"/>
              </w:rPr>
              <w:t xml:space="preserve">, </w:t>
            </w:r>
            <w:proofErr w:type="spellStart"/>
            <w:r>
              <w:rPr>
                <w:rFonts w:ascii="Times New Roman" w:eastAsia="Times New Roman" w:hAnsi="Times New Roman"/>
              </w:rPr>
              <w:t>grīdas</w:t>
            </w:r>
            <w:proofErr w:type="spellEnd"/>
            <w:r>
              <w:rPr>
                <w:rFonts w:ascii="Times New Roman" w:eastAsia="Times New Roman" w:hAnsi="Times New Roman"/>
              </w:rPr>
              <w:t xml:space="preserve"> </w:t>
            </w:r>
            <w:proofErr w:type="spellStart"/>
            <w:r>
              <w:rPr>
                <w:rFonts w:ascii="Times New Roman" w:eastAsia="Times New Roman" w:hAnsi="Times New Roman"/>
              </w:rPr>
              <w:t>slodze</w:t>
            </w:r>
            <w:proofErr w:type="spellEnd"/>
            <w:r>
              <w:rPr>
                <w:rFonts w:ascii="Times New Roman" w:eastAsia="Times New Roman" w:hAnsi="Times New Roman"/>
              </w:rPr>
              <w:t xml:space="preserve">, </w:t>
            </w:r>
            <w:proofErr w:type="spellStart"/>
            <w:r>
              <w:rPr>
                <w:rFonts w:ascii="Times New Roman" w:eastAsia="Times New Roman" w:hAnsi="Times New Roman"/>
              </w:rPr>
              <w:t>nepieciešamā</w:t>
            </w:r>
            <w:proofErr w:type="spellEnd"/>
            <w:r>
              <w:rPr>
                <w:rFonts w:ascii="Times New Roman" w:eastAsia="Times New Roman" w:hAnsi="Times New Roman"/>
              </w:rPr>
              <w:t xml:space="preserve"> </w:t>
            </w:r>
            <w:proofErr w:type="spellStart"/>
            <w:r>
              <w:rPr>
                <w:rFonts w:ascii="Times New Roman" w:eastAsia="Times New Roman" w:hAnsi="Times New Roman"/>
              </w:rPr>
              <w:t>uzstādīšanas</w:t>
            </w:r>
            <w:proofErr w:type="spellEnd"/>
            <w:r>
              <w:rPr>
                <w:rFonts w:ascii="Times New Roman" w:eastAsia="Times New Roman" w:hAnsi="Times New Roman"/>
              </w:rPr>
              <w:t xml:space="preserve"> </w:t>
            </w:r>
            <w:proofErr w:type="spellStart"/>
            <w:r>
              <w:rPr>
                <w:rFonts w:ascii="Times New Roman" w:eastAsia="Times New Roman" w:hAnsi="Times New Roman"/>
              </w:rPr>
              <w:t>platība</w:t>
            </w:r>
            <w:proofErr w:type="spellEnd"/>
            <w:r>
              <w:rPr>
                <w:rFonts w:ascii="Times New Roman" w:eastAsia="Times New Roman" w:hAnsi="Times New Roman"/>
              </w:rPr>
              <w:t xml:space="preserve">, </w:t>
            </w:r>
            <w:proofErr w:type="spellStart"/>
            <w:r>
              <w:rPr>
                <w:rFonts w:ascii="Times New Roman" w:eastAsia="Times New Roman" w:hAnsi="Times New Roman"/>
              </w:rPr>
              <w:t>telpas</w:t>
            </w:r>
            <w:proofErr w:type="spellEnd"/>
            <w:r>
              <w:rPr>
                <w:rFonts w:ascii="Times New Roman" w:eastAsia="Times New Roman" w:hAnsi="Times New Roman"/>
              </w:rPr>
              <w:t xml:space="preserve"> </w:t>
            </w:r>
            <w:proofErr w:type="spellStart"/>
            <w:r>
              <w:rPr>
                <w:rFonts w:ascii="Times New Roman" w:eastAsia="Times New Roman" w:hAnsi="Times New Roman"/>
              </w:rPr>
              <w:t>augstums</w:t>
            </w:r>
            <w:proofErr w:type="spellEnd"/>
            <w:r>
              <w:rPr>
                <w:rFonts w:ascii="Times New Roman" w:eastAsia="Times New Roman" w:hAnsi="Times New Roman"/>
              </w:rPr>
              <w:t xml:space="preserve"> un </w:t>
            </w:r>
            <w:proofErr w:type="spellStart"/>
            <w:r>
              <w:rPr>
                <w:rFonts w:ascii="Times New Roman" w:eastAsia="Times New Roman" w:hAnsi="Times New Roman"/>
              </w:rPr>
              <w:t>servisa</w:t>
            </w:r>
            <w:proofErr w:type="spellEnd"/>
            <w:r>
              <w:rPr>
                <w:rFonts w:ascii="Times New Roman" w:eastAsia="Times New Roman" w:hAnsi="Times New Roman"/>
              </w:rPr>
              <w:t xml:space="preserve"> zonas.</w:t>
            </w:r>
          </w:p>
        </w:tc>
        <w:tc>
          <w:tcPr>
            <w:tcW w:w="2514" w:type="dxa"/>
          </w:tcPr>
          <w:p w14:paraId="715E15E0" w14:textId="77777777" w:rsidR="00144B7E" w:rsidRDefault="00144B7E"/>
        </w:tc>
      </w:tr>
      <w:tr w:rsidR="00144B7E" w14:paraId="286954D5" w14:textId="77777777" w:rsidTr="00AE41CB">
        <w:trPr>
          <w:jc w:val="center"/>
        </w:trPr>
        <w:tc>
          <w:tcPr>
            <w:tcW w:w="567" w:type="dxa"/>
          </w:tcPr>
          <w:p w14:paraId="06D3B673" w14:textId="77777777" w:rsidR="00144B7E" w:rsidRDefault="00000000">
            <w:pPr>
              <w:jc w:val="center"/>
            </w:pPr>
            <w:r>
              <w:rPr>
                <w:rFonts w:ascii="Times New Roman" w:eastAsia="Times New Roman" w:hAnsi="Times New Roman"/>
              </w:rPr>
              <w:t>5</w:t>
            </w:r>
          </w:p>
        </w:tc>
        <w:tc>
          <w:tcPr>
            <w:tcW w:w="6558" w:type="dxa"/>
          </w:tcPr>
          <w:p w14:paraId="030B09E3" w14:textId="77777777" w:rsidR="00144B7E" w:rsidRDefault="00000000">
            <w:proofErr w:type="spellStart"/>
            <w:r>
              <w:rPr>
                <w:rFonts w:ascii="Times New Roman" w:eastAsia="Times New Roman" w:hAnsi="Times New Roman"/>
              </w:rPr>
              <w:t>Kameras</w:t>
            </w:r>
            <w:proofErr w:type="spellEnd"/>
            <w:r>
              <w:rPr>
                <w:rFonts w:ascii="Times New Roman" w:eastAsia="Times New Roman" w:hAnsi="Times New Roman"/>
              </w:rPr>
              <w:t xml:space="preserve"> </w:t>
            </w:r>
            <w:proofErr w:type="spellStart"/>
            <w:r>
              <w:rPr>
                <w:rFonts w:ascii="Times New Roman" w:eastAsia="Times New Roman" w:hAnsi="Times New Roman"/>
              </w:rPr>
              <w:t>konstrukcija</w:t>
            </w:r>
            <w:proofErr w:type="spellEnd"/>
            <w:r>
              <w:rPr>
                <w:rFonts w:ascii="Times New Roman" w:eastAsia="Times New Roman" w:hAnsi="Times New Roman"/>
              </w:rPr>
              <w:t xml:space="preserve">, </w:t>
            </w:r>
            <w:proofErr w:type="spellStart"/>
            <w:r>
              <w:rPr>
                <w:rFonts w:ascii="Times New Roman" w:eastAsia="Times New Roman" w:hAnsi="Times New Roman"/>
              </w:rPr>
              <w:t>izolētie</w:t>
            </w:r>
            <w:proofErr w:type="spellEnd"/>
            <w:r>
              <w:rPr>
                <w:rFonts w:ascii="Times New Roman" w:eastAsia="Times New Roman" w:hAnsi="Times New Roman"/>
              </w:rPr>
              <w:t xml:space="preserve"> </w:t>
            </w:r>
            <w:proofErr w:type="spellStart"/>
            <w:r>
              <w:rPr>
                <w:rFonts w:ascii="Times New Roman" w:eastAsia="Times New Roman" w:hAnsi="Times New Roman"/>
              </w:rPr>
              <w:t>paneļi</w:t>
            </w:r>
            <w:proofErr w:type="spellEnd"/>
            <w:r>
              <w:rPr>
                <w:rFonts w:ascii="Times New Roman" w:eastAsia="Times New Roman" w:hAnsi="Times New Roman"/>
              </w:rPr>
              <w:t xml:space="preserve"> un </w:t>
            </w:r>
            <w:proofErr w:type="spellStart"/>
            <w:r>
              <w:rPr>
                <w:rFonts w:ascii="Times New Roman" w:eastAsia="Times New Roman" w:hAnsi="Times New Roman"/>
              </w:rPr>
              <w:t>iekšējās</w:t>
            </w:r>
            <w:proofErr w:type="spellEnd"/>
            <w:r>
              <w:rPr>
                <w:rFonts w:ascii="Times New Roman" w:eastAsia="Times New Roman" w:hAnsi="Times New Roman"/>
              </w:rPr>
              <w:t xml:space="preserve"> </w:t>
            </w:r>
            <w:proofErr w:type="spellStart"/>
            <w:r>
              <w:rPr>
                <w:rFonts w:ascii="Times New Roman" w:eastAsia="Times New Roman" w:hAnsi="Times New Roman"/>
              </w:rPr>
              <w:t>virsmas</w:t>
            </w:r>
            <w:proofErr w:type="spellEnd"/>
            <w:r>
              <w:rPr>
                <w:rFonts w:ascii="Times New Roman" w:eastAsia="Times New Roman" w:hAnsi="Times New Roman"/>
              </w:rPr>
              <w:t xml:space="preserve"> </w:t>
            </w:r>
            <w:proofErr w:type="spellStart"/>
            <w:r>
              <w:rPr>
                <w:rFonts w:ascii="Times New Roman" w:eastAsia="Times New Roman" w:hAnsi="Times New Roman"/>
              </w:rPr>
              <w:t>ir</w:t>
            </w:r>
            <w:proofErr w:type="spellEnd"/>
            <w:r>
              <w:rPr>
                <w:rFonts w:ascii="Times New Roman" w:eastAsia="Times New Roman" w:hAnsi="Times New Roman"/>
              </w:rPr>
              <w:t xml:space="preserve"> </w:t>
            </w:r>
            <w:proofErr w:type="spellStart"/>
            <w:r>
              <w:rPr>
                <w:rFonts w:ascii="Times New Roman" w:eastAsia="Times New Roman" w:hAnsi="Times New Roman"/>
              </w:rPr>
              <w:t>piemērotas</w:t>
            </w:r>
            <w:proofErr w:type="spellEnd"/>
            <w:r>
              <w:rPr>
                <w:rFonts w:ascii="Times New Roman" w:eastAsia="Times New Roman" w:hAnsi="Times New Roman"/>
              </w:rPr>
              <w:t xml:space="preserve"> </w:t>
            </w:r>
            <w:proofErr w:type="spellStart"/>
            <w:r>
              <w:rPr>
                <w:rFonts w:ascii="Times New Roman" w:eastAsia="Times New Roman" w:hAnsi="Times New Roman"/>
              </w:rPr>
              <w:t>pārtikas</w:t>
            </w:r>
            <w:proofErr w:type="spellEnd"/>
            <w:r>
              <w:rPr>
                <w:rFonts w:ascii="Times New Roman" w:eastAsia="Times New Roman" w:hAnsi="Times New Roman"/>
              </w:rPr>
              <w:t xml:space="preserve"> </w:t>
            </w:r>
            <w:proofErr w:type="spellStart"/>
            <w:r>
              <w:rPr>
                <w:rFonts w:ascii="Times New Roman" w:eastAsia="Times New Roman" w:hAnsi="Times New Roman"/>
              </w:rPr>
              <w:t>ražošanas</w:t>
            </w:r>
            <w:proofErr w:type="spellEnd"/>
            <w:r>
              <w:rPr>
                <w:rFonts w:ascii="Times New Roman" w:eastAsia="Times New Roman" w:hAnsi="Times New Roman"/>
              </w:rPr>
              <w:t xml:space="preserve"> </w:t>
            </w:r>
            <w:proofErr w:type="spellStart"/>
            <w:r>
              <w:rPr>
                <w:rFonts w:ascii="Times New Roman" w:eastAsia="Times New Roman" w:hAnsi="Times New Roman"/>
              </w:rPr>
              <w:t>videi</w:t>
            </w:r>
            <w:proofErr w:type="spellEnd"/>
            <w:r>
              <w:rPr>
                <w:rFonts w:ascii="Times New Roman" w:eastAsia="Times New Roman" w:hAnsi="Times New Roman"/>
              </w:rPr>
              <w:t xml:space="preserve">, </w:t>
            </w:r>
            <w:proofErr w:type="spellStart"/>
            <w:r>
              <w:rPr>
                <w:rFonts w:ascii="Times New Roman" w:eastAsia="Times New Roman" w:hAnsi="Times New Roman"/>
              </w:rPr>
              <w:t>mazgājamas</w:t>
            </w:r>
            <w:proofErr w:type="spellEnd"/>
            <w:r>
              <w:rPr>
                <w:rFonts w:ascii="Times New Roman" w:eastAsia="Times New Roman" w:hAnsi="Times New Roman"/>
              </w:rPr>
              <w:t xml:space="preserve">, </w:t>
            </w:r>
            <w:proofErr w:type="spellStart"/>
            <w:r>
              <w:rPr>
                <w:rFonts w:ascii="Times New Roman" w:eastAsia="Times New Roman" w:hAnsi="Times New Roman"/>
              </w:rPr>
              <w:t>dezinficējamas</w:t>
            </w:r>
            <w:proofErr w:type="spellEnd"/>
            <w:r>
              <w:rPr>
                <w:rFonts w:ascii="Times New Roman" w:eastAsia="Times New Roman" w:hAnsi="Times New Roman"/>
              </w:rPr>
              <w:t xml:space="preserve">, </w:t>
            </w:r>
            <w:proofErr w:type="spellStart"/>
            <w:r>
              <w:rPr>
                <w:rFonts w:ascii="Times New Roman" w:eastAsia="Times New Roman" w:hAnsi="Times New Roman"/>
              </w:rPr>
              <w:t>mitrumizturīgas</w:t>
            </w:r>
            <w:proofErr w:type="spellEnd"/>
            <w:r>
              <w:rPr>
                <w:rFonts w:ascii="Times New Roman" w:eastAsia="Times New Roman" w:hAnsi="Times New Roman"/>
              </w:rPr>
              <w:t xml:space="preserve"> un </w:t>
            </w:r>
            <w:proofErr w:type="spellStart"/>
            <w:r>
              <w:rPr>
                <w:rFonts w:ascii="Times New Roman" w:eastAsia="Times New Roman" w:hAnsi="Times New Roman"/>
              </w:rPr>
              <w:t>korozijizturīgas</w:t>
            </w:r>
            <w:proofErr w:type="spellEnd"/>
            <w:r>
              <w:rPr>
                <w:rFonts w:ascii="Times New Roman" w:eastAsia="Times New Roman" w:hAnsi="Times New Roman"/>
              </w:rPr>
              <w:t>.</w:t>
            </w:r>
          </w:p>
        </w:tc>
        <w:tc>
          <w:tcPr>
            <w:tcW w:w="2514" w:type="dxa"/>
          </w:tcPr>
          <w:p w14:paraId="5986EE1B" w14:textId="77777777" w:rsidR="00144B7E" w:rsidRDefault="00144B7E"/>
        </w:tc>
      </w:tr>
      <w:tr w:rsidR="00144B7E" w14:paraId="73526AC3" w14:textId="77777777" w:rsidTr="00AE41CB">
        <w:trPr>
          <w:jc w:val="center"/>
        </w:trPr>
        <w:tc>
          <w:tcPr>
            <w:tcW w:w="567" w:type="dxa"/>
          </w:tcPr>
          <w:p w14:paraId="6BE843BF" w14:textId="77777777" w:rsidR="00144B7E" w:rsidRDefault="00000000">
            <w:pPr>
              <w:jc w:val="center"/>
            </w:pPr>
            <w:r>
              <w:rPr>
                <w:rFonts w:ascii="Times New Roman" w:eastAsia="Times New Roman" w:hAnsi="Times New Roman"/>
              </w:rPr>
              <w:t>6</w:t>
            </w:r>
          </w:p>
        </w:tc>
        <w:tc>
          <w:tcPr>
            <w:tcW w:w="6558" w:type="dxa"/>
          </w:tcPr>
          <w:p w14:paraId="487BE475" w14:textId="77777777" w:rsidR="00144B7E" w:rsidRDefault="00000000">
            <w:proofErr w:type="spellStart"/>
            <w:r>
              <w:rPr>
                <w:rFonts w:ascii="Times New Roman" w:eastAsia="Times New Roman" w:hAnsi="Times New Roman"/>
              </w:rPr>
              <w:t>Izolētajiem</w:t>
            </w:r>
            <w:proofErr w:type="spellEnd"/>
            <w:r>
              <w:rPr>
                <w:rFonts w:ascii="Times New Roman" w:eastAsia="Times New Roman" w:hAnsi="Times New Roman"/>
              </w:rPr>
              <w:t xml:space="preserve"> </w:t>
            </w:r>
            <w:proofErr w:type="spellStart"/>
            <w:r>
              <w:rPr>
                <w:rFonts w:ascii="Times New Roman" w:eastAsia="Times New Roman" w:hAnsi="Times New Roman"/>
              </w:rPr>
              <w:t>paneļiem</w:t>
            </w:r>
            <w:proofErr w:type="spellEnd"/>
            <w:r>
              <w:rPr>
                <w:rFonts w:ascii="Times New Roman" w:eastAsia="Times New Roman" w:hAnsi="Times New Roman"/>
              </w:rPr>
              <w:t xml:space="preserve"> </w:t>
            </w:r>
            <w:proofErr w:type="spellStart"/>
            <w:r>
              <w:rPr>
                <w:rFonts w:ascii="Times New Roman" w:eastAsia="Times New Roman" w:hAnsi="Times New Roman"/>
              </w:rPr>
              <w:t>pievienota</w:t>
            </w:r>
            <w:proofErr w:type="spellEnd"/>
            <w:r>
              <w:rPr>
                <w:rFonts w:ascii="Times New Roman" w:eastAsia="Times New Roman" w:hAnsi="Times New Roman"/>
              </w:rPr>
              <w:t xml:space="preserve"> </w:t>
            </w:r>
            <w:proofErr w:type="spellStart"/>
            <w:r>
              <w:rPr>
                <w:rFonts w:ascii="Times New Roman" w:eastAsia="Times New Roman" w:hAnsi="Times New Roman"/>
              </w:rPr>
              <w:t>dokumentācija</w:t>
            </w:r>
            <w:proofErr w:type="spellEnd"/>
            <w:r>
              <w:rPr>
                <w:rFonts w:ascii="Times New Roman" w:eastAsia="Times New Roman" w:hAnsi="Times New Roman"/>
              </w:rPr>
              <w:t xml:space="preserve"> par </w:t>
            </w:r>
            <w:proofErr w:type="spellStart"/>
            <w:r>
              <w:rPr>
                <w:rFonts w:ascii="Times New Roman" w:eastAsia="Times New Roman" w:hAnsi="Times New Roman"/>
              </w:rPr>
              <w:t>materiālu</w:t>
            </w:r>
            <w:proofErr w:type="spellEnd"/>
            <w:r>
              <w:rPr>
                <w:rFonts w:ascii="Times New Roman" w:eastAsia="Times New Roman" w:hAnsi="Times New Roman"/>
              </w:rPr>
              <w:t xml:space="preserve"> un </w:t>
            </w:r>
            <w:proofErr w:type="spellStart"/>
            <w:r>
              <w:rPr>
                <w:rFonts w:ascii="Times New Roman" w:eastAsia="Times New Roman" w:hAnsi="Times New Roman"/>
              </w:rPr>
              <w:t>reakcijas</w:t>
            </w:r>
            <w:proofErr w:type="spellEnd"/>
            <w:r>
              <w:rPr>
                <w:rFonts w:ascii="Times New Roman" w:eastAsia="Times New Roman" w:hAnsi="Times New Roman"/>
              </w:rPr>
              <w:t xml:space="preserve"> </w:t>
            </w:r>
            <w:proofErr w:type="spellStart"/>
            <w:r>
              <w:rPr>
                <w:rFonts w:ascii="Times New Roman" w:eastAsia="Times New Roman" w:hAnsi="Times New Roman"/>
              </w:rPr>
              <w:t>uz</w:t>
            </w:r>
            <w:proofErr w:type="spellEnd"/>
            <w:r>
              <w:rPr>
                <w:rFonts w:ascii="Times New Roman" w:eastAsia="Times New Roman" w:hAnsi="Times New Roman"/>
              </w:rPr>
              <w:t xml:space="preserve"> </w:t>
            </w:r>
            <w:proofErr w:type="spellStart"/>
            <w:r>
              <w:rPr>
                <w:rFonts w:ascii="Times New Roman" w:eastAsia="Times New Roman" w:hAnsi="Times New Roman"/>
              </w:rPr>
              <w:t>uguni</w:t>
            </w:r>
            <w:proofErr w:type="spellEnd"/>
            <w:r>
              <w:rPr>
                <w:rFonts w:ascii="Times New Roman" w:eastAsia="Times New Roman" w:hAnsi="Times New Roman"/>
              </w:rPr>
              <w:t xml:space="preserve"> </w:t>
            </w:r>
            <w:proofErr w:type="spellStart"/>
            <w:r>
              <w:rPr>
                <w:rFonts w:ascii="Times New Roman" w:eastAsia="Times New Roman" w:hAnsi="Times New Roman"/>
              </w:rPr>
              <w:t>klasi</w:t>
            </w:r>
            <w:proofErr w:type="spellEnd"/>
            <w:r>
              <w:rPr>
                <w:rFonts w:ascii="Times New Roman" w:eastAsia="Times New Roman" w:hAnsi="Times New Roman"/>
              </w:rPr>
              <w:t xml:space="preserve"> ne </w:t>
            </w:r>
            <w:proofErr w:type="spellStart"/>
            <w:r>
              <w:rPr>
                <w:rFonts w:ascii="Times New Roman" w:eastAsia="Times New Roman" w:hAnsi="Times New Roman"/>
              </w:rPr>
              <w:t>zemāku</w:t>
            </w:r>
            <w:proofErr w:type="spellEnd"/>
            <w:r>
              <w:rPr>
                <w:rFonts w:ascii="Times New Roman" w:eastAsia="Times New Roman" w:hAnsi="Times New Roman"/>
              </w:rPr>
              <w:t xml:space="preserve"> </w:t>
            </w:r>
            <w:proofErr w:type="spellStart"/>
            <w:r>
              <w:rPr>
                <w:rFonts w:ascii="Times New Roman" w:eastAsia="Times New Roman" w:hAnsi="Times New Roman"/>
              </w:rPr>
              <w:t>kā</w:t>
            </w:r>
            <w:proofErr w:type="spellEnd"/>
            <w:r>
              <w:rPr>
                <w:rFonts w:ascii="Times New Roman" w:eastAsia="Times New Roman" w:hAnsi="Times New Roman"/>
              </w:rPr>
              <w:t xml:space="preserve"> B-s</w:t>
            </w:r>
            <w:proofErr w:type="gramStart"/>
            <w:r>
              <w:rPr>
                <w:rFonts w:ascii="Times New Roman" w:eastAsia="Times New Roman" w:hAnsi="Times New Roman"/>
              </w:rPr>
              <w:t>2,d</w:t>
            </w:r>
            <w:proofErr w:type="gramEnd"/>
            <w:r>
              <w:rPr>
                <w:rFonts w:ascii="Times New Roman" w:eastAsia="Times New Roman" w:hAnsi="Times New Roman"/>
              </w:rPr>
              <w:t xml:space="preserve">0 </w:t>
            </w:r>
            <w:proofErr w:type="spellStart"/>
            <w:r>
              <w:rPr>
                <w:rFonts w:ascii="Times New Roman" w:eastAsia="Times New Roman" w:hAnsi="Times New Roman"/>
              </w:rPr>
              <w:t>atbilstoši</w:t>
            </w:r>
            <w:proofErr w:type="spellEnd"/>
            <w:r>
              <w:rPr>
                <w:rFonts w:ascii="Times New Roman" w:eastAsia="Times New Roman" w:hAnsi="Times New Roman"/>
              </w:rPr>
              <w:t xml:space="preserve"> EN 13501-1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līdzvērtīgu</w:t>
            </w:r>
            <w:proofErr w:type="spellEnd"/>
            <w:r>
              <w:rPr>
                <w:rFonts w:ascii="Times New Roman" w:eastAsia="Times New Roman" w:hAnsi="Times New Roman"/>
              </w:rPr>
              <w:t>.</w:t>
            </w:r>
          </w:p>
        </w:tc>
        <w:tc>
          <w:tcPr>
            <w:tcW w:w="2514" w:type="dxa"/>
          </w:tcPr>
          <w:p w14:paraId="53F82FE6" w14:textId="77777777" w:rsidR="00144B7E" w:rsidRDefault="00144B7E"/>
        </w:tc>
      </w:tr>
      <w:tr w:rsidR="00144B7E" w14:paraId="45CAD469" w14:textId="77777777" w:rsidTr="00AE41CB">
        <w:trPr>
          <w:jc w:val="center"/>
        </w:trPr>
        <w:tc>
          <w:tcPr>
            <w:tcW w:w="567" w:type="dxa"/>
          </w:tcPr>
          <w:p w14:paraId="3BD69D5F" w14:textId="77777777" w:rsidR="00144B7E" w:rsidRDefault="00000000">
            <w:pPr>
              <w:jc w:val="center"/>
            </w:pPr>
            <w:r>
              <w:rPr>
                <w:rFonts w:ascii="Times New Roman" w:eastAsia="Times New Roman" w:hAnsi="Times New Roman"/>
              </w:rPr>
              <w:t>7</w:t>
            </w:r>
          </w:p>
        </w:tc>
        <w:tc>
          <w:tcPr>
            <w:tcW w:w="6558" w:type="dxa"/>
          </w:tcPr>
          <w:p w14:paraId="336019F5" w14:textId="77777777" w:rsidR="00144B7E" w:rsidRDefault="00000000">
            <w:proofErr w:type="spellStart"/>
            <w:r>
              <w:rPr>
                <w:rFonts w:ascii="Times New Roman" w:eastAsia="Times New Roman" w:hAnsi="Times New Roman"/>
              </w:rPr>
              <w:t>Piedāvātā</w:t>
            </w:r>
            <w:proofErr w:type="spellEnd"/>
            <w:r>
              <w:rPr>
                <w:rFonts w:ascii="Times New Roman" w:eastAsia="Times New Roman" w:hAnsi="Times New Roman"/>
              </w:rPr>
              <w:t xml:space="preserve"> </w:t>
            </w:r>
            <w:proofErr w:type="spellStart"/>
            <w:r>
              <w:rPr>
                <w:rFonts w:ascii="Times New Roman" w:eastAsia="Times New Roman" w:hAnsi="Times New Roman"/>
              </w:rPr>
              <w:t>apsildes</w:t>
            </w:r>
            <w:proofErr w:type="spellEnd"/>
            <w:r>
              <w:rPr>
                <w:rFonts w:ascii="Times New Roman" w:eastAsia="Times New Roman" w:hAnsi="Times New Roman"/>
              </w:rPr>
              <w:t xml:space="preserve"> </w:t>
            </w:r>
            <w:proofErr w:type="spellStart"/>
            <w:r>
              <w:rPr>
                <w:rFonts w:ascii="Times New Roman" w:eastAsia="Times New Roman" w:hAnsi="Times New Roman"/>
              </w:rPr>
              <w:t>sistēma</w:t>
            </w:r>
            <w:proofErr w:type="spellEnd"/>
            <w:r>
              <w:rPr>
                <w:rFonts w:ascii="Times New Roman" w:eastAsia="Times New Roman" w:hAnsi="Times New Roman"/>
              </w:rPr>
              <w:t xml:space="preserve"> — </w:t>
            </w:r>
            <w:proofErr w:type="spellStart"/>
            <w:r>
              <w:rPr>
                <w:rFonts w:ascii="Times New Roman" w:eastAsia="Times New Roman" w:hAnsi="Times New Roman"/>
              </w:rPr>
              <w:t>elektriskā</w:t>
            </w:r>
            <w:proofErr w:type="spellEnd"/>
            <w:r>
              <w:rPr>
                <w:rFonts w:ascii="Times New Roman" w:eastAsia="Times New Roman" w:hAnsi="Times New Roman"/>
              </w:rPr>
              <w:t xml:space="preserv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gāzes</w:t>
            </w:r>
            <w:proofErr w:type="spellEnd"/>
            <w:r>
              <w:rPr>
                <w:rFonts w:ascii="Times New Roman" w:eastAsia="Times New Roman" w:hAnsi="Times New Roman"/>
              </w:rPr>
              <w:t xml:space="preserve"> — </w:t>
            </w:r>
            <w:proofErr w:type="spellStart"/>
            <w:r>
              <w:rPr>
                <w:rFonts w:ascii="Times New Roman" w:eastAsia="Times New Roman" w:hAnsi="Times New Roman"/>
              </w:rPr>
              <w:t>nodrošina</w:t>
            </w:r>
            <w:proofErr w:type="spellEnd"/>
            <w:r>
              <w:rPr>
                <w:rFonts w:ascii="Times New Roman" w:eastAsia="Times New Roman" w:hAnsi="Times New Roman"/>
              </w:rPr>
              <w:t xml:space="preserve"> </w:t>
            </w:r>
            <w:proofErr w:type="spellStart"/>
            <w:r>
              <w:rPr>
                <w:rFonts w:ascii="Times New Roman" w:eastAsia="Times New Roman" w:hAnsi="Times New Roman"/>
              </w:rPr>
              <w:t>prasīto</w:t>
            </w:r>
            <w:proofErr w:type="spellEnd"/>
            <w:r>
              <w:rPr>
                <w:rFonts w:ascii="Times New Roman" w:eastAsia="Times New Roman" w:hAnsi="Times New Roman"/>
              </w:rPr>
              <w:t xml:space="preserve"> </w:t>
            </w:r>
            <w:proofErr w:type="spellStart"/>
            <w:r>
              <w:rPr>
                <w:rFonts w:ascii="Times New Roman" w:eastAsia="Times New Roman" w:hAnsi="Times New Roman"/>
              </w:rPr>
              <w:t>tehnoloģisko</w:t>
            </w:r>
            <w:proofErr w:type="spellEnd"/>
            <w:r>
              <w:rPr>
                <w:rFonts w:ascii="Times New Roman" w:eastAsia="Times New Roman" w:hAnsi="Times New Roman"/>
              </w:rPr>
              <w:t xml:space="preserve"> </w:t>
            </w:r>
            <w:proofErr w:type="spellStart"/>
            <w:r>
              <w:rPr>
                <w:rFonts w:ascii="Times New Roman" w:eastAsia="Times New Roman" w:hAnsi="Times New Roman"/>
              </w:rPr>
              <w:t>procesu</w:t>
            </w:r>
            <w:proofErr w:type="spellEnd"/>
            <w:r>
              <w:rPr>
                <w:rFonts w:ascii="Times New Roman" w:eastAsia="Times New Roman" w:hAnsi="Times New Roman"/>
              </w:rPr>
              <w:t xml:space="preserve"> </w:t>
            </w:r>
            <w:proofErr w:type="spellStart"/>
            <w:r>
              <w:rPr>
                <w:rFonts w:ascii="Times New Roman" w:eastAsia="Times New Roman" w:hAnsi="Times New Roman"/>
              </w:rPr>
              <w:t>izpildi</w:t>
            </w:r>
            <w:proofErr w:type="spellEnd"/>
            <w:r>
              <w:rPr>
                <w:rFonts w:ascii="Times New Roman" w:eastAsia="Times New Roman" w:hAnsi="Times New Roman"/>
              </w:rPr>
              <w:t xml:space="preserve">; </w:t>
            </w:r>
            <w:proofErr w:type="spellStart"/>
            <w:r>
              <w:rPr>
                <w:rFonts w:ascii="Times New Roman" w:eastAsia="Times New Roman" w:hAnsi="Times New Roman"/>
              </w:rPr>
              <w:t>norādīta</w:t>
            </w:r>
            <w:proofErr w:type="spellEnd"/>
            <w:r>
              <w:rPr>
                <w:rFonts w:ascii="Times New Roman" w:eastAsia="Times New Roman" w:hAnsi="Times New Roman"/>
              </w:rPr>
              <w:t xml:space="preserve"> </w:t>
            </w:r>
            <w:proofErr w:type="spellStart"/>
            <w:r>
              <w:rPr>
                <w:rFonts w:ascii="Times New Roman" w:eastAsia="Times New Roman" w:hAnsi="Times New Roman"/>
              </w:rPr>
              <w:t>jauda</w:t>
            </w:r>
            <w:proofErr w:type="spellEnd"/>
            <w:r>
              <w:rPr>
                <w:rFonts w:ascii="Times New Roman" w:eastAsia="Times New Roman" w:hAnsi="Times New Roman"/>
              </w:rPr>
              <w:t xml:space="preserve">, </w:t>
            </w:r>
            <w:proofErr w:type="spellStart"/>
            <w:r>
              <w:rPr>
                <w:rFonts w:ascii="Times New Roman" w:eastAsia="Times New Roman" w:hAnsi="Times New Roman"/>
              </w:rPr>
              <w:t>patēriņš</w:t>
            </w:r>
            <w:proofErr w:type="spellEnd"/>
            <w:r>
              <w:rPr>
                <w:rFonts w:ascii="Times New Roman" w:eastAsia="Times New Roman" w:hAnsi="Times New Roman"/>
              </w:rPr>
              <w:t xml:space="preserve">, </w:t>
            </w:r>
            <w:proofErr w:type="spellStart"/>
            <w:r>
              <w:rPr>
                <w:rFonts w:ascii="Times New Roman" w:eastAsia="Times New Roman" w:hAnsi="Times New Roman"/>
              </w:rPr>
              <w:t>pieslēguma</w:t>
            </w:r>
            <w:proofErr w:type="spellEnd"/>
            <w:r>
              <w:rPr>
                <w:rFonts w:ascii="Times New Roman" w:eastAsia="Times New Roman" w:hAnsi="Times New Roman"/>
              </w:rPr>
              <w:t xml:space="preserve"> </w:t>
            </w:r>
            <w:proofErr w:type="spellStart"/>
            <w:r>
              <w:rPr>
                <w:rFonts w:ascii="Times New Roman" w:eastAsia="Times New Roman" w:hAnsi="Times New Roman"/>
              </w:rPr>
              <w:t>prasības</w:t>
            </w:r>
            <w:proofErr w:type="spellEnd"/>
            <w:r>
              <w:rPr>
                <w:rFonts w:ascii="Times New Roman" w:eastAsia="Times New Roman" w:hAnsi="Times New Roman"/>
              </w:rPr>
              <w:t xml:space="preserve"> un </w:t>
            </w:r>
            <w:proofErr w:type="spellStart"/>
            <w:r>
              <w:rPr>
                <w:rFonts w:ascii="Times New Roman" w:eastAsia="Times New Roman" w:hAnsi="Times New Roman"/>
              </w:rPr>
              <w:t>drošības</w:t>
            </w:r>
            <w:proofErr w:type="spellEnd"/>
            <w:r>
              <w:rPr>
                <w:rFonts w:ascii="Times New Roman" w:eastAsia="Times New Roman" w:hAnsi="Times New Roman"/>
              </w:rPr>
              <w:t xml:space="preserve"> </w:t>
            </w:r>
            <w:proofErr w:type="spellStart"/>
            <w:r>
              <w:rPr>
                <w:rFonts w:ascii="Times New Roman" w:eastAsia="Times New Roman" w:hAnsi="Times New Roman"/>
              </w:rPr>
              <w:t>nosacījumi</w:t>
            </w:r>
            <w:proofErr w:type="spellEnd"/>
            <w:r>
              <w:rPr>
                <w:rFonts w:ascii="Times New Roman" w:eastAsia="Times New Roman" w:hAnsi="Times New Roman"/>
              </w:rPr>
              <w:t>.</w:t>
            </w:r>
          </w:p>
        </w:tc>
        <w:tc>
          <w:tcPr>
            <w:tcW w:w="2514" w:type="dxa"/>
          </w:tcPr>
          <w:p w14:paraId="08D09AAF" w14:textId="77777777" w:rsidR="00144B7E" w:rsidRDefault="00144B7E"/>
        </w:tc>
      </w:tr>
      <w:tr w:rsidR="00144B7E" w14:paraId="2D9B2CEA" w14:textId="77777777" w:rsidTr="00AE41CB">
        <w:trPr>
          <w:jc w:val="center"/>
        </w:trPr>
        <w:tc>
          <w:tcPr>
            <w:tcW w:w="567" w:type="dxa"/>
          </w:tcPr>
          <w:p w14:paraId="114399C3" w14:textId="77777777" w:rsidR="00144B7E" w:rsidRDefault="00000000">
            <w:pPr>
              <w:jc w:val="center"/>
            </w:pPr>
            <w:r>
              <w:rPr>
                <w:rFonts w:ascii="Times New Roman" w:eastAsia="Times New Roman" w:hAnsi="Times New Roman"/>
              </w:rPr>
              <w:t>8</w:t>
            </w:r>
          </w:p>
        </w:tc>
        <w:tc>
          <w:tcPr>
            <w:tcW w:w="6558" w:type="dxa"/>
          </w:tcPr>
          <w:p w14:paraId="696E8A9B" w14:textId="77777777" w:rsidR="00144B7E" w:rsidRDefault="00000000">
            <w:proofErr w:type="spellStart"/>
            <w:r>
              <w:rPr>
                <w:rFonts w:ascii="Times New Roman" w:eastAsia="Times New Roman" w:hAnsi="Times New Roman"/>
              </w:rPr>
              <w:t>Kamera</w:t>
            </w:r>
            <w:proofErr w:type="spellEnd"/>
            <w:r>
              <w:rPr>
                <w:rFonts w:ascii="Times New Roman" w:eastAsia="Times New Roman" w:hAnsi="Times New Roman"/>
              </w:rPr>
              <w:t xml:space="preserve"> </w:t>
            </w:r>
            <w:proofErr w:type="spellStart"/>
            <w:r>
              <w:rPr>
                <w:rFonts w:ascii="Times New Roman" w:eastAsia="Times New Roman" w:hAnsi="Times New Roman"/>
              </w:rPr>
              <w:t>aprīkota</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temperatūras</w:t>
            </w:r>
            <w:proofErr w:type="spellEnd"/>
            <w:r>
              <w:rPr>
                <w:rFonts w:ascii="Times New Roman" w:eastAsia="Times New Roman" w:hAnsi="Times New Roman"/>
              </w:rPr>
              <w:t xml:space="preserve"> un </w:t>
            </w:r>
            <w:proofErr w:type="spellStart"/>
            <w:r>
              <w:rPr>
                <w:rFonts w:ascii="Times New Roman" w:eastAsia="Times New Roman" w:hAnsi="Times New Roman"/>
              </w:rPr>
              <w:t>mitruma</w:t>
            </w:r>
            <w:proofErr w:type="spellEnd"/>
            <w:r>
              <w:rPr>
                <w:rFonts w:ascii="Times New Roman" w:eastAsia="Times New Roman" w:hAnsi="Times New Roman"/>
              </w:rPr>
              <w:t xml:space="preserve"> </w:t>
            </w:r>
            <w:proofErr w:type="spellStart"/>
            <w:r>
              <w:rPr>
                <w:rFonts w:ascii="Times New Roman" w:eastAsia="Times New Roman" w:hAnsi="Times New Roman"/>
              </w:rPr>
              <w:t>mērīšanas</w:t>
            </w:r>
            <w:proofErr w:type="spellEnd"/>
            <w:r>
              <w:rPr>
                <w:rFonts w:ascii="Times New Roman" w:eastAsia="Times New Roman" w:hAnsi="Times New Roman"/>
              </w:rPr>
              <w:t>/</w:t>
            </w:r>
            <w:proofErr w:type="spellStart"/>
            <w:r>
              <w:rPr>
                <w:rFonts w:ascii="Times New Roman" w:eastAsia="Times New Roman" w:hAnsi="Times New Roman"/>
              </w:rPr>
              <w:t>kontroles</w:t>
            </w:r>
            <w:proofErr w:type="spellEnd"/>
            <w:r>
              <w:rPr>
                <w:rFonts w:ascii="Times New Roman" w:eastAsia="Times New Roman" w:hAnsi="Times New Roman"/>
              </w:rPr>
              <w:t xml:space="preserve"> </w:t>
            </w:r>
            <w:proofErr w:type="spellStart"/>
            <w:r>
              <w:rPr>
                <w:rFonts w:ascii="Times New Roman" w:eastAsia="Times New Roman" w:hAnsi="Times New Roman"/>
              </w:rPr>
              <w:t>sistēmu</w:t>
            </w:r>
            <w:proofErr w:type="spellEnd"/>
            <w:r>
              <w:rPr>
                <w:rFonts w:ascii="Times New Roman" w:eastAsia="Times New Roman" w:hAnsi="Times New Roman"/>
              </w:rPr>
              <w:t xml:space="preserve">, </w:t>
            </w:r>
            <w:proofErr w:type="spellStart"/>
            <w:r>
              <w:rPr>
                <w:rFonts w:ascii="Times New Roman" w:eastAsia="Times New Roman" w:hAnsi="Times New Roman"/>
              </w:rPr>
              <w:t>psihrometrisko</w:t>
            </w:r>
            <w:proofErr w:type="spellEnd"/>
            <w:r>
              <w:rPr>
                <w:rFonts w:ascii="Times New Roman" w:eastAsia="Times New Roman" w:hAnsi="Times New Roman"/>
              </w:rPr>
              <w:t xml:space="preserve"> </w:t>
            </w:r>
            <w:proofErr w:type="spellStart"/>
            <w:r>
              <w:rPr>
                <w:rFonts w:ascii="Times New Roman" w:eastAsia="Times New Roman" w:hAnsi="Times New Roman"/>
              </w:rPr>
              <w:t>mitruma</w:t>
            </w:r>
            <w:proofErr w:type="spellEnd"/>
            <w:r>
              <w:rPr>
                <w:rFonts w:ascii="Times New Roman" w:eastAsia="Times New Roman" w:hAnsi="Times New Roman"/>
              </w:rPr>
              <w:t xml:space="preserve"> </w:t>
            </w:r>
            <w:proofErr w:type="spellStart"/>
            <w:r>
              <w:rPr>
                <w:rFonts w:ascii="Times New Roman" w:eastAsia="Times New Roman" w:hAnsi="Times New Roman"/>
              </w:rPr>
              <w:t>mērīšanu</w:t>
            </w:r>
            <w:proofErr w:type="spellEnd"/>
            <w:r>
              <w:rPr>
                <w:rFonts w:ascii="Times New Roman" w:eastAsia="Times New Roman" w:hAnsi="Times New Roman"/>
              </w:rPr>
              <w:t xml:space="preserv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līdzvērtīgu</w:t>
            </w:r>
            <w:proofErr w:type="spellEnd"/>
            <w:r>
              <w:rPr>
                <w:rFonts w:ascii="Times New Roman" w:eastAsia="Times New Roman" w:hAnsi="Times New Roman"/>
              </w:rPr>
              <w:t xml:space="preserve"> </w:t>
            </w:r>
            <w:proofErr w:type="spellStart"/>
            <w:r>
              <w:rPr>
                <w:rFonts w:ascii="Times New Roman" w:eastAsia="Times New Roman" w:hAnsi="Times New Roman"/>
              </w:rPr>
              <w:t>risinājumu</w:t>
            </w:r>
            <w:proofErr w:type="spellEnd"/>
            <w:r>
              <w:rPr>
                <w:rFonts w:ascii="Times New Roman" w:eastAsia="Times New Roman" w:hAnsi="Times New Roman"/>
              </w:rPr>
              <w:t xml:space="preserve"> un </w:t>
            </w:r>
            <w:proofErr w:type="spellStart"/>
            <w:r>
              <w:rPr>
                <w:rFonts w:ascii="Times New Roman" w:eastAsia="Times New Roman" w:hAnsi="Times New Roman"/>
              </w:rPr>
              <w:t>vismaz</w:t>
            </w:r>
            <w:proofErr w:type="spellEnd"/>
            <w:r>
              <w:rPr>
                <w:rFonts w:ascii="Times New Roman" w:eastAsia="Times New Roman" w:hAnsi="Times New Roman"/>
              </w:rPr>
              <w:t xml:space="preserve"> </w:t>
            </w:r>
            <w:proofErr w:type="spellStart"/>
            <w:r>
              <w:rPr>
                <w:rFonts w:ascii="Times New Roman" w:eastAsia="Times New Roman" w:hAnsi="Times New Roman"/>
              </w:rPr>
              <w:t>vienu</w:t>
            </w:r>
            <w:proofErr w:type="spellEnd"/>
            <w:r>
              <w:rPr>
                <w:rFonts w:ascii="Times New Roman" w:eastAsia="Times New Roman" w:hAnsi="Times New Roman"/>
              </w:rPr>
              <w:t xml:space="preserve"> </w:t>
            </w:r>
            <w:proofErr w:type="spellStart"/>
            <w:r>
              <w:rPr>
                <w:rFonts w:ascii="Times New Roman" w:eastAsia="Times New Roman" w:hAnsi="Times New Roman"/>
              </w:rPr>
              <w:t>produkta</w:t>
            </w:r>
            <w:proofErr w:type="spellEnd"/>
            <w:r>
              <w:rPr>
                <w:rFonts w:ascii="Times New Roman" w:eastAsia="Times New Roman" w:hAnsi="Times New Roman"/>
              </w:rPr>
              <w:t xml:space="preserve"> </w:t>
            </w:r>
            <w:proofErr w:type="spellStart"/>
            <w:r>
              <w:rPr>
                <w:rFonts w:ascii="Times New Roman" w:eastAsia="Times New Roman" w:hAnsi="Times New Roman"/>
              </w:rPr>
              <w:t>serdes</w:t>
            </w:r>
            <w:proofErr w:type="spellEnd"/>
            <w:r>
              <w:rPr>
                <w:rFonts w:ascii="Times New Roman" w:eastAsia="Times New Roman" w:hAnsi="Times New Roman"/>
              </w:rPr>
              <w:t xml:space="preserve"> </w:t>
            </w:r>
            <w:proofErr w:type="spellStart"/>
            <w:r>
              <w:rPr>
                <w:rFonts w:ascii="Times New Roman" w:eastAsia="Times New Roman" w:hAnsi="Times New Roman"/>
              </w:rPr>
              <w:t>temperatūras</w:t>
            </w:r>
            <w:proofErr w:type="spellEnd"/>
            <w:r>
              <w:rPr>
                <w:rFonts w:ascii="Times New Roman" w:eastAsia="Times New Roman" w:hAnsi="Times New Roman"/>
              </w:rPr>
              <w:t xml:space="preserve"> </w:t>
            </w:r>
            <w:proofErr w:type="spellStart"/>
            <w:r>
              <w:rPr>
                <w:rFonts w:ascii="Times New Roman" w:eastAsia="Times New Roman" w:hAnsi="Times New Roman"/>
              </w:rPr>
              <w:t>zondi</w:t>
            </w:r>
            <w:proofErr w:type="spellEnd"/>
            <w:r>
              <w:rPr>
                <w:rFonts w:ascii="Times New Roman" w:eastAsia="Times New Roman" w:hAnsi="Times New Roman"/>
              </w:rPr>
              <w:t>.</w:t>
            </w:r>
          </w:p>
        </w:tc>
        <w:tc>
          <w:tcPr>
            <w:tcW w:w="2514" w:type="dxa"/>
          </w:tcPr>
          <w:p w14:paraId="50C8420F" w14:textId="77777777" w:rsidR="00144B7E" w:rsidRDefault="00144B7E"/>
        </w:tc>
      </w:tr>
      <w:tr w:rsidR="00144B7E" w14:paraId="19D18C50" w14:textId="77777777" w:rsidTr="00AE41CB">
        <w:trPr>
          <w:jc w:val="center"/>
        </w:trPr>
        <w:tc>
          <w:tcPr>
            <w:tcW w:w="567" w:type="dxa"/>
          </w:tcPr>
          <w:p w14:paraId="3516E354" w14:textId="77777777" w:rsidR="00144B7E" w:rsidRDefault="00000000">
            <w:pPr>
              <w:jc w:val="center"/>
            </w:pPr>
            <w:r>
              <w:rPr>
                <w:rFonts w:ascii="Times New Roman" w:eastAsia="Times New Roman" w:hAnsi="Times New Roman"/>
              </w:rPr>
              <w:lastRenderedPageBreak/>
              <w:t>9</w:t>
            </w:r>
          </w:p>
        </w:tc>
        <w:tc>
          <w:tcPr>
            <w:tcW w:w="6558" w:type="dxa"/>
          </w:tcPr>
          <w:p w14:paraId="4A1BCA95" w14:textId="77777777" w:rsidR="00144B7E" w:rsidRDefault="00000000">
            <w:proofErr w:type="spellStart"/>
            <w:r>
              <w:rPr>
                <w:rFonts w:ascii="Times New Roman" w:eastAsia="Times New Roman" w:hAnsi="Times New Roman"/>
              </w:rPr>
              <w:t>Kamera</w:t>
            </w:r>
            <w:proofErr w:type="spellEnd"/>
            <w:r>
              <w:rPr>
                <w:rFonts w:ascii="Times New Roman" w:eastAsia="Times New Roman" w:hAnsi="Times New Roman"/>
              </w:rPr>
              <w:t xml:space="preserve"> </w:t>
            </w:r>
            <w:proofErr w:type="spellStart"/>
            <w:r>
              <w:rPr>
                <w:rFonts w:ascii="Times New Roman" w:eastAsia="Times New Roman" w:hAnsi="Times New Roman"/>
              </w:rPr>
              <w:t>nodrošina</w:t>
            </w:r>
            <w:proofErr w:type="spellEnd"/>
            <w:r>
              <w:rPr>
                <w:rFonts w:ascii="Times New Roman" w:eastAsia="Times New Roman" w:hAnsi="Times New Roman"/>
              </w:rPr>
              <w:t xml:space="preserve"> </w:t>
            </w:r>
            <w:proofErr w:type="spellStart"/>
            <w:r>
              <w:rPr>
                <w:rFonts w:ascii="Times New Roman" w:eastAsia="Times New Roman" w:hAnsi="Times New Roman"/>
              </w:rPr>
              <w:t>intensīvu</w:t>
            </w:r>
            <w:proofErr w:type="spellEnd"/>
            <w:r>
              <w:rPr>
                <w:rFonts w:ascii="Times New Roman" w:eastAsia="Times New Roman" w:hAnsi="Times New Roman"/>
              </w:rPr>
              <w:t xml:space="preserve"> un </w:t>
            </w:r>
            <w:proofErr w:type="spellStart"/>
            <w:r>
              <w:rPr>
                <w:rFonts w:ascii="Times New Roman" w:eastAsia="Times New Roman" w:hAnsi="Times New Roman"/>
              </w:rPr>
              <w:t>vienmērīgu</w:t>
            </w:r>
            <w:proofErr w:type="spellEnd"/>
            <w:r>
              <w:rPr>
                <w:rFonts w:ascii="Times New Roman" w:eastAsia="Times New Roman" w:hAnsi="Times New Roman"/>
              </w:rPr>
              <w:t xml:space="preserve"> </w:t>
            </w:r>
            <w:proofErr w:type="spellStart"/>
            <w:r>
              <w:rPr>
                <w:rFonts w:ascii="Times New Roman" w:eastAsia="Times New Roman" w:hAnsi="Times New Roman"/>
              </w:rPr>
              <w:t>gaisa</w:t>
            </w:r>
            <w:proofErr w:type="spellEnd"/>
            <w:r>
              <w:rPr>
                <w:rFonts w:ascii="Times New Roman" w:eastAsia="Times New Roman" w:hAnsi="Times New Roman"/>
              </w:rPr>
              <w:t xml:space="preserve"> </w:t>
            </w:r>
            <w:proofErr w:type="spellStart"/>
            <w:r>
              <w:rPr>
                <w:rFonts w:ascii="Times New Roman" w:eastAsia="Times New Roman" w:hAnsi="Times New Roman"/>
              </w:rPr>
              <w:t>cirkulāciju</w:t>
            </w:r>
            <w:proofErr w:type="spellEnd"/>
            <w:r>
              <w:rPr>
                <w:rFonts w:ascii="Times New Roman" w:eastAsia="Times New Roman" w:hAnsi="Times New Roman"/>
              </w:rPr>
              <w:t xml:space="preserve"> </w:t>
            </w:r>
            <w:proofErr w:type="spellStart"/>
            <w:r>
              <w:rPr>
                <w:rFonts w:ascii="Times New Roman" w:eastAsia="Times New Roman" w:hAnsi="Times New Roman"/>
              </w:rPr>
              <w:t>visā</w:t>
            </w:r>
            <w:proofErr w:type="spellEnd"/>
            <w:r>
              <w:rPr>
                <w:rFonts w:ascii="Times New Roman" w:eastAsia="Times New Roman" w:hAnsi="Times New Roman"/>
              </w:rPr>
              <w:t xml:space="preserve"> </w:t>
            </w:r>
            <w:proofErr w:type="spellStart"/>
            <w:r>
              <w:rPr>
                <w:rFonts w:ascii="Times New Roman" w:eastAsia="Times New Roman" w:hAnsi="Times New Roman"/>
              </w:rPr>
              <w:t>ratiņa</w:t>
            </w:r>
            <w:proofErr w:type="spellEnd"/>
            <w:r>
              <w:rPr>
                <w:rFonts w:ascii="Times New Roman" w:eastAsia="Times New Roman" w:hAnsi="Times New Roman"/>
              </w:rPr>
              <w:t>/</w:t>
            </w:r>
            <w:proofErr w:type="spellStart"/>
            <w:r>
              <w:rPr>
                <w:rFonts w:ascii="Times New Roman" w:eastAsia="Times New Roman" w:hAnsi="Times New Roman"/>
              </w:rPr>
              <w:t>rāmja</w:t>
            </w:r>
            <w:proofErr w:type="spellEnd"/>
            <w:r>
              <w:rPr>
                <w:rFonts w:ascii="Times New Roman" w:eastAsia="Times New Roman" w:hAnsi="Times New Roman"/>
              </w:rPr>
              <w:t xml:space="preserve"> </w:t>
            </w:r>
            <w:proofErr w:type="spellStart"/>
            <w:r>
              <w:rPr>
                <w:rFonts w:ascii="Times New Roman" w:eastAsia="Times New Roman" w:hAnsi="Times New Roman"/>
              </w:rPr>
              <w:t>zonā</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frekvenču</w:t>
            </w:r>
            <w:proofErr w:type="spellEnd"/>
            <w:r>
              <w:rPr>
                <w:rFonts w:ascii="Times New Roman" w:eastAsia="Times New Roman" w:hAnsi="Times New Roman"/>
              </w:rPr>
              <w:t xml:space="preserve"> </w:t>
            </w:r>
            <w:proofErr w:type="spellStart"/>
            <w:r>
              <w:rPr>
                <w:rFonts w:ascii="Times New Roman" w:eastAsia="Times New Roman" w:hAnsi="Times New Roman"/>
              </w:rPr>
              <w:t>pārveidotāju</w:t>
            </w:r>
            <w:proofErr w:type="spellEnd"/>
            <w:r>
              <w:rPr>
                <w:rFonts w:ascii="Times New Roman" w:eastAsia="Times New Roman" w:hAnsi="Times New Roman"/>
              </w:rPr>
              <w:t>/</w:t>
            </w:r>
            <w:proofErr w:type="spellStart"/>
            <w:r>
              <w:rPr>
                <w:rFonts w:ascii="Times New Roman" w:eastAsia="Times New Roman" w:hAnsi="Times New Roman"/>
              </w:rPr>
              <w:t>bezpakāpju</w:t>
            </w:r>
            <w:proofErr w:type="spellEnd"/>
            <w:r>
              <w:rPr>
                <w:rFonts w:ascii="Times New Roman" w:eastAsia="Times New Roman" w:hAnsi="Times New Roman"/>
              </w:rPr>
              <w:t xml:space="preserve"> </w:t>
            </w:r>
            <w:proofErr w:type="spellStart"/>
            <w:r>
              <w:rPr>
                <w:rFonts w:ascii="Times New Roman" w:eastAsia="Times New Roman" w:hAnsi="Times New Roman"/>
              </w:rPr>
              <w:t>regulēšanu</w:t>
            </w:r>
            <w:proofErr w:type="spellEnd"/>
            <w:r>
              <w:rPr>
                <w:rFonts w:ascii="Times New Roman" w:eastAsia="Times New Roman" w:hAnsi="Times New Roman"/>
              </w:rPr>
              <w:t xml:space="preserv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līdzvērtīgu</w:t>
            </w:r>
            <w:proofErr w:type="spellEnd"/>
            <w:r>
              <w:rPr>
                <w:rFonts w:ascii="Times New Roman" w:eastAsia="Times New Roman" w:hAnsi="Times New Roman"/>
              </w:rPr>
              <w:t xml:space="preserve"> </w:t>
            </w:r>
            <w:proofErr w:type="spellStart"/>
            <w:r>
              <w:rPr>
                <w:rFonts w:ascii="Times New Roman" w:eastAsia="Times New Roman" w:hAnsi="Times New Roman"/>
              </w:rPr>
              <w:t>risinājumu</w:t>
            </w:r>
            <w:proofErr w:type="spellEnd"/>
            <w:r>
              <w:rPr>
                <w:rFonts w:ascii="Times New Roman" w:eastAsia="Times New Roman" w:hAnsi="Times New Roman"/>
              </w:rPr>
              <w:t>.</w:t>
            </w:r>
          </w:p>
        </w:tc>
        <w:tc>
          <w:tcPr>
            <w:tcW w:w="2514" w:type="dxa"/>
          </w:tcPr>
          <w:p w14:paraId="27379165" w14:textId="77777777" w:rsidR="00144B7E" w:rsidRDefault="00144B7E"/>
        </w:tc>
      </w:tr>
      <w:tr w:rsidR="00144B7E" w14:paraId="2BAD54D3" w14:textId="77777777" w:rsidTr="00AE41CB">
        <w:trPr>
          <w:jc w:val="center"/>
        </w:trPr>
        <w:tc>
          <w:tcPr>
            <w:tcW w:w="567" w:type="dxa"/>
          </w:tcPr>
          <w:p w14:paraId="17008A85" w14:textId="77777777" w:rsidR="00144B7E" w:rsidRDefault="00000000">
            <w:pPr>
              <w:jc w:val="center"/>
            </w:pPr>
            <w:r>
              <w:rPr>
                <w:rFonts w:ascii="Times New Roman" w:eastAsia="Times New Roman" w:hAnsi="Times New Roman"/>
              </w:rPr>
              <w:t>10</w:t>
            </w:r>
          </w:p>
        </w:tc>
        <w:tc>
          <w:tcPr>
            <w:tcW w:w="6558" w:type="dxa"/>
          </w:tcPr>
          <w:p w14:paraId="0ACEBF4D" w14:textId="77777777" w:rsidR="00144B7E" w:rsidRDefault="00000000">
            <w:proofErr w:type="spellStart"/>
            <w:r>
              <w:rPr>
                <w:rFonts w:ascii="Times New Roman" w:eastAsia="Times New Roman" w:hAnsi="Times New Roman"/>
              </w:rPr>
              <w:t>Vadības</w:t>
            </w:r>
            <w:proofErr w:type="spellEnd"/>
            <w:r>
              <w:rPr>
                <w:rFonts w:ascii="Times New Roman" w:eastAsia="Times New Roman" w:hAnsi="Times New Roman"/>
              </w:rPr>
              <w:t xml:space="preserve"> </w:t>
            </w:r>
            <w:proofErr w:type="spellStart"/>
            <w:r>
              <w:rPr>
                <w:rFonts w:ascii="Times New Roman" w:eastAsia="Times New Roman" w:hAnsi="Times New Roman"/>
              </w:rPr>
              <w:t>sistēma</w:t>
            </w:r>
            <w:proofErr w:type="spellEnd"/>
            <w:r>
              <w:rPr>
                <w:rFonts w:ascii="Times New Roman" w:eastAsia="Times New Roman" w:hAnsi="Times New Roman"/>
              </w:rPr>
              <w:t xml:space="preserve"> </w:t>
            </w:r>
            <w:proofErr w:type="spellStart"/>
            <w:r>
              <w:rPr>
                <w:rFonts w:ascii="Times New Roman" w:eastAsia="Times New Roman" w:hAnsi="Times New Roman"/>
              </w:rPr>
              <w:t>nodrošina</w:t>
            </w:r>
            <w:proofErr w:type="spellEnd"/>
            <w:r>
              <w:rPr>
                <w:rFonts w:ascii="Times New Roman" w:eastAsia="Times New Roman" w:hAnsi="Times New Roman"/>
              </w:rPr>
              <w:t xml:space="preserve"> </w:t>
            </w:r>
            <w:proofErr w:type="spellStart"/>
            <w:r>
              <w:rPr>
                <w:rFonts w:ascii="Times New Roman" w:eastAsia="Times New Roman" w:hAnsi="Times New Roman"/>
              </w:rPr>
              <w:t>procesu</w:t>
            </w:r>
            <w:proofErr w:type="spellEnd"/>
            <w:r>
              <w:rPr>
                <w:rFonts w:ascii="Times New Roman" w:eastAsia="Times New Roman" w:hAnsi="Times New Roman"/>
              </w:rPr>
              <w:t xml:space="preserve"> </w:t>
            </w:r>
            <w:proofErr w:type="spellStart"/>
            <w:r>
              <w:rPr>
                <w:rFonts w:ascii="Times New Roman" w:eastAsia="Times New Roman" w:hAnsi="Times New Roman"/>
              </w:rPr>
              <w:t>parametru</w:t>
            </w:r>
            <w:proofErr w:type="spellEnd"/>
            <w:r>
              <w:rPr>
                <w:rFonts w:ascii="Times New Roman" w:eastAsia="Times New Roman" w:hAnsi="Times New Roman"/>
              </w:rPr>
              <w:t xml:space="preserve"> </w:t>
            </w:r>
            <w:proofErr w:type="spellStart"/>
            <w:r>
              <w:rPr>
                <w:rFonts w:ascii="Times New Roman" w:eastAsia="Times New Roman" w:hAnsi="Times New Roman"/>
              </w:rPr>
              <w:t>vadību</w:t>
            </w:r>
            <w:proofErr w:type="spellEnd"/>
            <w:r>
              <w:rPr>
                <w:rFonts w:ascii="Times New Roman" w:eastAsia="Times New Roman" w:hAnsi="Times New Roman"/>
              </w:rPr>
              <w:t xml:space="preserve">, </w:t>
            </w:r>
            <w:proofErr w:type="spellStart"/>
            <w:r>
              <w:rPr>
                <w:rFonts w:ascii="Times New Roman" w:eastAsia="Times New Roman" w:hAnsi="Times New Roman"/>
              </w:rPr>
              <w:t>vismaz</w:t>
            </w:r>
            <w:proofErr w:type="spellEnd"/>
            <w:r>
              <w:rPr>
                <w:rFonts w:ascii="Times New Roman" w:eastAsia="Times New Roman" w:hAnsi="Times New Roman"/>
              </w:rPr>
              <w:t xml:space="preserve"> 100 </w:t>
            </w:r>
            <w:proofErr w:type="spellStart"/>
            <w:r>
              <w:rPr>
                <w:rFonts w:ascii="Times New Roman" w:eastAsia="Times New Roman" w:hAnsi="Times New Roman"/>
              </w:rPr>
              <w:t>programmu</w:t>
            </w:r>
            <w:proofErr w:type="spellEnd"/>
            <w:r>
              <w:rPr>
                <w:rFonts w:ascii="Times New Roman" w:eastAsia="Times New Roman" w:hAnsi="Times New Roman"/>
              </w:rPr>
              <w:t>/</w:t>
            </w:r>
            <w:proofErr w:type="spellStart"/>
            <w:r>
              <w:rPr>
                <w:rFonts w:ascii="Times New Roman" w:eastAsia="Times New Roman" w:hAnsi="Times New Roman"/>
              </w:rPr>
              <w:t>receptūru</w:t>
            </w:r>
            <w:proofErr w:type="spellEnd"/>
            <w:r>
              <w:rPr>
                <w:rFonts w:ascii="Times New Roman" w:eastAsia="Times New Roman" w:hAnsi="Times New Roman"/>
              </w:rPr>
              <w:t xml:space="preserve"> </w:t>
            </w:r>
            <w:proofErr w:type="spellStart"/>
            <w:r>
              <w:rPr>
                <w:rFonts w:ascii="Times New Roman" w:eastAsia="Times New Roman" w:hAnsi="Times New Roman"/>
              </w:rPr>
              <w:t>saglabāšanu</w:t>
            </w:r>
            <w:proofErr w:type="spellEnd"/>
            <w:r>
              <w:rPr>
                <w:rFonts w:ascii="Times New Roman" w:eastAsia="Times New Roman" w:hAnsi="Times New Roman"/>
              </w:rPr>
              <w:t xml:space="preserve"> un </w:t>
            </w:r>
            <w:proofErr w:type="spellStart"/>
            <w:r>
              <w:rPr>
                <w:rFonts w:ascii="Times New Roman" w:eastAsia="Times New Roman" w:hAnsi="Times New Roman"/>
              </w:rPr>
              <w:t>procesa</w:t>
            </w:r>
            <w:proofErr w:type="spellEnd"/>
            <w:r>
              <w:rPr>
                <w:rFonts w:ascii="Times New Roman" w:eastAsia="Times New Roman" w:hAnsi="Times New Roman"/>
              </w:rPr>
              <w:t xml:space="preserve"> </w:t>
            </w:r>
            <w:proofErr w:type="spellStart"/>
            <w:r>
              <w:rPr>
                <w:rFonts w:ascii="Times New Roman" w:eastAsia="Times New Roman" w:hAnsi="Times New Roman"/>
              </w:rPr>
              <w:t>datu</w:t>
            </w:r>
            <w:proofErr w:type="spellEnd"/>
            <w:r>
              <w:rPr>
                <w:rFonts w:ascii="Times New Roman" w:eastAsia="Times New Roman" w:hAnsi="Times New Roman"/>
              </w:rPr>
              <w:t xml:space="preserve"> </w:t>
            </w:r>
            <w:proofErr w:type="spellStart"/>
            <w:r>
              <w:rPr>
                <w:rFonts w:ascii="Times New Roman" w:eastAsia="Times New Roman" w:hAnsi="Times New Roman"/>
              </w:rPr>
              <w:t>reģistrāciju</w:t>
            </w:r>
            <w:proofErr w:type="spellEnd"/>
            <w:r>
              <w:rPr>
                <w:rFonts w:ascii="Times New Roman" w:eastAsia="Times New Roman" w:hAnsi="Times New Roman"/>
              </w:rPr>
              <w:t>/</w:t>
            </w:r>
            <w:proofErr w:type="spellStart"/>
            <w:r>
              <w:rPr>
                <w:rFonts w:ascii="Times New Roman" w:eastAsia="Times New Roman" w:hAnsi="Times New Roman"/>
              </w:rPr>
              <w:t>eksportu</w:t>
            </w:r>
            <w:proofErr w:type="spellEnd"/>
            <w:r>
              <w:rPr>
                <w:rFonts w:ascii="Times New Roman" w:eastAsia="Times New Roman" w:hAnsi="Times New Roman"/>
              </w:rPr>
              <w:t>.</w:t>
            </w:r>
          </w:p>
        </w:tc>
        <w:tc>
          <w:tcPr>
            <w:tcW w:w="2514" w:type="dxa"/>
          </w:tcPr>
          <w:p w14:paraId="388D9C2E" w14:textId="77777777" w:rsidR="00144B7E" w:rsidRDefault="00144B7E"/>
        </w:tc>
      </w:tr>
      <w:tr w:rsidR="00144B7E" w14:paraId="5CB30DF3" w14:textId="77777777" w:rsidTr="00AE41CB">
        <w:trPr>
          <w:jc w:val="center"/>
        </w:trPr>
        <w:tc>
          <w:tcPr>
            <w:tcW w:w="567" w:type="dxa"/>
          </w:tcPr>
          <w:p w14:paraId="339BDA66" w14:textId="77777777" w:rsidR="00144B7E" w:rsidRDefault="00000000">
            <w:pPr>
              <w:jc w:val="center"/>
            </w:pPr>
            <w:r>
              <w:rPr>
                <w:rFonts w:ascii="Times New Roman" w:eastAsia="Times New Roman" w:hAnsi="Times New Roman"/>
              </w:rPr>
              <w:t>11</w:t>
            </w:r>
          </w:p>
        </w:tc>
        <w:tc>
          <w:tcPr>
            <w:tcW w:w="6558" w:type="dxa"/>
          </w:tcPr>
          <w:p w14:paraId="7D165A49" w14:textId="77777777" w:rsidR="00144B7E" w:rsidRDefault="00000000">
            <w:proofErr w:type="spellStart"/>
            <w:r>
              <w:rPr>
                <w:rFonts w:ascii="Times New Roman" w:eastAsia="Times New Roman" w:hAnsi="Times New Roman"/>
              </w:rPr>
              <w:t>Komplektācijā</w:t>
            </w:r>
            <w:proofErr w:type="spellEnd"/>
            <w:r>
              <w:rPr>
                <w:rFonts w:ascii="Times New Roman" w:eastAsia="Times New Roman" w:hAnsi="Times New Roman"/>
              </w:rPr>
              <w:t xml:space="preserve"> </w:t>
            </w:r>
            <w:proofErr w:type="spellStart"/>
            <w:r>
              <w:rPr>
                <w:rFonts w:ascii="Times New Roman" w:eastAsia="Times New Roman" w:hAnsi="Times New Roman"/>
              </w:rPr>
              <w:t>iekļauts</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kameru</w:t>
            </w:r>
            <w:proofErr w:type="spellEnd"/>
            <w:r>
              <w:rPr>
                <w:rFonts w:ascii="Times New Roman" w:eastAsia="Times New Roman" w:hAnsi="Times New Roman"/>
              </w:rPr>
              <w:t xml:space="preserve"> </w:t>
            </w:r>
            <w:proofErr w:type="spellStart"/>
            <w:r>
              <w:rPr>
                <w:rFonts w:ascii="Times New Roman" w:eastAsia="Times New Roman" w:hAnsi="Times New Roman"/>
              </w:rPr>
              <w:t>saderīgs</w:t>
            </w:r>
            <w:proofErr w:type="spellEnd"/>
            <w:r>
              <w:rPr>
                <w:rFonts w:ascii="Times New Roman" w:eastAsia="Times New Roman" w:hAnsi="Times New Roman"/>
              </w:rPr>
              <w:t xml:space="preserve"> </w:t>
            </w:r>
            <w:proofErr w:type="spellStart"/>
            <w:r>
              <w:rPr>
                <w:rFonts w:ascii="Times New Roman" w:eastAsia="Times New Roman" w:hAnsi="Times New Roman"/>
              </w:rPr>
              <w:t>dūmu</w:t>
            </w:r>
            <w:proofErr w:type="spellEnd"/>
            <w:r>
              <w:rPr>
                <w:rFonts w:ascii="Times New Roman" w:eastAsia="Times New Roman" w:hAnsi="Times New Roman"/>
              </w:rPr>
              <w:t xml:space="preserve"> </w:t>
            </w:r>
            <w:proofErr w:type="spellStart"/>
            <w:r>
              <w:rPr>
                <w:rFonts w:ascii="Times New Roman" w:eastAsia="Times New Roman" w:hAnsi="Times New Roman"/>
              </w:rPr>
              <w:t>ģenerators</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vismaz</w:t>
            </w:r>
            <w:proofErr w:type="spellEnd"/>
            <w:r>
              <w:rPr>
                <w:rFonts w:ascii="Times New Roman" w:eastAsia="Times New Roman" w:hAnsi="Times New Roman"/>
              </w:rPr>
              <w:t xml:space="preserve"> 3 </w:t>
            </w:r>
            <w:proofErr w:type="spellStart"/>
            <w:r>
              <w:rPr>
                <w:rFonts w:ascii="Times New Roman" w:eastAsia="Times New Roman" w:hAnsi="Times New Roman"/>
              </w:rPr>
              <w:t>programmatiski</w:t>
            </w:r>
            <w:proofErr w:type="spellEnd"/>
            <w:r>
              <w:rPr>
                <w:rFonts w:ascii="Times New Roman" w:eastAsia="Times New Roman" w:hAnsi="Times New Roman"/>
              </w:rPr>
              <w:t xml:space="preserve"> </w:t>
            </w:r>
            <w:proofErr w:type="spellStart"/>
            <w:r>
              <w:rPr>
                <w:rFonts w:ascii="Times New Roman" w:eastAsia="Times New Roman" w:hAnsi="Times New Roman"/>
              </w:rPr>
              <w:t>iestatāmiem</w:t>
            </w:r>
            <w:proofErr w:type="spellEnd"/>
            <w:r>
              <w:rPr>
                <w:rFonts w:ascii="Times New Roman" w:eastAsia="Times New Roman" w:hAnsi="Times New Roman"/>
              </w:rPr>
              <w:t xml:space="preserve"> </w:t>
            </w:r>
            <w:proofErr w:type="spellStart"/>
            <w:r>
              <w:rPr>
                <w:rFonts w:ascii="Times New Roman" w:eastAsia="Times New Roman" w:hAnsi="Times New Roman"/>
              </w:rPr>
              <w:t>dūmu</w:t>
            </w:r>
            <w:proofErr w:type="spellEnd"/>
            <w:r>
              <w:rPr>
                <w:rFonts w:ascii="Times New Roman" w:eastAsia="Times New Roman" w:hAnsi="Times New Roman"/>
              </w:rPr>
              <w:t xml:space="preserve"> </w:t>
            </w:r>
            <w:proofErr w:type="spellStart"/>
            <w:r>
              <w:rPr>
                <w:rFonts w:ascii="Times New Roman" w:eastAsia="Times New Roman" w:hAnsi="Times New Roman"/>
              </w:rPr>
              <w:t>intensitātes</w:t>
            </w:r>
            <w:proofErr w:type="spellEnd"/>
            <w:r>
              <w:rPr>
                <w:rFonts w:ascii="Times New Roman" w:eastAsia="Times New Roman" w:hAnsi="Times New Roman"/>
              </w:rPr>
              <w:t xml:space="preserve"> </w:t>
            </w:r>
            <w:proofErr w:type="spellStart"/>
            <w:r>
              <w:rPr>
                <w:rFonts w:ascii="Times New Roman" w:eastAsia="Times New Roman" w:hAnsi="Times New Roman"/>
              </w:rPr>
              <w:t>līmeņiem</w:t>
            </w:r>
            <w:proofErr w:type="spellEnd"/>
            <w:r>
              <w:rPr>
                <w:rFonts w:ascii="Times New Roman" w:eastAsia="Times New Roman" w:hAnsi="Times New Roman"/>
              </w:rPr>
              <w:t xml:space="preserve"> un </w:t>
            </w:r>
            <w:proofErr w:type="spellStart"/>
            <w:r>
              <w:rPr>
                <w:rFonts w:ascii="Times New Roman" w:eastAsia="Times New Roman" w:hAnsi="Times New Roman"/>
              </w:rPr>
              <w:t>aizdedzes</w:t>
            </w:r>
            <w:proofErr w:type="spellEnd"/>
            <w:r>
              <w:rPr>
                <w:rFonts w:ascii="Times New Roman" w:eastAsia="Times New Roman" w:hAnsi="Times New Roman"/>
              </w:rPr>
              <w:t xml:space="preserve"> </w:t>
            </w:r>
            <w:proofErr w:type="spellStart"/>
            <w:r>
              <w:rPr>
                <w:rFonts w:ascii="Times New Roman" w:eastAsia="Times New Roman" w:hAnsi="Times New Roman"/>
              </w:rPr>
              <w:t>elementa</w:t>
            </w:r>
            <w:proofErr w:type="spellEnd"/>
            <w:r>
              <w:rPr>
                <w:rFonts w:ascii="Times New Roman" w:eastAsia="Times New Roman" w:hAnsi="Times New Roman"/>
              </w:rPr>
              <w:t xml:space="preserve"> </w:t>
            </w:r>
            <w:proofErr w:type="spellStart"/>
            <w:r>
              <w:rPr>
                <w:rFonts w:ascii="Times New Roman" w:eastAsia="Times New Roman" w:hAnsi="Times New Roman"/>
              </w:rPr>
              <w:t>kļūdas</w:t>
            </w:r>
            <w:proofErr w:type="spellEnd"/>
            <w:r>
              <w:rPr>
                <w:rFonts w:ascii="Times New Roman" w:eastAsia="Times New Roman" w:hAnsi="Times New Roman"/>
              </w:rPr>
              <w:t>/</w:t>
            </w:r>
            <w:proofErr w:type="spellStart"/>
            <w:r>
              <w:rPr>
                <w:rFonts w:ascii="Times New Roman" w:eastAsia="Times New Roman" w:hAnsi="Times New Roman"/>
              </w:rPr>
              <w:t>bojājuma</w:t>
            </w:r>
            <w:proofErr w:type="spellEnd"/>
            <w:r>
              <w:rPr>
                <w:rFonts w:ascii="Times New Roman" w:eastAsia="Times New Roman" w:hAnsi="Times New Roman"/>
              </w:rPr>
              <w:t xml:space="preserve"> </w:t>
            </w:r>
            <w:proofErr w:type="spellStart"/>
            <w:r>
              <w:rPr>
                <w:rFonts w:ascii="Times New Roman" w:eastAsia="Times New Roman" w:hAnsi="Times New Roman"/>
              </w:rPr>
              <w:t>noteikšanas</w:t>
            </w:r>
            <w:proofErr w:type="spellEnd"/>
            <w:r>
              <w:rPr>
                <w:rFonts w:ascii="Times New Roman" w:eastAsia="Times New Roman" w:hAnsi="Times New Roman"/>
              </w:rPr>
              <w:t xml:space="preserve"> </w:t>
            </w:r>
            <w:proofErr w:type="spellStart"/>
            <w:r>
              <w:rPr>
                <w:rFonts w:ascii="Times New Roman" w:eastAsia="Times New Roman" w:hAnsi="Times New Roman"/>
              </w:rPr>
              <w:t>funkciju</w:t>
            </w:r>
            <w:proofErr w:type="spellEnd"/>
            <w:r>
              <w:rPr>
                <w:rFonts w:ascii="Times New Roman" w:eastAsia="Times New Roman" w:hAnsi="Times New Roman"/>
              </w:rPr>
              <w:t>.</w:t>
            </w:r>
          </w:p>
        </w:tc>
        <w:tc>
          <w:tcPr>
            <w:tcW w:w="2514" w:type="dxa"/>
          </w:tcPr>
          <w:p w14:paraId="5D929D8D" w14:textId="77777777" w:rsidR="00144B7E" w:rsidRDefault="00144B7E"/>
        </w:tc>
      </w:tr>
      <w:tr w:rsidR="00144B7E" w14:paraId="4A0C1C78" w14:textId="77777777" w:rsidTr="00AE41CB">
        <w:trPr>
          <w:jc w:val="center"/>
        </w:trPr>
        <w:tc>
          <w:tcPr>
            <w:tcW w:w="567" w:type="dxa"/>
          </w:tcPr>
          <w:p w14:paraId="5C2B1A69" w14:textId="77777777" w:rsidR="00144B7E" w:rsidRDefault="00000000">
            <w:pPr>
              <w:jc w:val="center"/>
            </w:pPr>
            <w:r>
              <w:rPr>
                <w:rFonts w:ascii="Times New Roman" w:eastAsia="Times New Roman" w:hAnsi="Times New Roman"/>
              </w:rPr>
              <w:t>12</w:t>
            </w:r>
          </w:p>
        </w:tc>
        <w:tc>
          <w:tcPr>
            <w:tcW w:w="6558" w:type="dxa"/>
          </w:tcPr>
          <w:p w14:paraId="7CA12700" w14:textId="77777777" w:rsidR="00144B7E" w:rsidRDefault="00000000">
            <w:proofErr w:type="spellStart"/>
            <w:r>
              <w:rPr>
                <w:rFonts w:ascii="Times New Roman" w:eastAsia="Times New Roman" w:hAnsi="Times New Roman"/>
              </w:rPr>
              <w:t>Kamera</w:t>
            </w:r>
            <w:proofErr w:type="spellEnd"/>
            <w:r>
              <w:rPr>
                <w:rFonts w:ascii="Times New Roman" w:eastAsia="Times New Roman" w:hAnsi="Times New Roman"/>
              </w:rPr>
              <w:t xml:space="preserve"> </w:t>
            </w:r>
            <w:proofErr w:type="spellStart"/>
            <w:r>
              <w:rPr>
                <w:rFonts w:ascii="Times New Roman" w:eastAsia="Times New Roman" w:hAnsi="Times New Roman"/>
              </w:rPr>
              <w:t>paredz</w:t>
            </w:r>
            <w:proofErr w:type="spellEnd"/>
            <w:r>
              <w:rPr>
                <w:rFonts w:ascii="Times New Roman" w:eastAsia="Times New Roman" w:hAnsi="Times New Roman"/>
              </w:rPr>
              <w:t xml:space="preserve"> </w:t>
            </w:r>
            <w:proofErr w:type="spellStart"/>
            <w:r>
              <w:rPr>
                <w:rFonts w:ascii="Times New Roman" w:eastAsia="Times New Roman" w:hAnsi="Times New Roman"/>
              </w:rPr>
              <w:t>dūmu</w:t>
            </w:r>
            <w:proofErr w:type="spellEnd"/>
            <w:r>
              <w:rPr>
                <w:rFonts w:ascii="Times New Roman" w:eastAsia="Times New Roman" w:hAnsi="Times New Roman"/>
              </w:rPr>
              <w:t xml:space="preserve">, </w:t>
            </w:r>
            <w:proofErr w:type="spellStart"/>
            <w:r>
              <w:rPr>
                <w:rFonts w:ascii="Times New Roman" w:eastAsia="Times New Roman" w:hAnsi="Times New Roman"/>
              </w:rPr>
              <w:t>tvaika</w:t>
            </w:r>
            <w:proofErr w:type="spellEnd"/>
            <w:r>
              <w:rPr>
                <w:rFonts w:ascii="Times New Roman" w:eastAsia="Times New Roman" w:hAnsi="Times New Roman"/>
              </w:rPr>
              <w:t xml:space="preserve">, </w:t>
            </w:r>
            <w:proofErr w:type="spellStart"/>
            <w:r>
              <w:rPr>
                <w:rFonts w:ascii="Times New Roman" w:eastAsia="Times New Roman" w:hAnsi="Times New Roman"/>
              </w:rPr>
              <w:t>kondensāta</w:t>
            </w:r>
            <w:proofErr w:type="spellEnd"/>
            <w:r>
              <w:rPr>
                <w:rFonts w:ascii="Times New Roman" w:eastAsia="Times New Roman" w:hAnsi="Times New Roman"/>
              </w:rPr>
              <w:t xml:space="preserve"> un </w:t>
            </w:r>
            <w:proofErr w:type="spellStart"/>
            <w:r>
              <w:rPr>
                <w:rFonts w:ascii="Times New Roman" w:eastAsia="Times New Roman" w:hAnsi="Times New Roman"/>
              </w:rPr>
              <w:t>procesa</w:t>
            </w:r>
            <w:proofErr w:type="spellEnd"/>
            <w:r>
              <w:rPr>
                <w:rFonts w:ascii="Times New Roman" w:eastAsia="Times New Roman" w:hAnsi="Times New Roman"/>
              </w:rPr>
              <w:t xml:space="preserve"> </w:t>
            </w:r>
            <w:proofErr w:type="spellStart"/>
            <w:r>
              <w:rPr>
                <w:rFonts w:ascii="Times New Roman" w:eastAsia="Times New Roman" w:hAnsi="Times New Roman"/>
              </w:rPr>
              <w:t>gaisa</w:t>
            </w:r>
            <w:proofErr w:type="spellEnd"/>
            <w:r>
              <w:rPr>
                <w:rFonts w:ascii="Times New Roman" w:eastAsia="Times New Roman" w:hAnsi="Times New Roman"/>
              </w:rPr>
              <w:t xml:space="preserve"> </w:t>
            </w:r>
            <w:proofErr w:type="spellStart"/>
            <w:r>
              <w:rPr>
                <w:rFonts w:ascii="Times New Roman" w:eastAsia="Times New Roman" w:hAnsi="Times New Roman"/>
              </w:rPr>
              <w:t>novadīšanu</w:t>
            </w:r>
            <w:proofErr w:type="spellEnd"/>
            <w:r>
              <w:rPr>
                <w:rFonts w:ascii="Times New Roman" w:eastAsia="Times New Roman" w:hAnsi="Times New Roman"/>
              </w:rPr>
              <w:t xml:space="preserve">, </w:t>
            </w:r>
            <w:proofErr w:type="spellStart"/>
            <w:r>
              <w:rPr>
                <w:rFonts w:ascii="Times New Roman" w:eastAsia="Times New Roman" w:hAnsi="Times New Roman"/>
              </w:rPr>
              <w:t>kā</w:t>
            </w:r>
            <w:proofErr w:type="spellEnd"/>
            <w:r>
              <w:rPr>
                <w:rFonts w:ascii="Times New Roman" w:eastAsia="Times New Roman" w:hAnsi="Times New Roman"/>
              </w:rPr>
              <w:t xml:space="preserve"> </w:t>
            </w:r>
            <w:proofErr w:type="spellStart"/>
            <w:r>
              <w:rPr>
                <w:rFonts w:ascii="Times New Roman" w:eastAsia="Times New Roman" w:hAnsi="Times New Roman"/>
              </w:rPr>
              <w:t>arī</w:t>
            </w:r>
            <w:proofErr w:type="spellEnd"/>
            <w:r>
              <w:rPr>
                <w:rFonts w:ascii="Times New Roman" w:eastAsia="Times New Roman" w:hAnsi="Times New Roman"/>
              </w:rPr>
              <w:t xml:space="preserve"> </w:t>
            </w:r>
            <w:proofErr w:type="spellStart"/>
            <w:r>
              <w:rPr>
                <w:rFonts w:ascii="Times New Roman" w:eastAsia="Times New Roman" w:hAnsi="Times New Roman"/>
              </w:rPr>
              <w:t>tehnisku</w:t>
            </w:r>
            <w:proofErr w:type="spellEnd"/>
            <w:r>
              <w:rPr>
                <w:rFonts w:ascii="Times New Roman" w:eastAsia="Times New Roman" w:hAnsi="Times New Roman"/>
              </w:rPr>
              <w:t xml:space="preserve"> </w:t>
            </w:r>
            <w:proofErr w:type="spellStart"/>
            <w:r>
              <w:rPr>
                <w:rFonts w:ascii="Times New Roman" w:eastAsia="Times New Roman" w:hAnsi="Times New Roman"/>
              </w:rPr>
              <w:t>iespēju</w:t>
            </w:r>
            <w:proofErr w:type="spellEnd"/>
            <w:r>
              <w:rPr>
                <w:rFonts w:ascii="Times New Roman" w:eastAsia="Times New Roman" w:hAnsi="Times New Roman"/>
              </w:rPr>
              <w:t xml:space="preserve"> </w:t>
            </w:r>
            <w:proofErr w:type="spellStart"/>
            <w:r>
              <w:rPr>
                <w:rFonts w:ascii="Times New Roman" w:eastAsia="Times New Roman" w:hAnsi="Times New Roman"/>
              </w:rPr>
              <w:t>pieslēgšanai</w:t>
            </w:r>
            <w:proofErr w:type="spellEnd"/>
            <w:r>
              <w:rPr>
                <w:rFonts w:ascii="Times New Roman" w:eastAsia="Times New Roman" w:hAnsi="Times New Roman"/>
              </w:rPr>
              <w:t xml:space="preserve"> pie </w:t>
            </w:r>
            <w:proofErr w:type="spellStart"/>
            <w:r>
              <w:rPr>
                <w:rFonts w:ascii="Times New Roman" w:eastAsia="Times New Roman" w:hAnsi="Times New Roman"/>
              </w:rPr>
              <w:t>ārējas</w:t>
            </w:r>
            <w:proofErr w:type="spellEnd"/>
            <w:r>
              <w:rPr>
                <w:rFonts w:ascii="Times New Roman" w:eastAsia="Times New Roman" w:hAnsi="Times New Roman"/>
              </w:rPr>
              <w:t xml:space="preserve"> </w:t>
            </w:r>
            <w:proofErr w:type="spellStart"/>
            <w:r>
              <w:rPr>
                <w:rFonts w:ascii="Times New Roman" w:eastAsia="Times New Roman" w:hAnsi="Times New Roman"/>
              </w:rPr>
              <w:t>dūmgāzu</w:t>
            </w:r>
            <w:proofErr w:type="spellEnd"/>
            <w:r>
              <w:rPr>
                <w:rFonts w:ascii="Times New Roman" w:eastAsia="Times New Roman" w:hAnsi="Times New Roman"/>
              </w:rPr>
              <w:t xml:space="preserve"> </w:t>
            </w:r>
            <w:proofErr w:type="spellStart"/>
            <w:r>
              <w:rPr>
                <w:rFonts w:ascii="Times New Roman" w:eastAsia="Times New Roman" w:hAnsi="Times New Roman"/>
              </w:rPr>
              <w:t>attīrīšanas</w:t>
            </w:r>
            <w:proofErr w:type="spellEnd"/>
            <w:r>
              <w:rPr>
                <w:rFonts w:ascii="Times New Roman" w:eastAsia="Times New Roman" w:hAnsi="Times New Roman"/>
              </w:rPr>
              <w:t xml:space="preserve"> </w:t>
            </w:r>
            <w:proofErr w:type="spellStart"/>
            <w:r>
              <w:rPr>
                <w:rFonts w:ascii="Times New Roman" w:eastAsia="Times New Roman" w:hAnsi="Times New Roman"/>
              </w:rPr>
              <w:t>iekārtas</w:t>
            </w:r>
            <w:proofErr w:type="spellEnd"/>
            <w:r>
              <w:rPr>
                <w:rFonts w:ascii="Times New Roman" w:eastAsia="Times New Roman" w:hAnsi="Times New Roman"/>
              </w:rPr>
              <w:t xml:space="preserve">, ja </w:t>
            </w:r>
            <w:proofErr w:type="spellStart"/>
            <w:r>
              <w:rPr>
                <w:rFonts w:ascii="Times New Roman" w:eastAsia="Times New Roman" w:hAnsi="Times New Roman"/>
              </w:rPr>
              <w:t>tāda</w:t>
            </w:r>
            <w:proofErr w:type="spellEnd"/>
            <w:r>
              <w:rPr>
                <w:rFonts w:ascii="Times New Roman" w:eastAsia="Times New Roman" w:hAnsi="Times New Roman"/>
              </w:rPr>
              <w:t xml:space="preserve"> </w:t>
            </w:r>
            <w:proofErr w:type="spellStart"/>
            <w:r>
              <w:rPr>
                <w:rFonts w:ascii="Times New Roman" w:eastAsia="Times New Roman" w:hAnsi="Times New Roman"/>
              </w:rPr>
              <w:t>tiek</w:t>
            </w:r>
            <w:proofErr w:type="spellEnd"/>
            <w:r>
              <w:rPr>
                <w:rFonts w:ascii="Times New Roman" w:eastAsia="Times New Roman" w:hAnsi="Times New Roman"/>
              </w:rPr>
              <w:t xml:space="preserve"> </w:t>
            </w:r>
            <w:proofErr w:type="spellStart"/>
            <w:r>
              <w:rPr>
                <w:rFonts w:ascii="Times New Roman" w:eastAsia="Times New Roman" w:hAnsi="Times New Roman"/>
              </w:rPr>
              <w:t>uzstādīta</w:t>
            </w:r>
            <w:proofErr w:type="spellEnd"/>
            <w:r>
              <w:rPr>
                <w:rFonts w:ascii="Times New Roman" w:eastAsia="Times New Roman" w:hAnsi="Times New Roman"/>
              </w:rPr>
              <w:t xml:space="preserve"> </w:t>
            </w:r>
            <w:proofErr w:type="spellStart"/>
            <w:r>
              <w:rPr>
                <w:rFonts w:ascii="Times New Roman" w:eastAsia="Times New Roman" w:hAnsi="Times New Roman"/>
              </w:rPr>
              <w:t>atsevišķi</w:t>
            </w:r>
            <w:proofErr w:type="spellEnd"/>
            <w:r>
              <w:rPr>
                <w:rFonts w:ascii="Times New Roman" w:eastAsia="Times New Roman" w:hAnsi="Times New Roman"/>
              </w:rPr>
              <w:t>.</w:t>
            </w:r>
          </w:p>
        </w:tc>
        <w:tc>
          <w:tcPr>
            <w:tcW w:w="2514" w:type="dxa"/>
          </w:tcPr>
          <w:p w14:paraId="4D622AAD" w14:textId="77777777" w:rsidR="00144B7E" w:rsidRDefault="00144B7E"/>
        </w:tc>
      </w:tr>
      <w:tr w:rsidR="00144B7E" w14:paraId="2F844FCD" w14:textId="77777777" w:rsidTr="00AE41CB">
        <w:trPr>
          <w:jc w:val="center"/>
        </w:trPr>
        <w:tc>
          <w:tcPr>
            <w:tcW w:w="567" w:type="dxa"/>
          </w:tcPr>
          <w:p w14:paraId="4DACF778" w14:textId="77777777" w:rsidR="00144B7E" w:rsidRDefault="00000000">
            <w:pPr>
              <w:jc w:val="center"/>
            </w:pPr>
            <w:r>
              <w:rPr>
                <w:rFonts w:ascii="Times New Roman" w:eastAsia="Times New Roman" w:hAnsi="Times New Roman"/>
              </w:rPr>
              <w:t>13</w:t>
            </w:r>
          </w:p>
        </w:tc>
        <w:tc>
          <w:tcPr>
            <w:tcW w:w="6558" w:type="dxa"/>
          </w:tcPr>
          <w:p w14:paraId="7F9E8231" w14:textId="77777777" w:rsidR="00144B7E" w:rsidRDefault="00000000">
            <w:proofErr w:type="spellStart"/>
            <w:r>
              <w:rPr>
                <w:rFonts w:ascii="Times New Roman" w:eastAsia="Times New Roman" w:hAnsi="Times New Roman"/>
              </w:rPr>
              <w:t>Kamera</w:t>
            </w:r>
            <w:proofErr w:type="spellEnd"/>
            <w:r>
              <w:rPr>
                <w:rFonts w:ascii="Times New Roman" w:eastAsia="Times New Roman" w:hAnsi="Times New Roman"/>
              </w:rPr>
              <w:t xml:space="preserve"> </w:t>
            </w:r>
            <w:proofErr w:type="spellStart"/>
            <w:r>
              <w:rPr>
                <w:rFonts w:ascii="Times New Roman" w:eastAsia="Times New Roman" w:hAnsi="Times New Roman"/>
              </w:rPr>
              <w:t>aprīkota</w:t>
            </w:r>
            <w:proofErr w:type="spellEnd"/>
            <w:r>
              <w:rPr>
                <w:rFonts w:ascii="Times New Roman" w:eastAsia="Times New Roman" w:hAnsi="Times New Roman"/>
              </w:rPr>
              <w:t xml:space="preserve"> </w:t>
            </w:r>
            <w:proofErr w:type="spellStart"/>
            <w:r>
              <w:rPr>
                <w:rFonts w:ascii="Times New Roman" w:eastAsia="Times New Roman" w:hAnsi="Times New Roman"/>
              </w:rPr>
              <w:t>ar</w:t>
            </w:r>
            <w:proofErr w:type="spellEnd"/>
            <w:r>
              <w:rPr>
                <w:rFonts w:ascii="Times New Roman" w:eastAsia="Times New Roman" w:hAnsi="Times New Roman"/>
              </w:rPr>
              <w:t xml:space="preserve"> </w:t>
            </w:r>
            <w:proofErr w:type="spellStart"/>
            <w:r>
              <w:rPr>
                <w:rFonts w:ascii="Times New Roman" w:eastAsia="Times New Roman" w:hAnsi="Times New Roman"/>
              </w:rPr>
              <w:t>automātisku</w:t>
            </w:r>
            <w:proofErr w:type="spellEnd"/>
            <w:r>
              <w:rPr>
                <w:rFonts w:ascii="Times New Roman" w:eastAsia="Times New Roman" w:hAnsi="Times New Roman"/>
              </w:rPr>
              <w:t xml:space="preserv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pusautomātisku</w:t>
            </w:r>
            <w:proofErr w:type="spellEnd"/>
            <w:r>
              <w:rPr>
                <w:rFonts w:ascii="Times New Roman" w:eastAsia="Times New Roman" w:hAnsi="Times New Roman"/>
              </w:rPr>
              <w:t xml:space="preserve"> </w:t>
            </w:r>
            <w:proofErr w:type="spellStart"/>
            <w:r>
              <w:rPr>
                <w:rFonts w:ascii="Times New Roman" w:eastAsia="Times New Roman" w:hAnsi="Times New Roman"/>
              </w:rPr>
              <w:t>mazgāšanas</w:t>
            </w:r>
            <w:proofErr w:type="spellEnd"/>
            <w:r>
              <w:rPr>
                <w:rFonts w:ascii="Times New Roman" w:eastAsia="Times New Roman" w:hAnsi="Times New Roman"/>
              </w:rPr>
              <w:t>/</w:t>
            </w:r>
            <w:proofErr w:type="spellStart"/>
            <w:r>
              <w:rPr>
                <w:rFonts w:ascii="Times New Roman" w:eastAsia="Times New Roman" w:hAnsi="Times New Roman"/>
              </w:rPr>
              <w:t>tīrīšanas</w:t>
            </w:r>
            <w:proofErr w:type="spellEnd"/>
            <w:r>
              <w:rPr>
                <w:rFonts w:ascii="Times New Roman" w:eastAsia="Times New Roman" w:hAnsi="Times New Roman"/>
              </w:rPr>
              <w:t xml:space="preserve"> </w:t>
            </w:r>
            <w:proofErr w:type="spellStart"/>
            <w:r>
              <w:rPr>
                <w:rFonts w:ascii="Times New Roman" w:eastAsia="Times New Roman" w:hAnsi="Times New Roman"/>
              </w:rPr>
              <w:t>sistēmu</w:t>
            </w:r>
            <w:proofErr w:type="spellEnd"/>
            <w:r>
              <w:rPr>
                <w:rFonts w:ascii="Times New Roman" w:eastAsia="Times New Roman" w:hAnsi="Times New Roman"/>
              </w:rPr>
              <w:t xml:space="preserve">; </w:t>
            </w:r>
            <w:proofErr w:type="spellStart"/>
            <w:r>
              <w:rPr>
                <w:rFonts w:ascii="Times New Roman" w:eastAsia="Times New Roman" w:hAnsi="Times New Roman"/>
              </w:rPr>
              <w:t>aprakstītas</w:t>
            </w:r>
            <w:proofErr w:type="spellEnd"/>
            <w:r>
              <w:rPr>
                <w:rFonts w:ascii="Times New Roman" w:eastAsia="Times New Roman" w:hAnsi="Times New Roman"/>
              </w:rPr>
              <w:t xml:space="preserve"> </w:t>
            </w:r>
            <w:proofErr w:type="spellStart"/>
            <w:r>
              <w:rPr>
                <w:rFonts w:ascii="Times New Roman" w:eastAsia="Times New Roman" w:hAnsi="Times New Roman"/>
              </w:rPr>
              <w:t>ūdens</w:t>
            </w:r>
            <w:proofErr w:type="spellEnd"/>
            <w:r>
              <w:rPr>
                <w:rFonts w:ascii="Times New Roman" w:eastAsia="Times New Roman" w:hAnsi="Times New Roman"/>
              </w:rPr>
              <w:t xml:space="preserve">, </w:t>
            </w:r>
            <w:proofErr w:type="spellStart"/>
            <w:r>
              <w:rPr>
                <w:rFonts w:ascii="Times New Roman" w:eastAsia="Times New Roman" w:hAnsi="Times New Roman"/>
              </w:rPr>
              <w:t>notekas</w:t>
            </w:r>
            <w:proofErr w:type="spellEnd"/>
            <w:r>
              <w:rPr>
                <w:rFonts w:ascii="Times New Roman" w:eastAsia="Times New Roman" w:hAnsi="Times New Roman"/>
              </w:rPr>
              <w:t xml:space="preserve">, </w:t>
            </w:r>
            <w:proofErr w:type="spellStart"/>
            <w:r>
              <w:rPr>
                <w:rFonts w:ascii="Times New Roman" w:eastAsia="Times New Roman" w:hAnsi="Times New Roman"/>
              </w:rPr>
              <w:t>mazgāšanas</w:t>
            </w:r>
            <w:proofErr w:type="spellEnd"/>
            <w:r>
              <w:rPr>
                <w:rFonts w:ascii="Times New Roman" w:eastAsia="Times New Roman" w:hAnsi="Times New Roman"/>
              </w:rPr>
              <w:t xml:space="preserve"> </w:t>
            </w:r>
            <w:proofErr w:type="spellStart"/>
            <w:r>
              <w:rPr>
                <w:rFonts w:ascii="Times New Roman" w:eastAsia="Times New Roman" w:hAnsi="Times New Roman"/>
              </w:rPr>
              <w:t>līdzekļu</w:t>
            </w:r>
            <w:proofErr w:type="spellEnd"/>
            <w:r>
              <w:rPr>
                <w:rFonts w:ascii="Times New Roman" w:eastAsia="Times New Roman" w:hAnsi="Times New Roman"/>
              </w:rPr>
              <w:t xml:space="preserve"> un </w:t>
            </w:r>
            <w:proofErr w:type="spellStart"/>
            <w:r>
              <w:rPr>
                <w:rFonts w:ascii="Times New Roman" w:eastAsia="Times New Roman" w:hAnsi="Times New Roman"/>
              </w:rPr>
              <w:t>apkopes</w:t>
            </w:r>
            <w:proofErr w:type="spellEnd"/>
            <w:r>
              <w:rPr>
                <w:rFonts w:ascii="Times New Roman" w:eastAsia="Times New Roman" w:hAnsi="Times New Roman"/>
              </w:rPr>
              <w:t xml:space="preserve"> </w:t>
            </w:r>
            <w:proofErr w:type="spellStart"/>
            <w:r>
              <w:rPr>
                <w:rFonts w:ascii="Times New Roman" w:eastAsia="Times New Roman" w:hAnsi="Times New Roman"/>
              </w:rPr>
              <w:t>prasības</w:t>
            </w:r>
            <w:proofErr w:type="spellEnd"/>
            <w:r>
              <w:rPr>
                <w:rFonts w:ascii="Times New Roman" w:eastAsia="Times New Roman" w:hAnsi="Times New Roman"/>
              </w:rPr>
              <w:t>.</w:t>
            </w:r>
          </w:p>
        </w:tc>
        <w:tc>
          <w:tcPr>
            <w:tcW w:w="2514" w:type="dxa"/>
          </w:tcPr>
          <w:p w14:paraId="7EF59C91" w14:textId="77777777" w:rsidR="00144B7E" w:rsidRDefault="00144B7E"/>
        </w:tc>
      </w:tr>
      <w:tr w:rsidR="00144B7E" w14:paraId="1F3A1CF2" w14:textId="77777777" w:rsidTr="00AE41CB">
        <w:trPr>
          <w:jc w:val="center"/>
        </w:trPr>
        <w:tc>
          <w:tcPr>
            <w:tcW w:w="567" w:type="dxa"/>
          </w:tcPr>
          <w:p w14:paraId="01F63F52" w14:textId="77777777" w:rsidR="00144B7E" w:rsidRDefault="00000000">
            <w:pPr>
              <w:jc w:val="center"/>
            </w:pPr>
            <w:r>
              <w:rPr>
                <w:rFonts w:ascii="Times New Roman" w:eastAsia="Times New Roman" w:hAnsi="Times New Roman"/>
              </w:rPr>
              <w:t>14</w:t>
            </w:r>
          </w:p>
        </w:tc>
        <w:tc>
          <w:tcPr>
            <w:tcW w:w="6558" w:type="dxa"/>
          </w:tcPr>
          <w:p w14:paraId="5EE7EA14" w14:textId="77777777" w:rsidR="00144B7E" w:rsidRDefault="00000000">
            <w:proofErr w:type="spellStart"/>
            <w:r>
              <w:rPr>
                <w:rFonts w:ascii="Times New Roman" w:eastAsia="Times New Roman" w:hAnsi="Times New Roman"/>
              </w:rPr>
              <w:t>Nodrošināti</w:t>
            </w:r>
            <w:proofErr w:type="spellEnd"/>
            <w:r>
              <w:rPr>
                <w:rFonts w:ascii="Times New Roman" w:eastAsia="Times New Roman" w:hAnsi="Times New Roman"/>
              </w:rPr>
              <w:t xml:space="preserve"> </w:t>
            </w:r>
            <w:proofErr w:type="spellStart"/>
            <w:r>
              <w:rPr>
                <w:rFonts w:ascii="Times New Roman" w:eastAsia="Times New Roman" w:hAnsi="Times New Roman"/>
              </w:rPr>
              <w:t>drošības</w:t>
            </w:r>
            <w:proofErr w:type="spellEnd"/>
            <w:r>
              <w:rPr>
                <w:rFonts w:ascii="Times New Roman" w:eastAsia="Times New Roman" w:hAnsi="Times New Roman"/>
              </w:rPr>
              <w:t xml:space="preserve"> </w:t>
            </w:r>
            <w:proofErr w:type="spellStart"/>
            <w:r>
              <w:rPr>
                <w:rFonts w:ascii="Times New Roman" w:eastAsia="Times New Roman" w:hAnsi="Times New Roman"/>
              </w:rPr>
              <w:t>risinājumi</w:t>
            </w:r>
            <w:proofErr w:type="spellEnd"/>
            <w:r>
              <w:rPr>
                <w:rFonts w:ascii="Times New Roman" w:eastAsia="Times New Roman" w:hAnsi="Times New Roman"/>
              </w:rPr>
              <w:t xml:space="preserve">: </w:t>
            </w:r>
            <w:proofErr w:type="spellStart"/>
            <w:r>
              <w:rPr>
                <w:rFonts w:ascii="Times New Roman" w:eastAsia="Times New Roman" w:hAnsi="Times New Roman"/>
              </w:rPr>
              <w:t>avārijas</w:t>
            </w:r>
            <w:proofErr w:type="spellEnd"/>
            <w:r>
              <w:rPr>
                <w:rFonts w:ascii="Times New Roman" w:eastAsia="Times New Roman" w:hAnsi="Times New Roman"/>
              </w:rPr>
              <w:t xml:space="preserve"> </w:t>
            </w:r>
            <w:proofErr w:type="spellStart"/>
            <w:r>
              <w:rPr>
                <w:rFonts w:ascii="Times New Roman" w:eastAsia="Times New Roman" w:hAnsi="Times New Roman"/>
              </w:rPr>
              <w:t>apturēšana</w:t>
            </w:r>
            <w:proofErr w:type="spellEnd"/>
            <w:r>
              <w:rPr>
                <w:rFonts w:ascii="Times New Roman" w:eastAsia="Times New Roman" w:hAnsi="Times New Roman"/>
              </w:rPr>
              <w:t xml:space="preserve">, </w:t>
            </w:r>
            <w:proofErr w:type="spellStart"/>
            <w:r>
              <w:rPr>
                <w:rFonts w:ascii="Times New Roman" w:eastAsia="Times New Roman" w:hAnsi="Times New Roman"/>
              </w:rPr>
              <w:t>durvju</w:t>
            </w:r>
            <w:proofErr w:type="spellEnd"/>
            <w:r>
              <w:rPr>
                <w:rFonts w:ascii="Times New Roman" w:eastAsia="Times New Roman" w:hAnsi="Times New Roman"/>
              </w:rPr>
              <w:t xml:space="preserve"> </w:t>
            </w:r>
            <w:proofErr w:type="spellStart"/>
            <w:r>
              <w:rPr>
                <w:rFonts w:ascii="Times New Roman" w:eastAsia="Times New Roman" w:hAnsi="Times New Roman"/>
              </w:rPr>
              <w:t>drošības</w:t>
            </w:r>
            <w:proofErr w:type="spellEnd"/>
            <w:r>
              <w:rPr>
                <w:rFonts w:ascii="Times New Roman" w:eastAsia="Times New Roman" w:hAnsi="Times New Roman"/>
              </w:rPr>
              <w:t xml:space="preserve"> </w:t>
            </w:r>
            <w:proofErr w:type="spellStart"/>
            <w:r>
              <w:rPr>
                <w:rFonts w:ascii="Times New Roman" w:eastAsia="Times New Roman" w:hAnsi="Times New Roman"/>
              </w:rPr>
              <w:t>bloķēšana</w:t>
            </w:r>
            <w:proofErr w:type="spellEnd"/>
            <w:r>
              <w:rPr>
                <w:rFonts w:ascii="Times New Roman" w:eastAsia="Times New Roman" w:hAnsi="Times New Roman"/>
              </w:rPr>
              <w:t xml:space="preserv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līdzvērtīgs</w:t>
            </w:r>
            <w:proofErr w:type="spellEnd"/>
            <w:r>
              <w:rPr>
                <w:rFonts w:ascii="Times New Roman" w:eastAsia="Times New Roman" w:hAnsi="Times New Roman"/>
              </w:rPr>
              <w:t xml:space="preserve"> </w:t>
            </w:r>
            <w:proofErr w:type="spellStart"/>
            <w:r>
              <w:rPr>
                <w:rFonts w:ascii="Times New Roman" w:eastAsia="Times New Roman" w:hAnsi="Times New Roman"/>
              </w:rPr>
              <w:t>risinājums</w:t>
            </w:r>
            <w:proofErr w:type="spellEnd"/>
            <w:r>
              <w:rPr>
                <w:rFonts w:ascii="Times New Roman" w:eastAsia="Times New Roman" w:hAnsi="Times New Roman"/>
              </w:rPr>
              <w:t xml:space="preserve">, </w:t>
            </w:r>
            <w:proofErr w:type="spellStart"/>
            <w:r>
              <w:rPr>
                <w:rFonts w:ascii="Times New Roman" w:eastAsia="Times New Roman" w:hAnsi="Times New Roman"/>
              </w:rPr>
              <w:t>pārkaršanas</w:t>
            </w:r>
            <w:proofErr w:type="spellEnd"/>
            <w:r>
              <w:rPr>
                <w:rFonts w:ascii="Times New Roman" w:eastAsia="Times New Roman" w:hAnsi="Times New Roman"/>
              </w:rPr>
              <w:t xml:space="preserve"> </w:t>
            </w:r>
            <w:proofErr w:type="spellStart"/>
            <w:r>
              <w:rPr>
                <w:rFonts w:ascii="Times New Roman" w:eastAsia="Times New Roman" w:hAnsi="Times New Roman"/>
              </w:rPr>
              <w:t>aizsardzība</w:t>
            </w:r>
            <w:proofErr w:type="spellEnd"/>
            <w:r>
              <w:rPr>
                <w:rFonts w:ascii="Times New Roman" w:eastAsia="Times New Roman" w:hAnsi="Times New Roman"/>
              </w:rPr>
              <w:t xml:space="preserve">, </w:t>
            </w:r>
            <w:proofErr w:type="spellStart"/>
            <w:r>
              <w:rPr>
                <w:rFonts w:ascii="Times New Roman" w:eastAsia="Times New Roman" w:hAnsi="Times New Roman"/>
              </w:rPr>
              <w:t>elektrodrošība</w:t>
            </w:r>
            <w:proofErr w:type="spellEnd"/>
            <w:r>
              <w:rPr>
                <w:rFonts w:ascii="Times New Roman" w:eastAsia="Times New Roman" w:hAnsi="Times New Roman"/>
              </w:rPr>
              <w:t xml:space="preserve"> un, ja </w:t>
            </w:r>
            <w:proofErr w:type="spellStart"/>
            <w:r>
              <w:rPr>
                <w:rFonts w:ascii="Times New Roman" w:eastAsia="Times New Roman" w:hAnsi="Times New Roman"/>
              </w:rPr>
              <w:t>attiecināms</w:t>
            </w:r>
            <w:proofErr w:type="spellEnd"/>
            <w:r>
              <w:rPr>
                <w:rFonts w:ascii="Times New Roman" w:eastAsia="Times New Roman" w:hAnsi="Times New Roman"/>
              </w:rPr>
              <w:t xml:space="preserve">, </w:t>
            </w:r>
            <w:proofErr w:type="spellStart"/>
            <w:r>
              <w:rPr>
                <w:rFonts w:ascii="Times New Roman" w:eastAsia="Times New Roman" w:hAnsi="Times New Roman"/>
              </w:rPr>
              <w:t>gāzes</w:t>
            </w:r>
            <w:proofErr w:type="spellEnd"/>
            <w:r>
              <w:rPr>
                <w:rFonts w:ascii="Times New Roman" w:eastAsia="Times New Roman" w:hAnsi="Times New Roman"/>
              </w:rPr>
              <w:t xml:space="preserve"> </w:t>
            </w:r>
            <w:proofErr w:type="spellStart"/>
            <w:r>
              <w:rPr>
                <w:rFonts w:ascii="Times New Roman" w:eastAsia="Times New Roman" w:hAnsi="Times New Roman"/>
              </w:rPr>
              <w:t>drošības</w:t>
            </w:r>
            <w:proofErr w:type="spellEnd"/>
            <w:r>
              <w:rPr>
                <w:rFonts w:ascii="Times New Roman" w:eastAsia="Times New Roman" w:hAnsi="Times New Roman"/>
              </w:rPr>
              <w:t xml:space="preserve"> </w:t>
            </w:r>
            <w:proofErr w:type="spellStart"/>
            <w:r>
              <w:rPr>
                <w:rFonts w:ascii="Times New Roman" w:eastAsia="Times New Roman" w:hAnsi="Times New Roman"/>
              </w:rPr>
              <w:t>sistēmas</w:t>
            </w:r>
            <w:proofErr w:type="spellEnd"/>
            <w:r>
              <w:rPr>
                <w:rFonts w:ascii="Times New Roman" w:eastAsia="Times New Roman" w:hAnsi="Times New Roman"/>
              </w:rPr>
              <w:t>.</w:t>
            </w:r>
          </w:p>
        </w:tc>
        <w:tc>
          <w:tcPr>
            <w:tcW w:w="2514" w:type="dxa"/>
          </w:tcPr>
          <w:p w14:paraId="020BF171" w14:textId="77777777" w:rsidR="00144B7E" w:rsidRDefault="00144B7E"/>
        </w:tc>
      </w:tr>
      <w:tr w:rsidR="00144B7E" w14:paraId="36F4C5D6" w14:textId="77777777" w:rsidTr="00AE41CB">
        <w:trPr>
          <w:jc w:val="center"/>
        </w:trPr>
        <w:tc>
          <w:tcPr>
            <w:tcW w:w="567" w:type="dxa"/>
          </w:tcPr>
          <w:p w14:paraId="13753FCB" w14:textId="77777777" w:rsidR="00144B7E" w:rsidRDefault="00000000">
            <w:pPr>
              <w:jc w:val="center"/>
            </w:pPr>
            <w:r>
              <w:rPr>
                <w:rFonts w:ascii="Times New Roman" w:eastAsia="Times New Roman" w:hAnsi="Times New Roman"/>
              </w:rPr>
              <w:t>15</w:t>
            </w:r>
          </w:p>
        </w:tc>
        <w:tc>
          <w:tcPr>
            <w:tcW w:w="6558" w:type="dxa"/>
          </w:tcPr>
          <w:p w14:paraId="141D0AFE" w14:textId="77777777" w:rsidR="00144B7E" w:rsidRDefault="00000000">
            <w:proofErr w:type="spellStart"/>
            <w:r>
              <w:rPr>
                <w:rFonts w:ascii="Times New Roman" w:eastAsia="Times New Roman" w:hAnsi="Times New Roman"/>
              </w:rPr>
              <w:t>Piedāvājumā</w:t>
            </w:r>
            <w:proofErr w:type="spellEnd"/>
            <w:r>
              <w:rPr>
                <w:rFonts w:ascii="Times New Roman" w:eastAsia="Times New Roman" w:hAnsi="Times New Roman"/>
              </w:rPr>
              <w:t xml:space="preserve"> un/</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piegādes</w:t>
            </w:r>
            <w:proofErr w:type="spellEnd"/>
            <w:r>
              <w:rPr>
                <w:rFonts w:ascii="Times New Roman" w:eastAsia="Times New Roman" w:hAnsi="Times New Roman"/>
              </w:rPr>
              <w:t xml:space="preserve"> </w:t>
            </w:r>
            <w:proofErr w:type="spellStart"/>
            <w:r>
              <w:rPr>
                <w:rFonts w:ascii="Times New Roman" w:eastAsia="Times New Roman" w:hAnsi="Times New Roman"/>
              </w:rPr>
              <w:t>brīdī</w:t>
            </w:r>
            <w:proofErr w:type="spellEnd"/>
            <w:r>
              <w:rPr>
                <w:rFonts w:ascii="Times New Roman" w:eastAsia="Times New Roman" w:hAnsi="Times New Roman"/>
              </w:rPr>
              <w:t xml:space="preserve"> </w:t>
            </w:r>
            <w:proofErr w:type="spellStart"/>
            <w:r>
              <w:rPr>
                <w:rFonts w:ascii="Times New Roman" w:eastAsia="Times New Roman" w:hAnsi="Times New Roman"/>
              </w:rPr>
              <w:t>nodrošināta</w:t>
            </w:r>
            <w:proofErr w:type="spellEnd"/>
            <w:r>
              <w:rPr>
                <w:rFonts w:ascii="Times New Roman" w:eastAsia="Times New Roman" w:hAnsi="Times New Roman"/>
              </w:rPr>
              <w:t xml:space="preserve"> visa </w:t>
            </w:r>
            <w:proofErr w:type="spellStart"/>
            <w:r>
              <w:rPr>
                <w:rFonts w:ascii="Times New Roman" w:eastAsia="Times New Roman" w:hAnsi="Times New Roman"/>
              </w:rPr>
              <w:t>prasītā</w:t>
            </w:r>
            <w:proofErr w:type="spellEnd"/>
            <w:r>
              <w:rPr>
                <w:rFonts w:ascii="Times New Roman" w:eastAsia="Times New Roman" w:hAnsi="Times New Roman"/>
              </w:rPr>
              <w:t xml:space="preserve"> </w:t>
            </w:r>
            <w:proofErr w:type="spellStart"/>
            <w:r>
              <w:rPr>
                <w:rFonts w:ascii="Times New Roman" w:eastAsia="Times New Roman" w:hAnsi="Times New Roman"/>
              </w:rPr>
              <w:t>dokumentācija</w:t>
            </w:r>
            <w:proofErr w:type="spellEnd"/>
            <w:r>
              <w:rPr>
                <w:rFonts w:ascii="Times New Roman" w:eastAsia="Times New Roman" w:hAnsi="Times New Roman"/>
              </w:rPr>
              <w:t xml:space="preserve">, CE </w:t>
            </w:r>
            <w:proofErr w:type="spellStart"/>
            <w:r>
              <w:rPr>
                <w:rFonts w:ascii="Times New Roman" w:eastAsia="Times New Roman" w:hAnsi="Times New Roman"/>
              </w:rPr>
              <w:t>vai</w:t>
            </w:r>
            <w:proofErr w:type="spellEnd"/>
            <w:r>
              <w:rPr>
                <w:rFonts w:ascii="Times New Roman" w:eastAsia="Times New Roman" w:hAnsi="Times New Roman"/>
              </w:rPr>
              <w:t xml:space="preserve"> </w:t>
            </w:r>
            <w:proofErr w:type="spellStart"/>
            <w:r>
              <w:rPr>
                <w:rFonts w:ascii="Times New Roman" w:eastAsia="Times New Roman" w:hAnsi="Times New Roman"/>
              </w:rPr>
              <w:t>citi</w:t>
            </w:r>
            <w:proofErr w:type="spellEnd"/>
            <w:r>
              <w:rPr>
                <w:rFonts w:ascii="Times New Roman" w:eastAsia="Times New Roman" w:hAnsi="Times New Roman"/>
              </w:rPr>
              <w:t xml:space="preserve"> </w:t>
            </w:r>
            <w:proofErr w:type="spellStart"/>
            <w:r>
              <w:rPr>
                <w:rFonts w:ascii="Times New Roman" w:eastAsia="Times New Roman" w:hAnsi="Times New Roman"/>
              </w:rPr>
              <w:t>atbilstības</w:t>
            </w:r>
            <w:proofErr w:type="spellEnd"/>
            <w:r>
              <w:rPr>
                <w:rFonts w:ascii="Times New Roman" w:eastAsia="Times New Roman" w:hAnsi="Times New Roman"/>
              </w:rPr>
              <w:t xml:space="preserve"> </w:t>
            </w:r>
            <w:proofErr w:type="spellStart"/>
            <w:r>
              <w:rPr>
                <w:rFonts w:ascii="Times New Roman" w:eastAsia="Times New Roman" w:hAnsi="Times New Roman"/>
              </w:rPr>
              <w:t>dokumenti</w:t>
            </w:r>
            <w:proofErr w:type="spellEnd"/>
            <w:r>
              <w:rPr>
                <w:rFonts w:ascii="Times New Roman" w:eastAsia="Times New Roman" w:hAnsi="Times New Roman"/>
              </w:rPr>
              <w:t xml:space="preserve">, </w:t>
            </w:r>
            <w:proofErr w:type="spellStart"/>
            <w:r>
              <w:rPr>
                <w:rFonts w:ascii="Times New Roman" w:eastAsia="Times New Roman" w:hAnsi="Times New Roman"/>
              </w:rPr>
              <w:t>lietošanas</w:t>
            </w:r>
            <w:proofErr w:type="spellEnd"/>
            <w:r>
              <w:rPr>
                <w:rFonts w:ascii="Times New Roman" w:eastAsia="Times New Roman" w:hAnsi="Times New Roman"/>
              </w:rPr>
              <w:t>/</w:t>
            </w:r>
            <w:proofErr w:type="spellStart"/>
            <w:r>
              <w:rPr>
                <w:rFonts w:ascii="Times New Roman" w:eastAsia="Times New Roman" w:hAnsi="Times New Roman"/>
              </w:rPr>
              <w:t>tīrīšanas</w:t>
            </w:r>
            <w:proofErr w:type="spellEnd"/>
            <w:r>
              <w:rPr>
                <w:rFonts w:ascii="Times New Roman" w:eastAsia="Times New Roman" w:hAnsi="Times New Roman"/>
              </w:rPr>
              <w:t>/</w:t>
            </w:r>
            <w:proofErr w:type="spellStart"/>
            <w:r>
              <w:rPr>
                <w:rFonts w:ascii="Times New Roman" w:eastAsia="Times New Roman" w:hAnsi="Times New Roman"/>
              </w:rPr>
              <w:t>apkopes</w:t>
            </w:r>
            <w:proofErr w:type="spellEnd"/>
            <w:r>
              <w:rPr>
                <w:rFonts w:ascii="Times New Roman" w:eastAsia="Times New Roman" w:hAnsi="Times New Roman"/>
              </w:rPr>
              <w:t xml:space="preserve"> </w:t>
            </w:r>
            <w:proofErr w:type="spellStart"/>
            <w:r>
              <w:rPr>
                <w:rFonts w:ascii="Times New Roman" w:eastAsia="Times New Roman" w:hAnsi="Times New Roman"/>
              </w:rPr>
              <w:t>instrukcijas</w:t>
            </w:r>
            <w:proofErr w:type="spellEnd"/>
            <w:r>
              <w:rPr>
                <w:rFonts w:ascii="Times New Roman" w:eastAsia="Times New Roman" w:hAnsi="Times New Roman"/>
              </w:rPr>
              <w:t xml:space="preserve">, </w:t>
            </w:r>
            <w:proofErr w:type="spellStart"/>
            <w:r>
              <w:rPr>
                <w:rFonts w:ascii="Times New Roman" w:eastAsia="Times New Roman" w:hAnsi="Times New Roman"/>
              </w:rPr>
              <w:t>piegāde</w:t>
            </w:r>
            <w:proofErr w:type="spellEnd"/>
            <w:r>
              <w:rPr>
                <w:rFonts w:ascii="Times New Roman" w:eastAsia="Times New Roman" w:hAnsi="Times New Roman"/>
              </w:rPr>
              <w:t xml:space="preserve">, </w:t>
            </w:r>
            <w:proofErr w:type="spellStart"/>
            <w:r>
              <w:rPr>
                <w:rFonts w:ascii="Times New Roman" w:eastAsia="Times New Roman" w:hAnsi="Times New Roman"/>
              </w:rPr>
              <w:t>montāža</w:t>
            </w:r>
            <w:proofErr w:type="spellEnd"/>
            <w:r>
              <w:rPr>
                <w:rFonts w:ascii="Times New Roman" w:eastAsia="Times New Roman" w:hAnsi="Times New Roman"/>
              </w:rPr>
              <w:t xml:space="preserve">, </w:t>
            </w:r>
            <w:proofErr w:type="spellStart"/>
            <w:r>
              <w:rPr>
                <w:rFonts w:ascii="Times New Roman" w:eastAsia="Times New Roman" w:hAnsi="Times New Roman"/>
              </w:rPr>
              <w:t>testēšana</w:t>
            </w:r>
            <w:proofErr w:type="spellEnd"/>
            <w:r>
              <w:rPr>
                <w:rFonts w:ascii="Times New Roman" w:eastAsia="Times New Roman" w:hAnsi="Times New Roman"/>
              </w:rPr>
              <w:t xml:space="preserve">, 3 </w:t>
            </w:r>
            <w:proofErr w:type="spellStart"/>
            <w:r>
              <w:rPr>
                <w:rFonts w:ascii="Times New Roman" w:eastAsia="Times New Roman" w:hAnsi="Times New Roman"/>
              </w:rPr>
              <w:t>darbinieku</w:t>
            </w:r>
            <w:proofErr w:type="spellEnd"/>
            <w:r>
              <w:rPr>
                <w:rFonts w:ascii="Times New Roman" w:eastAsia="Times New Roman" w:hAnsi="Times New Roman"/>
              </w:rPr>
              <w:t xml:space="preserve"> </w:t>
            </w:r>
            <w:proofErr w:type="spellStart"/>
            <w:r>
              <w:rPr>
                <w:rFonts w:ascii="Times New Roman" w:eastAsia="Times New Roman" w:hAnsi="Times New Roman"/>
              </w:rPr>
              <w:t>apmācība</w:t>
            </w:r>
            <w:proofErr w:type="spellEnd"/>
            <w:r>
              <w:rPr>
                <w:rFonts w:ascii="Times New Roman" w:eastAsia="Times New Roman" w:hAnsi="Times New Roman"/>
              </w:rPr>
              <w:t xml:space="preserve">, 24 </w:t>
            </w:r>
            <w:proofErr w:type="spellStart"/>
            <w:r>
              <w:rPr>
                <w:rFonts w:ascii="Times New Roman" w:eastAsia="Times New Roman" w:hAnsi="Times New Roman"/>
              </w:rPr>
              <w:t>mēnešu</w:t>
            </w:r>
            <w:proofErr w:type="spellEnd"/>
            <w:r>
              <w:rPr>
                <w:rFonts w:ascii="Times New Roman" w:eastAsia="Times New Roman" w:hAnsi="Times New Roman"/>
              </w:rPr>
              <w:t xml:space="preserve"> </w:t>
            </w:r>
            <w:proofErr w:type="spellStart"/>
            <w:r>
              <w:rPr>
                <w:rFonts w:ascii="Times New Roman" w:eastAsia="Times New Roman" w:hAnsi="Times New Roman"/>
              </w:rPr>
              <w:t>garantija</w:t>
            </w:r>
            <w:proofErr w:type="spellEnd"/>
            <w:r>
              <w:rPr>
                <w:rFonts w:ascii="Times New Roman" w:eastAsia="Times New Roman" w:hAnsi="Times New Roman"/>
              </w:rPr>
              <w:t xml:space="preserve"> un </w:t>
            </w:r>
            <w:proofErr w:type="spellStart"/>
            <w:r>
              <w:rPr>
                <w:rFonts w:ascii="Times New Roman" w:eastAsia="Times New Roman" w:hAnsi="Times New Roman"/>
              </w:rPr>
              <w:t>servisa</w:t>
            </w:r>
            <w:proofErr w:type="spellEnd"/>
            <w:r>
              <w:rPr>
                <w:rFonts w:ascii="Times New Roman" w:eastAsia="Times New Roman" w:hAnsi="Times New Roman"/>
              </w:rPr>
              <w:t xml:space="preserve"> </w:t>
            </w:r>
            <w:proofErr w:type="spellStart"/>
            <w:r>
              <w:rPr>
                <w:rFonts w:ascii="Times New Roman" w:eastAsia="Times New Roman" w:hAnsi="Times New Roman"/>
              </w:rPr>
              <w:t>nosacījumi</w:t>
            </w:r>
            <w:proofErr w:type="spellEnd"/>
            <w:r>
              <w:rPr>
                <w:rFonts w:ascii="Times New Roman" w:eastAsia="Times New Roman" w:hAnsi="Times New Roman"/>
              </w:rPr>
              <w:t>.</w:t>
            </w:r>
          </w:p>
        </w:tc>
        <w:tc>
          <w:tcPr>
            <w:tcW w:w="2514" w:type="dxa"/>
          </w:tcPr>
          <w:p w14:paraId="393B6740" w14:textId="77777777" w:rsidR="00144B7E" w:rsidRDefault="00144B7E"/>
        </w:tc>
      </w:tr>
    </w:tbl>
    <w:p w14:paraId="6756766F" w14:textId="77777777" w:rsidR="00144B7E" w:rsidRDefault="00144B7E"/>
    <w:p w14:paraId="7B0A7C67" w14:textId="77777777" w:rsidR="00EF41B7" w:rsidRDefault="00000000" w:rsidP="00A526D9">
      <w:pPr>
        <w:jc w:val="center"/>
        <w:rPr>
          <w:rFonts w:ascii="Times New Roman" w:hAnsi="Times New Roman" w:cs="Times New Roman"/>
          <w:color w:val="000000" w:themeColor="text1"/>
          <w:szCs w:val="18"/>
        </w:rPr>
      </w:pPr>
      <w:r w:rsidRPr="006F749A">
        <w:rPr>
          <w:rFonts w:ascii="Times New Roman" w:hAnsi="Times New Roman" w:cs="Times New Roman"/>
          <w:color w:val="000000" w:themeColor="text1"/>
          <w:szCs w:val="18"/>
        </w:rPr>
        <w:br/>
      </w:r>
      <w:r w:rsidR="00A526D9">
        <w:rPr>
          <w:rFonts w:ascii="Times New Roman" w:hAnsi="Times New Roman" w:cs="Times New Roman"/>
          <w:color w:val="000000" w:themeColor="text1"/>
          <w:szCs w:val="18"/>
        </w:rPr>
        <w:t>_____________________________________</w:t>
      </w:r>
      <w:r w:rsidRPr="006F749A">
        <w:rPr>
          <w:rFonts w:ascii="Times New Roman" w:hAnsi="Times New Roman" w:cs="Times New Roman"/>
          <w:color w:val="000000" w:themeColor="text1"/>
          <w:szCs w:val="18"/>
        </w:rPr>
        <w:t>______________________________________________</w:t>
      </w:r>
      <w:r w:rsidRPr="006F749A">
        <w:rPr>
          <w:rFonts w:ascii="Times New Roman" w:hAnsi="Times New Roman" w:cs="Times New Roman"/>
          <w:color w:val="000000" w:themeColor="text1"/>
          <w:szCs w:val="18"/>
        </w:rPr>
        <w:br/>
      </w:r>
      <w:proofErr w:type="spellStart"/>
      <w:r w:rsidRPr="006F749A">
        <w:rPr>
          <w:rFonts w:ascii="Times New Roman" w:hAnsi="Times New Roman" w:cs="Times New Roman"/>
          <w:color w:val="000000" w:themeColor="text1"/>
          <w:szCs w:val="18"/>
        </w:rPr>
        <w:t>Uzņēmums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amats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vārds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uzvārds</w:t>
      </w:r>
      <w:proofErr w:type="spellEnd"/>
      <w:r w:rsidRPr="006F749A">
        <w:rPr>
          <w:rFonts w:ascii="Times New Roman" w:hAnsi="Times New Roman" w:cs="Times New Roman"/>
          <w:color w:val="000000" w:themeColor="text1"/>
          <w:szCs w:val="18"/>
        </w:rPr>
        <w:t xml:space="preserve">, </w:t>
      </w:r>
      <w:proofErr w:type="spellStart"/>
      <w:r w:rsidRPr="006F749A">
        <w:rPr>
          <w:rFonts w:ascii="Times New Roman" w:hAnsi="Times New Roman" w:cs="Times New Roman"/>
          <w:color w:val="000000" w:themeColor="text1"/>
          <w:szCs w:val="18"/>
        </w:rPr>
        <w:t>paraksts</w:t>
      </w:r>
      <w:proofErr w:type="spellEnd"/>
    </w:p>
    <w:p w14:paraId="5C5373D4" w14:textId="77777777" w:rsidR="00A526D9" w:rsidRDefault="00A526D9" w:rsidP="00A526D9"/>
    <w:p w14:paraId="088F61F6" w14:textId="77777777" w:rsidR="00A526D9" w:rsidRDefault="00A526D9" w:rsidP="00A526D9"/>
    <w:p w14:paraId="7FADDAF4" w14:textId="563ECCAD" w:rsidR="00A526D9" w:rsidRDefault="00A526D9" w:rsidP="00A526D9">
      <w:proofErr w:type="spellStart"/>
      <w:r>
        <w:t>Tehnisko</w:t>
      </w:r>
      <w:proofErr w:type="spellEnd"/>
      <w:r>
        <w:t xml:space="preserve"> </w:t>
      </w:r>
      <w:proofErr w:type="spellStart"/>
      <w:r>
        <w:t>specifikāciju</w:t>
      </w:r>
      <w:proofErr w:type="spellEnd"/>
      <w:r>
        <w:t xml:space="preserve"> </w:t>
      </w:r>
      <w:proofErr w:type="spellStart"/>
      <w:r>
        <w:t>sagatavoja</w:t>
      </w:r>
      <w:proofErr w:type="spellEnd"/>
      <w:r>
        <w:t xml:space="preserve"> SIA </w:t>
      </w:r>
      <w:r w:rsidR="007F38CF">
        <w:t>“</w:t>
      </w:r>
      <w:r>
        <w:t>PRIMO KK</w:t>
      </w:r>
      <w:r w:rsidR="00D23AA0">
        <w:t>”</w:t>
      </w:r>
      <w:r>
        <w:t xml:space="preserve"> </w:t>
      </w:r>
      <w:proofErr w:type="spellStart"/>
      <w:r>
        <w:t>valdes</w:t>
      </w:r>
      <w:proofErr w:type="spellEnd"/>
      <w:r>
        <w:t xml:space="preserve"> </w:t>
      </w:r>
      <w:proofErr w:type="spellStart"/>
      <w:r>
        <w:t>loceklis</w:t>
      </w:r>
      <w:proofErr w:type="spellEnd"/>
      <w:r>
        <w:t xml:space="preserve"> Juris </w:t>
      </w:r>
      <w:proofErr w:type="spellStart"/>
      <w:r>
        <w:t>Vucāns</w:t>
      </w:r>
      <w:proofErr w:type="spellEnd"/>
    </w:p>
    <w:p w14:paraId="4BB5B282" w14:textId="63850EB8" w:rsidR="00A526D9" w:rsidRDefault="00A526D9" w:rsidP="00A526D9">
      <w:r>
        <w:t>Datums: 2</w:t>
      </w:r>
      <w:r w:rsidR="0018728E">
        <w:t>9</w:t>
      </w:r>
      <w:r>
        <w:t>.05.2026</w:t>
      </w:r>
    </w:p>
    <w:p w14:paraId="148E0669" w14:textId="77777777" w:rsidR="00A526D9" w:rsidRPr="006F749A" w:rsidRDefault="00A526D9" w:rsidP="00A526D9">
      <w:pPr>
        <w:rPr>
          <w:rFonts w:ascii="Times New Roman" w:hAnsi="Times New Roman" w:cs="Times New Roman"/>
          <w:color w:val="000000" w:themeColor="text1"/>
          <w:szCs w:val="18"/>
        </w:rPr>
      </w:pPr>
    </w:p>
    <w:sectPr w:rsidR="00A526D9" w:rsidRPr="006F749A" w:rsidSect="00034616">
      <w:pgSz w:w="12240" w:h="15840"/>
      <w:pgMar w:top="850" w:right="794" w:bottom="794" w:left="7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643AAD"/>
    <w:multiLevelType w:val="hybridMultilevel"/>
    <w:tmpl w:val="C2F84382"/>
    <w:lvl w:ilvl="0" w:tplc="79B6D018">
      <w:start w:val="1"/>
      <w:numFmt w:val="decimal"/>
      <w:lvlText w:val="%1."/>
      <w:lvlJc w:val="left"/>
      <w:pPr>
        <w:ind w:left="720" w:hanging="360"/>
      </w:pPr>
      <w:rPr>
        <w:rFonts w:hint="default"/>
        <w:b/>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FB02703"/>
    <w:multiLevelType w:val="multilevel"/>
    <w:tmpl w:val="D200F1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F91336F"/>
    <w:multiLevelType w:val="hybridMultilevel"/>
    <w:tmpl w:val="460244C8"/>
    <w:lvl w:ilvl="0" w:tplc="6B121D08">
      <w:start w:val="4"/>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96675830">
    <w:abstractNumId w:val="8"/>
  </w:num>
  <w:num w:numId="2" w16cid:durableId="132724832">
    <w:abstractNumId w:val="6"/>
  </w:num>
  <w:num w:numId="3" w16cid:durableId="1078820272">
    <w:abstractNumId w:val="5"/>
  </w:num>
  <w:num w:numId="4" w16cid:durableId="2078358106">
    <w:abstractNumId w:val="4"/>
  </w:num>
  <w:num w:numId="5" w16cid:durableId="1917738006">
    <w:abstractNumId w:val="7"/>
  </w:num>
  <w:num w:numId="6" w16cid:durableId="151071986">
    <w:abstractNumId w:val="3"/>
  </w:num>
  <w:num w:numId="7" w16cid:durableId="1506284202">
    <w:abstractNumId w:val="2"/>
  </w:num>
  <w:num w:numId="8" w16cid:durableId="1284338826">
    <w:abstractNumId w:val="1"/>
  </w:num>
  <w:num w:numId="9" w16cid:durableId="1002126257">
    <w:abstractNumId w:val="0"/>
  </w:num>
  <w:num w:numId="10" w16cid:durableId="24870011">
    <w:abstractNumId w:val="9"/>
  </w:num>
  <w:num w:numId="11" w16cid:durableId="554895684">
    <w:abstractNumId w:val="11"/>
  </w:num>
  <w:num w:numId="12" w16cid:durableId="21221896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87E"/>
    <w:rsid w:val="00012E86"/>
    <w:rsid w:val="000248BA"/>
    <w:rsid w:val="00034616"/>
    <w:rsid w:val="0004075E"/>
    <w:rsid w:val="00040AAA"/>
    <w:rsid w:val="00046FCD"/>
    <w:rsid w:val="0006063C"/>
    <w:rsid w:val="0007131E"/>
    <w:rsid w:val="000B7DA5"/>
    <w:rsid w:val="000E1653"/>
    <w:rsid w:val="000F3872"/>
    <w:rsid w:val="0011527A"/>
    <w:rsid w:val="001357C2"/>
    <w:rsid w:val="00144B7E"/>
    <w:rsid w:val="0015074B"/>
    <w:rsid w:val="0018728E"/>
    <w:rsid w:val="00192FB9"/>
    <w:rsid w:val="00197FCD"/>
    <w:rsid w:val="001C5985"/>
    <w:rsid w:val="001F0D0C"/>
    <w:rsid w:val="001F6862"/>
    <w:rsid w:val="00206A4B"/>
    <w:rsid w:val="002533E1"/>
    <w:rsid w:val="00262EBA"/>
    <w:rsid w:val="00275461"/>
    <w:rsid w:val="0029639D"/>
    <w:rsid w:val="00314682"/>
    <w:rsid w:val="00326F90"/>
    <w:rsid w:val="003476E6"/>
    <w:rsid w:val="00352B5B"/>
    <w:rsid w:val="0039182A"/>
    <w:rsid w:val="003B027E"/>
    <w:rsid w:val="003B6719"/>
    <w:rsid w:val="003E19C3"/>
    <w:rsid w:val="00430E3C"/>
    <w:rsid w:val="00437345"/>
    <w:rsid w:val="004B33F3"/>
    <w:rsid w:val="004C252D"/>
    <w:rsid w:val="004C3F92"/>
    <w:rsid w:val="004F5DA8"/>
    <w:rsid w:val="00526758"/>
    <w:rsid w:val="00600DFB"/>
    <w:rsid w:val="00601FA6"/>
    <w:rsid w:val="006159FE"/>
    <w:rsid w:val="00616A6F"/>
    <w:rsid w:val="00620DC0"/>
    <w:rsid w:val="00622602"/>
    <w:rsid w:val="006546AE"/>
    <w:rsid w:val="006B0EEC"/>
    <w:rsid w:val="006C0003"/>
    <w:rsid w:val="006F749A"/>
    <w:rsid w:val="00782E96"/>
    <w:rsid w:val="007E23BC"/>
    <w:rsid w:val="007E5DFF"/>
    <w:rsid w:val="007E7B5B"/>
    <w:rsid w:val="007F38CF"/>
    <w:rsid w:val="00804E6D"/>
    <w:rsid w:val="008211F1"/>
    <w:rsid w:val="00863C4A"/>
    <w:rsid w:val="008F7A00"/>
    <w:rsid w:val="009142DC"/>
    <w:rsid w:val="00972EBF"/>
    <w:rsid w:val="0099022A"/>
    <w:rsid w:val="009F4277"/>
    <w:rsid w:val="00A067B5"/>
    <w:rsid w:val="00A526D9"/>
    <w:rsid w:val="00A62B37"/>
    <w:rsid w:val="00AA1D8D"/>
    <w:rsid w:val="00AE41CB"/>
    <w:rsid w:val="00AF3D90"/>
    <w:rsid w:val="00B2419B"/>
    <w:rsid w:val="00B47730"/>
    <w:rsid w:val="00B53E57"/>
    <w:rsid w:val="00B60996"/>
    <w:rsid w:val="00B83335"/>
    <w:rsid w:val="00B90786"/>
    <w:rsid w:val="00BB70C9"/>
    <w:rsid w:val="00BC1735"/>
    <w:rsid w:val="00BF36F5"/>
    <w:rsid w:val="00C577F3"/>
    <w:rsid w:val="00C63CBA"/>
    <w:rsid w:val="00CB0664"/>
    <w:rsid w:val="00CB7569"/>
    <w:rsid w:val="00D23AA0"/>
    <w:rsid w:val="00D25B79"/>
    <w:rsid w:val="00D53BAA"/>
    <w:rsid w:val="00D72FB5"/>
    <w:rsid w:val="00DD2DBA"/>
    <w:rsid w:val="00E118AF"/>
    <w:rsid w:val="00E158BE"/>
    <w:rsid w:val="00E72DB5"/>
    <w:rsid w:val="00EC4098"/>
    <w:rsid w:val="00EE6825"/>
    <w:rsid w:val="00EF41B7"/>
    <w:rsid w:val="00F00245"/>
    <w:rsid w:val="00F32A6E"/>
    <w:rsid w:val="00F856B9"/>
    <w:rsid w:val="00F947B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13D4BE"/>
  <w14:defaultImageDpi w14:val="300"/>
  <w15:docId w15:val="{01048CB9-32EA-F54E-BCAD-B3D8496F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3858</Words>
  <Characters>21994</Characters>
  <Application>Microsoft Office Word</Application>
  <DocSecurity>0</DocSecurity>
  <Lines>183</Lines>
  <Paragraphs>51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Laura Vucāne</cp:lastModifiedBy>
  <cp:revision>31</cp:revision>
  <dcterms:created xsi:type="dcterms:W3CDTF">2026-05-28T17:38:00Z</dcterms:created>
  <dcterms:modified xsi:type="dcterms:W3CDTF">2026-05-29T06:46:00Z</dcterms:modified>
  <cp:category/>
</cp:coreProperties>
</file>